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7D0A" w:rsidRDefault="005D6730" w:rsidP="005D6730">
      <w:pPr>
        <w:spacing w:after="0"/>
        <w:ind w:firstLine="70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842159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1CF" w:rsidRDefault="008A31CF" w:rsidP="001E2F8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right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DE43B3" w:rsidRDefault="00DE43B3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D248BF" w:rsidRDefault="00D248BF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D248BF" w:rsidRDefault="00D248BF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934075" cy="92297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39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8BF" w:rsidRDefault="00D248BF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5D6730" w:rsidRDefault="005D6730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_GoBack"/>
      <w:bookmarkEnd w:id="0"/>
    </w:p>
    <w:p w:rsidR="005D6730" w:rsidRDefault="005D6730" w:rsidP="00DE43B3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BE6AE1" w:rsidRPr="00BE6AE1" w:rsidRDefault="00DE43B3" w:rsidP="00DE43B3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      </w:t>
      </w:r>
      <w:r w:rsidR="00BE6AE1" w:rsidRPr="00EA6B06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Содержание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I. Паспорт комплекта контрольно-оценочных средств......................................................4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1.1. Результаты освоения программы профессионального модуля, подлежащие проверке 4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1.1.1. Вид профессиональной деятельности.................................................................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.........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>.....4</w:t>
      </w:r>
    </w:p>
    <w:p w:rsidR="00BE6AE1" w:rsidRPr="00BE6AE1" w:rsidRDefault="00EA6B06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1.1.2. Профессиональные,</w:t>
      </w:r>
      <w:r w:rsidR="00BE6AE1" w:rsidRPr="00BE6AE1">
        <w:rPr>
          <w:rFonts w:ascii="Times New Roman" w:eastAsia="Times New Roman" w:hAnsi="Times New Roman" w:cs="Times New Roman"/>
          <w:sz w:val="24"/>
          <w:szCs w:val="24"/>
        </w:rPr>
        <w:t xml:space="preserve"> общие компетенции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личные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рзультаты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…………...</w:t>
      </w:r>
      <w:r w:rsidR="00BE6AE1" w:rsidRPr="00BE6AE1">
        <w:rPr>
          <w:rFonts w:ascii="Times New Roman" w:eastAsia="Times New Roman" w:hAnsi="Times New Roman" w:cs="Times New Roman"/>
          <w:sz w:val="24"/>
          <w:szCs w:val="24"/>
        </w:rPr>
        <w:t>...................4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1.1.3. Дидактические единицы «иметь практический опыт», «уметь» и «знать»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…..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>.........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..14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1.2. Формы промежуточной аттестации по профессиональному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 xml:space="preserve"> модулю.............................16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II. Оценка освоения междисциплинарного(</w:t>
      </w:r>
      <w:proofErr w:type="spellStart"/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ых</w:t>
      </w:r>
      <w:proofErr w:type="spellEnd"/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) курса(</w:t>
      </w:r>
      <w:proofErr w:type="spellStart"/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ов</w:t>
      </w:r>
      <w:proofErr w:type="spellEnd"/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)..................</w:t>
      </w:r>
      <w:r w:rsidR="00472ADC">
        <w:rPr>
          <w:rFonts w:ascii="Times New Roman" w:eastAsia="Times New Roman" w:hAnsi="Times New Roman" w:cs="Times New Roman"/>
          <w:b/>
          <w:bCs/>
          <w:sz w:val="24"/>
          <w:szCs w:val="24"/>
        </w:rPr>
        <w:t>......</w:t>
      </w:r>
      <w:r w:rsidR="00EA6B06">
        <w:rPr>
          <w:rFonts w:ascii="Times New Roman" w:eastAsia="Times New Roman" w:hAnsi="Times New Roman" w:cs="Times New Roman"/>
          <w:b/>
          <w:bCs/>
          <w:sz w:val="24"/>
          <w:szCs w:val="24"/>
        </w:rPr>
        <w:t>........................16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2.1. Формы и методы оценивания...........................................................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.....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..............................17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2.1.1. Систем оценивания отдельных заданий и работы в целом............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..............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................ 17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 Перечень задания для оценки осв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оения МДК …………………………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…………......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.17</w:t>
      </w:r>
    </w:p>
    <w:p w:rsid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2.2.1. Перечень заданий для текущего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 xml:space="preserve"> контроля……………………………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…………...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</w:t>
      </w:r>
      <w:r w:rsidR="00EA6B06">
        <w:rPr>
          <w:rFonts w:ascii="Times New Roman" w:eastAsia="Times New Roman" w:hAnsi="Times New Roman" w:cs="Times New Roman"/>
          <w:sz w:val="24"/>
          <w:szCs w:val="24"/>
        </w:rPr>
        <w:t>... 19</w:t>
      </w:r>
    </w:p>
    <w:p w:rsidR="00EA6B06" w:rsidRPr="00BE6AE1" w:rsidRDefault="00EA6B06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2.2.2. перечень заданий для 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промежуточного контроля……………………</w:t>
      </w:r>
      <w:r>
        <w:rPr>
          <w:rFonts w:ascii="Times New Roman" w:eastAsia="Times New Roman" w:hAnsi="Times New Roman" w:cs="Times New Roman"/>
          <w:sz w:val="24"/>
          <w:szCs w:val="24"/>
        </w:rPr>
        <w:t>……………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</w:t>
      </w:r>
      <w:r>
        <w:rPr>
          <w:rFonts w:ascii="Times New Roman" w:eastAsia="Times New Roman" w:hAnsi="Times New Roman" w:cs="Times New Roman"/>
          <w:sz w:val="24"/>
          <w:szCs w:val="24"/>
        </w:rPr>
        <w:t>..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 xml:space="preserve"> 23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2.2.3.Условия проведения 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экзамена……………………………………………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……………...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29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2.2.4 Критерии оцен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к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и…………………………………………………………………………29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2.2.5.Условия проведения дифференц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ированного зачета……………………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…………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……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30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2.2.5.1Форма и условия аттестации: Дифф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еренцированный зачет по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E6AE1">
        <w:rPr>
          <w:rFonts w:ascii="Times New Roman" w:eastAsia="Calibri" w:hAnsi="Times New Roman" w:cs="Times New Roman"/>
          <w:sz w:val="24"/>
          <w:szCs w:val="24"/>
          <w:lang w:eastAsia="en-US"/>
        </w:rPr>
        <w:t>МДК 02.</w:t>
      </w:r>
      <w:r w:rsidR="005133A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02. </w:t>
      </w:r>
      <w:proofErr w:type="spellStart"/>
      <w:r w:rsidR="005133A4">
        <w:rPr>
          <w:rFonts w:ascii="Times New Roman" w:eastAsia="Calibri" w:hAnsi="Times New Roman" w:cs="Times New Roman"/>
          <w:sz w:val="24"/>
          <w:szCs w:val="24"/>
          <w:lang w:eastAsia="en-US"/>
        </w:rPr>
        <w:t>Древесиноведение</w:t>
      </w:r>
      <w:proofErr w:type="spellEnd"/>
      <w:r w:rsidR="005133A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лесное то</w:t>
      </w:r>
      <w:r w:rsidRPr="00BE6AE1">
        <w:rPr>
          <w:rFonts w:ascii="Times New Roman" w:eastAsia="Calibri" w:hAnsi="Times New Roman" w:cs="Times New Roman"/>
          <w:sz w:val="24"/>
          <w:szCs w:val="24"/>
          <w:lang w:eastAsia="en-US"/>
        </w:rPr>
        <w:t>вароведение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>……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…………………………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…………….…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..30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2.2.5.2Форма и условия аттестации: Дифф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еренцированный зачет по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МДК 02.03. Охрана и защита леса…………………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……………………………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…………………….………………..33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2.2.5.3Форма и условия аттестации: Дифф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еренцированный зачет по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E6AE1">
        <w:rPr>
          <w:rFonts w:ascii="Times New Roman" w:eastAsia="Calibri" w:hAnsi="Times New Roman" w:cs="Times New Roman"/>
          <w:sz w:val="24"/>
          <w:szCs w:val="24"/>
          <w:lang w:eastAsia="en-US"/>
        </w:rPr>
        <w:t>МДК 02.04. Технология и механизация лесохозяйственных работ………………</w:t>
      </w:r>
      <w:r w:rsidR="00DE43B3">
        <w:rPr>
          <w:rFonts w:ascii="Times New Roman" w:eastAsia="Calibri" w:hAnsi="Times New Roman" w:cs="Times New Roman"/>
          <w:sz w:val="24"/>
          <w:szCs w:val="24"/>
          <w:lang w:eastAsia="en-US"/>
        </w:rPr>
        <w:t>………………….……36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III. Оценка по учебной и производствен</w:t>
      </w:r>
      <w:r w:rsidR="005D7F49">
        <w:rPr>
          <w:rFonts w:ascii="Times New Roman" w:eastAsia="Times New Roman" w:hAnsi="Times New Roman" w:cs="Times New Roman"/>
          <w:b/>
          <w:bCs/>
          <w:sz w:val="24"/>
          <w:szCs w:val="24"/>
        </w:rPr>
        <w:t>ной практике…………………………</w:t>
      </w:r>
      <w:r w:rsidR="005133A4">
        <w:rPr>
          <w:rFonts w:ascii="Times New Roman" w:eastAsia="Times New Roman" w:hAnsi="Times New Roman" w:cs="Times New Roman"/>
          <w:b/>
          <w:bCs/>
          <w:sz w:val="24"/>
          <w:szCs w:val="24"/>
        </w:rPr>
        <w:t>…......</w:t>
      </w:r>
      <w:r w:rsidR="00DE43B3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5133A4">
        <w:rPr>
          <w:rFonts w:ascii="Times New Roman" w:eastAsia="Times New Roman" w:hAnsi="Times New Roman" w:cs="Times New Roman"/>
          <w:b/>
          <w:bCs/>
          <w:sz w:val="24"/>
          <w:szCs w:val="24"/>
        </w:rPr>
        <w:t>...43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3.1. Формы и методы оценивания........................................................</w:t>
      </w:r>
      <w:r w:rsidR="005D7F49">
        <w:rPr>
          <w:rFonts w:ascii="Times New Roman" w:eastAsia="Times New Roman" w:hAnsi="Times New Roman" w:cs="Times New Roman"/>
          <w:sz w:val="24"/>
          <w:szCs w:val="24"/>
        </w:rPr>
        <w:t>.....</w:t>
      </w:r>
      <w:r w:rsidR="005133A4">
        <w:rPr>
          <w:rFonts w:ascii="Times New Roman" w:eastAsia="Times New Roman" w:hAnsi="Times New Roman" w:cs="Times New Roman"/>
          <w:sz w:val="24"/>
          <w:szCs w:val="24"/>
        </w:rPr>
        <w:t>....................……….43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en-US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3.2. </w:t>
      </w:r>
      <w:r w:rsidRPr="00BE6AE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Общие требования к организации образовательного процесса.....................</w:t>
      </w:r>
      <w:r w:rsidR="005D7F49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....</w:t>
      </w:r>
      <w:r w:rsidRPr="00BE6AE1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........</w:t>
      </w:r>
      <w:r w:rsidR="005133A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......</w:t>
      </w:r>
      <w:r w:rsidR="005133A4" w:rsidRPr="00472AD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en-US"/>
        </w:rPr>
        <w:t>43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3.2. Перечень видов работ для проверки результатов освоения программы учебной по практике........................................................................................................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...............................44</w:t>
      </w:r>
    </w:p>
    <w:p w:rsidR="00BE6AE1" w:rsidRPr="00BE6AE1" w:rsidRDefault="00BE6AE1" w:rsidP="00A90B54">
      <w:pPr>
        <w:tabs>
          <w:tab w:val="left" w:pos="2025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3.2.1. 1 </w:t>
      </w:r>
      <w:r w:rsidRPr="00BE6AE1">
        <w:rPr>
          <w:rFonts w:ascii="Times New Roman" w:eastAsia="Calibri" w:hAnsi="Times New Roman" w:cs="Times New Roman"/>
          <w:bCs/>
          <w:sz w:val="24"/>
          <w:szCs w:val="24"/>
          <w:lang w:eastAsia="en-US"/>
        </w:rPr>
        <w:t>Текущий  контроль по учебной практике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>....................................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...............................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.</w:t>
      </w:r>
      <w:r w:rsidR="00DE43B3">
        <w:rPr>
          <w:rFonts w:ascii="Times New Roman" w:eastAsia="Times New Roman" w:hAnsi="Times New Roman" w:cs="Times New Roman"/>
          <w:sz w:val="24"/>
          <w:szCs w:val="24"/>
        </w:rPr>
        <w:t>50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3.2.2 Описание шкалы оценивания пр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актики…………………………………………..........50</w:t>
      </w:r>
    </w:p>
    <w:p w:rsidR="00BE6AE1" w:rsidRPr="00BE6AE1" w:rsidRDefault="00BE6AE1" w:rsidP="00A90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3.2.3. .Описание показателей и критериев оценивания компетенций учебной практики.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..50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3.3. Перечень заданий для дифференцированного 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зачета по учебной практике…………..55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3.3.1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Производственная пр</w:t>
      </w:r>
      <w:r w:rsidR="006A5415">
        <w:rPr>
          <w:rFonts w:ascii="Times New Roman" w:eastAsia="Times New Roman" w:hAnsi="Times New Roman" w:cs="Times New Roman"/>
          <w:bCs/>
          <w:sz w:val="24"/>
          <w:szCs w:val="24"/>
        </w:rPr>
        <w:t xml:space="preserve">актика…………………………………………………………...…61 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 xml:space="preserve">3.3.2 </w:t>
      </w:r>
      <w:r w:rsidR="006A5415" w:rsidRPr="00BE6AE1">
        <w:rPr>
          <w:rFonts w:ascii="Times New Roman" w:eastAsia="Times New Roman" w:hAnsi="Times New Roman" w:cs="Times New Roman"/>
          <w:sz w:val="24"/>
          <w:szCs w:val="24"/>
        </w:rPr>
        <w:t>Перечень видов работ производственной практики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 xml:space="preserve"> …………………………………  62</w:t>
      </w:r>
    </w:p>
    <w:p w:rsidR="00BE6AE1" w:rsidRPr="00BE6AE1" w:rsidRDefault="00BE6AE1" w:rsidP="00A90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3.3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.3Контроль и оценка результатов освоения производственной практики. …………….69</w:t>
      </w:r>
    </w:p>
    <w:p w:rsidR="00BE6AE1" w:rsidRPr="00BE6AE1" w:rsidRDefault="006A5415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sz w:val="24"/>
          <w:szCs w:val="24"/>
        </w:rPr>
        <w:t>3.3.4  Дифференцированного зачет………</w:t>
      </w:r>
      <w:r w:rsidR="00BE6AE1" w:rsidRPr="00BE6AE1">
        <w:rPr>
          <w:rFonts w:ascii="Times New Roman" w:eastAsia="Times New Roman" w:hAnsi="Times New Roman" w:cs="Times New Roman"/>
          <w:bCs/>
          <w:sz w:val="24"/>
          <w:szCs w:val="24"/>
        </w:rPr>
        <w:t>……………………………………………………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7</w:t>
      </w:r>
      <w:r w:rsidR="00BE6AE1" w:rsidRPr="00BE6AE1">
        <w:rPr>
          <w:rFonts w:ascii="Times New Roman" w:eastAsia="Times New Roman" w:hAnsi="Times New Roman" w:cs="Times New Roman"/>
          <w:bCs/>
          <w:sz w:val="24"/>
          <w:szCs w:val="24"/>
        </w:rPr>
        <w:t>1</w:t>
      </w:r>
    </w:p>
    <w:p w:rsidR="00BE6AE1" w:rsidRPr="00BE6AE1" w:rsidRDefault="00BE6AE1" w:rsidP="00A90B5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3.3.4.1 Инструкция по выполнению перечня заданий для дифференцированного зачета по производственной практ</w:t>
      </w:r>
      <w:r w:rsidR="006A5415">
        <w:rPr>
          <w:rFonts w:ascii="Times New Roman" w:eastAsia="Times New Roman" w:hAnsi="Times New Roman" w:cs="Times New Roman"/>
          <w:bCs/>
          <w:sz w:val="24"/>
          <w:szCs w:val="24"/>
        </w:rPr>
        <w:t>ике……………………………………………………………………7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1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3.3.4.2.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 xml:space="preserve"> перечень видов работ производственной практики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A5415">
        <w:rPr>
          <w:rFonts w:ascii="Times New Roman" w:eastAsia="Times New Roman" w:hAnsi="Times New Roman" w:cs="Times New Roman"/>
          <w:sz w:val="24"/>
          <w:szCs w:val="24"/>
        </w:rPr>
        <w:t>………………………………...7</w:t>
      </w:r>
      <w:r w:rsidRPr="00BE6AE1">
        <w:rPr>
          <w:rFonts w:ascii="Times New Roman" w:eastAsia="Times New Roman" w:hAnsi="Times New Roman" w:cs="Times New Roman"/>
          <w:sz w:val="24"/>
          <w:szCs w:val="24"/>
        </w:rPr>
        <w:t>1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3.3.4.3.  Дифференцированный зачет по пр</w:t>
      </w:r>
      <w:r w:rsidR="006A5415">
        <w:rPr>
          <w:rFonts w:ascii="Times New Roman" w:eastAsia="Times New Roman" w:hAnsi="Times New Roman" w:cs="Times New Roman"/>
          <w:bCs/>
          <w:sz w:val="24"/>
          <w:szCs w:val="24"/>
        </w:rPr>
        <w:t>оизводственной  практике…………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…………</w:t>
      </w:r>
      <w:r w:rsidRPr="00472ADC">
        <w:rPr>
          <w:rFonts w:ascii="Times New Roman" w:eastAsia="Times New Roman" w:hAnsi="Times New Roman" w:cs="Times New Roman"/>
          <w:bCs/>
          <w:sz w:val="24"/>
          <w:szCs w:val="24"/>
        </w:rPr>
        <w:t>..67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3.4. Форма аттестационного листа по практике (заполн</w:t>
      </w:r>
      <w:r w:rsidR="00BE5EEC">
        <w:rPr>
          <w:rFonts w:ascii="Times New Roman" w:eastAsia="Times New Roman" w:hAnsi="Times New Roman" w:cs="Times New Roman"/>
          <w:sz w:val="24"/>
          <w:szCs w:val="24"/>
        </w:rPr>
        <w:t>яется на каждого обучающегося).88</w:t>
      </w:r>
    </w:p>
    <w:p w:rsidR="00BE6AE1" w:rsidRPr="00BE6AE1" w:rsidRDefault="00BE6AE1" w:rsidP="00A90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3.4.1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. Виды и объем работ, выполненные обучающим</w:t>
      </w:r>
      <w:r w:rsidR="00BE5EEC">
        <w:rPr>
          <w:rFonts w:ascii="Times New Roman" w:eastAsia="Times New Roman" w:hAnsi="Times New Roman" w:cs="Times New Roman"/>
          <w:bCs/>
          <w:sz w:val="24"/>
          <w:szCs w:val="24"/>
        </w:rPr>
        <w:t>ся во время учебной практики…....88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3.4.2.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Виды и объем работ, выполненные обучающимися во время производственной практики …………………………………………………………………………………</w:t>
      </w:r>
      <w:r w:rsidR="00BE5EEC">
        <w:rPr>
          <w:rFonts w:ascii="Times New Roman" w:eastAsia="Times New Roman" w:hAnsi="Times New Roman" w:cs="Times New Roman"/>
          <w:bCs/>
          <w:sz w:val="24"/>
          <w:szCs w:val="24"/>
        </w:rPr>
        <w:t>……..89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b/>
          <w:bCs/>
          <w:sz w:val="24"/>
          <w:szCs w:val="24"/>
        </w:rPr>
        <w:t>IV. Контрольно-оценочные материалы для экзамена (кв</w:t>
      </w:r>
      <w:r w:rsidR="00BE5EEC">
        <w:rPr>
          <w:rFonts w:ascii="Times New Roman" w:eastAsia="Times New Roman" w:hAnsi="Times New Roman" w:cs="Times New Roman"/>
          <w:b/>
          <w:bCs/>
          <w:sz w:val="24"/>
          <w:szCs w:val="24"/>
        </w:rPr>
        <w:t>алификационного)..............90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4.1. Формы проведения экзамена (квалификационного)......................</w:t>
      </w:r>
      <w:r w:rsidR="00BE5EEC">
        <w:rPr>
          <w:rFonts w:ascii="Times New Roman" w:eastAsia="Times New Roman" w:hAnsi="Times New Roman" w:cs="Times New Roman"/>
          <w:sz w:val="24"/>
          <w:szCs w:val="24"/>
        </w:rPr>
        <w:t>..................................91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4.3. Форма комплекта экзаменационных материалов (очной части)...</w:t>
      </w:r>
      <w:r w:rsidR="00BE5EEC">
        <w:rPr>
          <w:rFonts w:ascii="Times New Roman" w:eastAsia="Times New Roman" w:hAnsi="Times New Roman" w:cs="Times New Roman"/>
          <w:sz w:val="24"/>
          <w:szCs w:val="24"/>
        </w:rPr>
        <w:t>...................................93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4.4. Перечень заданий, выполняемых в ходе очной част</w:t>
      </w:r>
      <w:r w:rsidR="00BE5EEC">
        <w:rPr>
          <w:rFonts w:ascii="Times New Roman" w:eastAsia="Times New Roman" w:hAnsi="Times New Roman" w:cs="Times New Roman"/>
          <w:sz w:val="24"/>
          <w:szCs w:val="24"/>
        </w:rPr>
        <w:t>и экзамена (квалификационного)94</w:t>
      </w:r>
    </w:p>
    <w:p w:rsidR="00BE6AE1" w:rsidRPr="00BE6AE1" w:rsidRDefault="00BE6AE1" w:rsidP="00A90B5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E6AE1">
        <w:rPr>
          <w:rFonts w:ascii="Times New Roman" w:eastAsia="Times New Roman" w:hAnsi="Times New Roman" w:cs="Times New Roman"/>
          <w:sz w:val="24"/>
          <w:szCs w:val="24"/>
        </w:rPr>
        <w:t>4.4.1</w:t>
      </w:r>
      <w:r w:rsidRPr="00BE6AE1">
        <w:rPr>
          <w:rFonts w:ascii="Times New Roman" w:eastAsia="Times New Roman" w:hAnsi="Times New Roman" w:cs="Times New Roman"/>
          <w:bCs/>
          <w:sz w:val="24"/>
          <w:szCs w:val="24"/>
        </w:rPr>
        <w:t>Задания для квалификационно</w:t>
      </w:r>
      <w:r w:rsidR="00BE5EEC">
        <w:rPr>
          <w:rFonts w:ascii="Times New Roman" w:eastAsia="Times New Roman" w:hAnsi="Times New Roman" w:cs="Times New Roman"/>
          <w:bCs/>
          <w:sz w:val="24"/>
          <w:szCs w:val="24"/>
        </w:rPr>
        <w:t>го экзамена……………………………………………...94</w:t>
      </w:r>
    </w:p>
    <w:p w:rsidR="00A86868" w:rsidRDefault="00BE5EEC" w:rsidP="00A90B54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4.4.2</w:t>
      </w:r>
      <w:r w:rsidR="00BE6AE1" w:rsidRPr="00BE6AE1"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Условия проведения эк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замена ……..…………………………………………………….96</w:t>
      </w:r>
    </w:p>
    <w:p w:rsidR="00BE5EEC" w:rsidRDefault="00BE5EEC" w:rsidP="00A90B54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4.4.3Оценка результатов государственной итоговой аттестации …………………………..96</w:t>
      </w:r>
    </w:p>
    <w:p w:rsidR="00BE5EEC" w:rsidRDefault="00BE5EEC" w:rsidP="00A90B54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72ADC" w:rsidRPr="00BE6AE1" w:rsidRDefault="00472ADC" w:rsidP="00A90B54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B9197D" w:rsidRPr="00B9197D" w:rsidRDefault="00B9197D" w:rsidP="00FF41F8">
      <w:pPr>
        <w:pStyle w:val="a4"/>
        <w:numPr>
          <w:ilvl w:val="0"/>
          <w:numId w:val="3"/>
        </w:num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B9197D">
        <w:rPr>
          <w:rFonts w:ascii="Times New Roman" w:hAnsi="Times New Roman"/>
          <w:b/>
          <w:sz w:val="28"/>
          <w:szCs w:val="28"/>
        </w:rPr>
        <w:t>Паспорт ф</w:t>
      </w:r>
      <w:r w:rsidR="00845199" w:rsidRPr="00B9197D">
        <w:rPr>
          <w:rFonts w:ascii="Times New Roman" w:hAnsi="Times New Roman"/>
          <w:b/>
          <w:sz w:val="28"/>
          <w:szCs w:val="28"/>
        </w:rPr>
        <w:t>онд</w:t>
      </w:r>
      <w:r w:rsidRPr="00B9197D">
        <w:rPr>
          <w:rFonts w:ascii="Times New Roman" w:hAnsi="Times New Roman"/>
          <w:b/>
          <w:sz w:val="28"/>
          <w:szCs w:val="28"/>
        </w:rPr>
        <w:t>а</w:t>
      </w:r>
      <w:r w:rsidR="00845199" w:rsidRPr="00B9197D">
        <w:rPr>
          <w:rFonts w:ascii="Times New Roman" w:hAnsi="Times New Roman"/>
          <w:b/>
          <w:sz w:val="28"/>
          <w:szCs w:val="28"/>
        </w:rPr>
        <w:t xml:space="preserve"> оценочных средств</w:t>
      </w:r>
    </w:p>
    <w:p w:rsidR="009C0256" w:rsidRDefault="009C0256" w:rsidP="00FF41F8">
      <w:pPr>
        <w:keepNext/>
        <w:suppressLineNumbers/>
        <w:suppressAutoHyphens/>
        <w:spacing w:after="0" w:line="360" w:lineRule="auto"/>
        <w:ind w:left="360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:rsidR="00FF41F8" w:rsidRPr="00242920" w:rsidRDefault="00FF41F8" w:rsidP="00FF41F8">
      <w:pPr>
        <w:keepNext/>
        <w:suppressLineNumbers/>
        <w:suppressAutoHyphens/>
        <w:spacing w:after="0" w:line="360" w:lineRule="auto"/>
        <w:ind w:left="360"/>
        <w:jc w:val="center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1.</w:t>
      </w:r>
      <w:r w:rsidRPr="00242920">
        <w:rPr>
          <w:rFonts w:ascii="Times New Roman" w:eastAsia="Times New Roman" w:hAnsi="Times New Roman"/>
          <w:b/>
          <w:sz w:val="28"/>
          <w:szCs w:val="28"/>
        </w:rPr>
        <w:t>Общие положения</w:t>
      </w:r>
    </w:p>
    <w:p w:rsidR="00FF41F8" w:rsidRDefault="00FF41F8" w:rsidP="009C0256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Фонд оценочных средств (Ф</w:t>
      </w:r>
      <w:r w:rsidRPr="00242920">
        <w:rPr>
          <w:rFonts w:ascii="Times New Roman" w:eastAsia="Times New Roman" w:hAnsi="Times New Roman"/>
          <w:sz w:val="28"/>
          <w:szCs w:val="28"/>
        </w:rPr>
        <w:t xml:space="preserve">ОС) предназначен для контроля и оценки образовательных </w:t>
      </w:r>
      <w:r w:rsidRPr="00ED6D8D">
        <w:rPr>
          <w:rFonts w:ascii="Times New Roman" w:eastAsia="Times New Roman" w:hAnsi="Times New Roman"/>
          <w:sz w:val="28"/>
          <w:szCs w:val="28"/>
        </w:rPr>
        <w:t xml:space="preserve">достижений обучающихся, освоивших программу </w:t>
      </w:r>
      <w:r w:rsidRPr="00ED6D8D">
        <w:rPr>
          <w:rFonts w:ascii="Times New Roman" w:eastAsia="Times New Roman" w:hAnsi="Times New Roman"/>
          <w:i/>
          <w:sz w:val="28"/>
          <w:szCs w:val="28"/>
        </w:rPr>
        <w:t xml:space="preserve">профессионального модуля </w:t>
      </w:r>
      <w:r w:rsidRPr="00ED6D8D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ПМ.02</w:t>
      </w:r>
      <w:r w:rsidRPr="00ED6D8D">
        <w:rPr>
          <w:rFonts w:ascii="Times New Roman" w:eastAsia="Times New Roman" w:hAnsi="Times New Roman"/>
          <w:sz w:val="28"/>
          <w:szCs w:val="28"/>
        </w:rPr>
        <w:t>.Проведение мероприятий по воспроизводству лесов и уходу за лесом.</w:t>
      </w:r>
    </w:p>
    <w:p w:rsidR="00FF41F8" w:rsidRPr="00FF41F8" w:rsidRDefault="00FF41F8" w:rsidP="009C0256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sz w:val="28"/>
          <w:szCs w:val="28"/>
        </w:rPr>
        <w:t>Ф</w:t>
      </w:r>
      <w:r w:rsidRPr="000D1C46">
        <w:rPr>
          <w:rFonts w:ascii="Times New Roman" w:eastAsia="Times New Roman" w:hAnsi="Times New Roman"/>
          <w:sz w:val="28"/>
          <w:szCs w:val="28"/>
        </w:rPr>
        <w:t xml:space="preserve">ОС включает контрольные материалы для проведения промежуточной аттестации в форме </w:t>
      </w:r>
      <w:r w:rsidRPr="000D1C46">
        <w:rPr>
          <w:rFonts w:ascii="Times New Roman" w:hAnsi="Times New Roman"/>
          <w:sz w:val="28"/>
          <w:szCs w:val="28"/>
        </w:rPr>
        <w:t>дифференцированного зачета</w:t>
      </w:r>
      <w:r w:rsidR="009C0256">
        <w:rPr>
          <w:rFonts w:ascii="Times New Roman" w:eastAsia="Times New Roman" w:hAnsi="Times New Roman"/>
          <w:sz w:val="28"/>
          <w:szCs w:val="28"/>
        </w:rPr>
        <w:t xml:space="preserve"> по </w:t>
      </w:r>
      <w:r>
        <w:rPr>
          <w:rFonts w:ascii="Times New Roman" w:eastAsia="Times New Roman" w:hAnsi="Times New Roman"/>
          <w:sz w:val="28"/>
          <w:szCs w:val="28"/>
        </w:rPr>
        <w:t>МДК.02</w:t>
      </w:r>
      <w:r w:rsidRPr="000D1C46">
        <w:rPr>
          <w:rFonts w:ascii="Times New Roman" w:eastAsia="Times New Roman" w:hAnsi="Times New Roman"/>
          <w:sz w:val="28"/>
          <w:szCs w:val="28"/>
        </w:rPr>
        <w:t>.02. «</w:t>
      </w:r>
      <w:proofErr w:type="spellStart"/>
      <w:r w:rsidRPr="000D1C46">
        <w:rPr>
          <w:rFonts w:ascii="Times New Roman" w:eastAsia="Times New Roman" w:hAnsi="Times New Roman"/>
          <w:sz w:val="28"/>
          <w:szCs w:val="28"/>
        </w:rPr>
        <w:t>Древесиноведение</w:t>
      </w:r>
      <w:proofErr w:type="spellEnd"/>
      <w:r w:rsidRPr="000D1C46">
        <w:rPr>
          <w:rFonts w:ascii="Times New Roman" w:eastAsia="Times New Roman" w:hAnsi="Times New Roman"/>
          <w:sz w:val="28"/>
          <w:szCs w:val="28"/>
        </w:rPr>
        <w:t xml:space="preserve"> и лесное товарове</w:t>
      </w:r>
      <w:r>
        <w:rPr>
          <w:rFonts w:ascii="Times New Roman" w:eastAsia="Times New Roman" w:hAnsi="Times New Roman"/>
          <w:sz w:val="28"/>
          <w:szCs w:val="28"/>
        </w:rPr>
        <w:t>дение», МДК.02</w:t>
      </w:r>
      <w:r w:rsidRPr="000D1C46">
        <w:rPr>
          <w:rFonts w:ascii="Times New Roman" w:eastAsia="Times New Roman" w:hAnsi="Times New Roman"/>
          <w:sz w:val="28"/>
          <w:szCs w:val="28"/>
        </w:rPr>
        <w:t>.03.</w:t>
      </w:r>
      <w:r>
        <w:rPr>
          <w:rFonts w:ascii="Times New Roman" w:eastAsia="Times New Roman" w:hAnsi="Times New Roman"/>
          <w:sz w:val="28"/>
          <w:szCs w:val="28"/>
        </w:rPr>
        <w:t xml:space="preserve"> «Охрана и защита леса», МДК. 02</w:t>
      </w:r>
      <w:r w:rsidRPr="000D1C46">
        <w:rPr>
          <w:rFonts w:ascii="Times New Roman" w:eastAsia="Times New Roman" w:hAnsi="Times New Roman"/>
          <w:sz w:val="28"/>
          <w:szCs w:val="28"/>
        </w:rPr>
        <w:t>.04. «Технология и механ</w:t>
      </w:r>
      <w:r>
        <w:rPr>
          <w:rFonts w:ascii="Times New Roman" w:eastAsia="Times New Roman" w:hAnsi="Times New Roman"/>
          <w:sz w:val="28"/>
          <w:szCs w:val="28"/>
        </w:rPr>
        <w:t>изация лесохозяйственных работ» и промежуточного экзамена по МДК. 02.01. «</w:t>
      </w:r>
      <w:r w:rsidRPr="000D1C46">
        <w:rPr>
          <w:rFonts w:ascii="Times New Roman" w:eastAsia="Times New Roman" w:hAnsi="Times New Roman"/>
          <w:sz w:val="28"/>
          <w:szCs w:val="28"/>
        </w:rPr>
        <w:t>Лесов</w:t>
      </w:r>
      <w:r>
        <w:rPr>
          <w:rFonts w:ascii="Times New Roman" w:eastAsia="Times New Roman" w:hAnsi="Times New Roman"/>
          <w:sz w:val="28"/>
          <w:szCs w:val="28"/>
        </w:rPr>
        <w:t>одство и лесоразведение».</w:t>
      </w:r>
    </w:p>
    <w:p w:rsidR="00B9197D" w:rsidRDefault="00B9197D" w:rsidP="00B9197D">
      <w:pPr>
        <w:pStyle w:val="a4"/>
        <w:spacing w:after="0"/>
        <w:ind w:left="1080"/>
        <w:rPr>
          <w:rFonts w:ascii="Times New Roman" w:hAnsi="Times New Roman"/>
          <w:sz w:val="24"/>
          <w:szCs w:val="24"/>
        </w:rPr>
      </w:pPr>
    </w:p>
    <w:p w:rsidR="00E462B4" w:rsidRPr="00E462B4" w:rsidRDefault="00B9197D" w:rsidP="00E462B4">
      <w:pPr>
        <w:rPr>
          <w:rFonts w:ascii="Times New Roman" w:eastAsia="Calibri" w:hAnsi="Times New Roman" w:cs="Times New Roman"/>
          <w:b/>
          <w:sz w:val="32"/>
          <w:szCs w:val="32"/>
          <w:lang w:eastAsia="en-US"/>
        </w:rPr>
      </w:pPr>
      <w:r>
        <w:rPr>
          <w:rFonts w:ascii="Times New Roman" w:eastAsia="Times New Roman" w:hAnsi="Times New Roman" w:cs="Times New Roman"/>
          <w:b/>
          <w:sz w:val="28"/>
        </w:rPr>
        <w:t>1.1. Результаты освоения программы профессионального модуля, подлежащие проверке</w:t>
      </w:r>
    </w:p>
    <w:p w:rsidR="00E462B4" w:rsidRPr="00E462B4" w:rsidRDefault="00E462B4" w:rsidP="00E46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462B4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A4490D">
        <w:rPr>
          <w:rFonts w:ascii="Times New Roman" w:eastAsia="Times New Roman" w:hAnsi="Times New Roman" w:cs="Times New Roman"/>
          <w:b/>
          <w:sz w:val="28"/>
          <w:szCs w:val="28"/>
        </w:rPr>
        <w:t>.1. 1 Виды профессиональной деятельности</w:t>
      </w:r>
    </w:p>
    <w:p w:rsidR="00E462B4" w:rsidRPr="00E462B4" w:rsidRDefault="00A4490D" w:rsidP="00E462B4">
      <w:pPr>
        <w:tabs>
          <w:tab w:val="left" w:pos="8222"/>
        </w:tabs>
        <w:spacing w:after="0" w:line="240" w:lineRule="auto"/>
        <w:ind w:firstLine="73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</w:rPr>
        <w:t>Результатом освоения профессионального модуля является готовность обучающегося к выполнению вида профессиональной деятельности (ВПД)</w:t>
      </w:r>
      <w:r w:rsidR="00E462B4" w:rsidRPr="00E462B4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E462B4" w:rsidRPr="00E462B4">
        <w:rPr>
          <w:rFonts w:ascii="Times New Roman" w:eastAsia="Times New Roman" w:hAnsi="Times New Roman" w:cs="Times New Roman"/>
          <w:b/>
          <w:sz w:val="28"/>
          <w:szCs w:val="28"/>
        </w:rPr>
        <w:t>Проведение мероприятий по воспроизводству лесов и уходу за лесом</w:t>
      </w:r>
      <w:r w:rsidR="00AC24C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E462B4" w:rsidRPr="00E462B4">
        <w:rPr>
          <w:rFonts w:ascii="Times New Roman" w:eastAsia="Times New Roman" w:hAnsi="Times New Roman" w:cs="Times New Roman"/>
          <w:sz w:val="28"/>
          <w:szCs w:val="28"/>
        </w:rPr>
        <w:t>и соответствующих профессиональных компетенций (ПК):</w:t>
      </w:r>
    </w:p>
    <w:p w:rsidR="00E462B4" w:rsidRPr="00E462B4" w:rsidRDefault="00E462B4" w:rsidP="00904823">
      <w:pPr>
        <w:widowControl w:val="0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462B4">
        <w:rPr>
          <w:rFonts w:ascii="Times New Roman" w:eastAsia="Times New Roman" w:hAnsi="Times New Roman" w:cs="Times New Roman"/>
          <w:sz w:val="28"/>
          <w:szCs w:val="28"/>
        </w:rPr>
        <w:t>Выполнять мероприятия по воспроизводству лесов.</w:t>
      </w:r>
    </w:p>
    <w:p w:rsidR="00E462B4" w:rsidRPr="00E462B4" w:rsidRDefault="00E462B4" w:rsidP="00904823">
      <w:pPr>
        <w:widowControl w:val="0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462B4">
        <w:rPr>
          <w:rFonts w:ascii="Times New Roman" w:eastAsia="Times New Roman" w:hAnsi="Times New Roman" w:cs="Times New Roman"/>
          <w:sz w:val="28"/>
          <w:szCs w:val="28"/>
        </w:rPr>
        <w:t>Проводить мероприятия по защите лесов от пожаров, вредителей и болезней.</w:t>
      </w:r>
    </w:p>
    <w:p w:rsidR="00E462B4" w:rsidRPr="00E462B4" w:rsidRDefault="00E462B4" w:rsidP="00904823">
      <w:pPr>
        <w:widowControl w:val="0"/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462B4">
        <w:rPr>
          <w:rFonts w:ascii="Times New Roman" w:eastAsia="Times New Roman" w:hAnsi="Times New Roman" w:cs="Times New Roman"/>
          <w:sz w:val="28"/>
          <w:szCs w:val="28"/>
        </w:rPr>
        <w:t>Выполнять лесохозяйственные технологические операции.</w:t>
      </w:r>
    </w:p>
    <w:p w:rsidR="00CD4C57" w:rsidRDefault="00CD4C57" w:rsidP="00CD4C5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D4C57" w:rsidRPr="00CD4C57" w:rsidRDefault="00CD4C57" w:rsidP="00CD4C57">
      <w:pPr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1.1.2</w:t>
      </w:r>
      <w:r>
        <w:rPr>
          <w:rFonts w:ascii="Times New Roman" w:eastAsia="Times New Roman" w:hAnsi="Times New Roman"/>
          <w:b/>
          <w:sz w:val="28"/>
          <w:szCs w:val="28"/>
        </w:rPr>
        <w:t xml:space="preserve">Профессиональные, </w:t>
      </w:r>
      <w:r w:rsidR="00A4490D" w:rsidRPr="00A4490D">
        <w:rPr>
          <w:rFonts w:ascii="Times New Roman" w:eastAsia="Times New Roman" w:hAnsi="Times New Roman"/>
          <w:b/>
          <w:sz w:val="28"/>
          <w:szCs w:val="28"/>
        </w:rPr>
        <w:t xml:space="preserve">общие </w:t>
      </w:r>
      <w:r w:rsidR="00A4490D" w:rsidRPr="00CD4C57">
        <w:rPr>
          <w:rFonts w:ascii="Times New Roman" w:eastAsia="Times New Roman" w:hAnsi="Times New Roman"/>
          <w:b/>
          <w:sz w:val="28"/>
          <w:szCs w:val="28"/>
        </w:rPr>
        <w:t>компетенции</w:t>
      </w:r>
      <w:r w:rsidRPr="00CD4C57">
        <w:rPr>
          <w:rFonts w:ascii="Times New Roman" w:eastAsia="Times New Roman" w:hAnsi="Times New Roman"/>
          <w:b/>
          <w:sz w:val="28"/>
          <w:szCs w:val="28"/>
        </w:rPr>
        <w:t xml:space="preserve"> и 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л</w:t>
      </w:r>
      <w:r w:rsidRPr="00CD4C57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ичностные результаты</w:t>
      </w:r>
    </w:p>
    <w:p w:rsidR="00A4490D" w:rsidRPr="00CD4C57" w:rsidRDefault="00A4490D" w:rsidP="00CD4C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A4490D" w:rsidRPr="00A4490D" w:rsidRDefault="00A4490D" w:rsidP="00527DE8">
      <w:pPr>
        <w:spacing w:after="3" w:line="357" w:lineRule="auto"/>
        <w:ind w:left="360"/>
        <w:jc w:val="both"/>
        <w:rPr>
          <w:rFonts w:ascii="Times New Roman" w:eastAsia="Times New Roman" w:hAnsi="Times New Roman"/>
          <w:sz w:val="28"/>
        </w:rPr>
      </w:pPr>
      <w:r w:rsidRPr="00A4490D">
        <w:rPr>
          <w:rFonts w:ascii="Times New Roman" w:eastAsia="Times New Roman" w:hAnsi="Times New Roman"/>
          <w:sz w:val="28"/>
        </w:rPr>
        <w:t>В результате освоения рабочей программы профессионального модуля у обучающихся должны быть сформированы следующие компетенции</w:t>
      </w:r>
      <w:r w:rsidR="00CD4C57">
        <w:rPr>
          <w:rFonts w:ascii="Times New Roman" w:eastAsia="Times New Roman" w:hAnsi="Times New Roman"/>
          <w:sz w:val="28"/>
        </w:rPr>
        <w:t xml:space="preserve"> и личностные результаты</w:t>
      </w:r>
      <w:r w:rsidRPr="00A4490D">
        <w:rPr>
          <w:rFonts w:ascii="Times New Roman" w:eastAsia="Times New Roman" w:hAnsi="Times New Roman"/>
          <w:sz w:val="28"/>
        </w:rPr>
        <w:t>.</w:t>
      </w:r>
    </w:p>
    <w:p w:rsidR="00E462B4" w:rsidRPr="00EF5054" w:rsidRDefault="00A4490D" w:rsidP="00EF50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Таблица1.Показатели оценки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ПК</w:t>
      </w:r>
    </w:p>
    <w:p w:rsidR="00E462B4" w:rsidRPr="00E462B4" w:rsidRDefault="00E462B4" w:rsidP="00E462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9"/>
        <w:gridCol w:w="6862"/>
      </w:tblGrid>
      <w:tr w:rsidR="00A4490D" w:rsidRPr="00A4490D" w:rsidTr="001E139E">
        <w:trPr>
          <w:trHeight w:val="651"/>
        </w:trPr>
        <w:tc>
          <w:tcPr>
            <w:tcW w:w="141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490D" w:rsidRPr="00A4490D" w:rsidRDefault="00802224" w:rsidP="00802224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Профессиональные компетенции</w:t>
            </w:r>
          </w:p>
        </w:tc>
        <w:tc>
          <w:tcPr>
            <w:tcW w:w="3585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4490D" w:rsidRPr="00A4490D" w:rsidRDefault="00802224" w:rsidP="00A4490D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Показатель оценки результата</w:t>
            </w:r>
          </w:p>
        </w:tc>
      </w:tr>
      <w:tr w:rsidR="00A4490D" w:rsidRPr="00A4490D" w:rsidTr="001E139E">
        <w:trPr>
          <w:trHeight w:val="311"/>
        </w:trPr>
        <w:tc>
          <w:tcPr>
            <w:tcW w:w="1415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490D" w:rsidRPr="00FB687B" w:rsidRDefault="00A4490D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ПК 1.</w:t>
            </w:r>
            <w:r w:rsidR="001E139E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мероприятия по воспроизводству лесов.</w:t>
            </w:r>
          </w:p>
        </w:tc>
        <w:tc>
          <w:tcPr>
            <w:tcW w:w="3585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FB687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Соблюдение технологии  по заготовке лесных семян.</w:t>
            </w:r>
          </w:p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-</w:t>
            </w: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Соблюдение требований по выращиванию посадочного материала.</w:t>
            </w:r>
          </w:p>
          <w:p w:rsidR="00A4490D" w:rsidRPr="00FB687B" w:rsidRDefault="001E139E" w:rsidP="001E139E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-Соблюдение  требований  по созданию лесных культур.</w:t>
            </w:r>
          </w:p>
        </w:tc>
      </w:tr>
      <w:tr w:rsidR="00A4490D" w:rsidRPr="00A4490D" w:rsidTr="001E139E"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490D" w:rsidRPr="00FB687B" w:rsidRDefault="00A4490D" w:rsidP="00857343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ПК 2.</w:t>
            </w:r>
            <w:r w:rsidR="001E139E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Проводить мероприятия по защите </w:t>
            </w:r>
            <w:r w:rsidR="001E139E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лесов от пожаров, вредителей и болезней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-Выполнение требований инструкций и правил по защите лесов от пожаров.</w:t>
            </w:r>
          </w:p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-Выполнение требований инструкций и правил по защите лесов от вредителей и болезней.</w:t>
            </w:r>
          </w:p>
          <w:p w:rsidR="00A4490D" w:rsidRPr="00FB687B" w:rsidRDefault="00A4490D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4490D" w:rsidRPr="00A4490D" w:rsidTr="001E139E"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490D" w:rsidRPr="00FB687B" w:rsidRDefault="00A4490D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ПК 3. </w:t>
            </w:r>
            <w:r w:rsidR="001E139E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лесохозяйственные технологические операции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-Соблюдение алгоритма работ по лесной таксации.</w:t>
            </w:r>
          </w:p>
          <w:p w:rsidR="001E139E" w:rsidRPr="00FB687B" w:rsidRDefault="001E139E" w:rsidP="001E139E">
            <w:pPr>
              <w:keepNext/>
              <w:suppressLineNumbers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-Выполнение лесохозяйственных требований, инструкций  при проведении лесохозяйственных  и лесозаготовительных работ.</w:t>
            </w:r>
          </w:p>
          <w:p w:rsidR="00A4490D" w:rsidRPr="00FB687B" w:rsidRDefault="00A4490D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E139E" w:rsidRPr="00A4490D" w:rsidTr="001E139E"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1E139E" w:rsidRDefault="001E139E" w:rsidP="001E139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139E">
              <w:rPr>
                <w:rFonts w:ascii="Times New Roman" w:hAnsi="Times New Roman" w:cs="Times New Roman"/>
                <w:b/>
                <w:sz w:val="24"/>
              </w:rPr>
              <w:t>Общие компетенции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1E139E" w:rsidRPr="001E139E" w:rsidRDefault="001E139E" w:rsidP="001E139E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139E">
              <w:rPr>
                <w:rFonts w:ascii="Times New Roman" w:hAnsi="Times New Roman" w:cs="Times New Roman"/>
                <w:b/>
                <w:sz w:val="24"/>
              </w:rPr>
              <w:t>Показатели оценки результата</w:t>
            </w:r>
          </w:p>
        </w:tc>
      </w:tr>
      <w:tr w:rsidR="001E139E" w:rsidRPr="00A4490D" w:rsidTr="001E139E"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A4490D" w:rsidRDefault="001E139E" w:rsidP="00EF5054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ОК 1.</w:t>
            </w:r>
            <w:r w:rsidR="00EF5054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EF5054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>Пониматьсущность</w:t>
            </w:r>
            <w:proofErr w:type="spellEnd"/>
            <w:r w:rsidR="00EF5054" w:rsidRPr="00FB687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социальную значимость своей будущей профессии, проявлять к ней устойчивый интерес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Аргументированность и полнота объяснения сущности и социальной значимости будущей профессии;</w:t>
            </w:r>
          </w:p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активность, инициативность в процессе освоения профессиональной деятельности;</w:t>
            </w:r>
          </w:p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наличие положительных отзывов по итогам учебной и производственной практики;</w:t>
            </w:r>
          </w:p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участие в конкурсах профессионального мастерства,</w:t>
            </w:r>
          </w:p>
          <w:p w:rsidR="001E139E" w:rsidRPr="00A4490D" w:rsidRDefault="00EF5054" w:rsidP="00EF5054">
            <w:pPr>
              <w:widowControl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тематических внеклассных мероприятиях</w:t>
            </w:r>
          </w:p>
        </w:tc>
      </w:tr>
      <w:tr w:rsidR="001E139E" w:rsidRPr="00EF5054" w:rsidTr="001E139E"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EF5054" w:rsidP="00EF5054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  <w:r w:rsidR="001E139E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Организовывать собственную деятельность, исходя из цели и способов ее достижения, определенных руководителем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правильность формулирования конкретных целей и на их основе планирования своей деятельности;</w:t>
            </w:r>
          </w:p>
          <w:p w:rsidR="001E139E" w:rsidRPr="00EF5054" w:rsidRDefault="00EF5054" w:rsidP="00EF5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</w:tc>
      </w:tr>
      <w:tr w:rsidR="001E139E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1E139E" w:rsidP="00857343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 3. </w:t>
            </w:r>
            <w:r w:rsidR="00EF5054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Самоанализ и коррекция собственной деятельности в определенной рабочей ситуации;</w:t>
            </w:r>
          </w:p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правильность и адекватность оценки рабочей ситуации в соответствии с поставленными целями и задачами</w:t>
            </w:r>
          </w:p>
          <w:p w:rsidR="001E139E" w:rsidRPr="00EF5054" w:rsidRDefault="00EF5054" w:rsidP="00EF5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через выбор соответствующих документов, сырья, инструментов.</w:t>
            </w:r>
          </w:p>
        </w:tc>
      </w:tr>
      <w:tr w:rsidR="001E139E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1E139E" w:rsidP="00857343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ОК 4.</w:t>
            </w:r>
            <w:r w:rsidR="00EF5054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Осуществлять поиск информации, необходимой для эффективного выполнения профессиональных задач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Правильность отбора, обработки и результативного использов</w:t>
            </w:r>
            <w:r w:rsidR="00AB36A3">
              <w:rPr>
                <w:rFonts w:ascii="Times New Roman" w:hAnsi="Times New Roman" w:cs="Times New Roman"/>
                <w:sz w:val="24"/>
                <w:szCs w:val="24"/>
              </w:rPr>
              <w:t xml:space="preserve">ания необходимой информации для </w:t>
            </w: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эффективного выполнения профессиональных задач;</w:t>
            </w:r>
          </w:p>
          <w:p w:rsidR="001E139E" w:rsidRPr="00EF5054" w:rsidRDefault="00EF5054" w:rsidP="00EF5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оперативность и самостоятельность поиска информации в нестандартной ситуации</w:t>
            </w:r>
          </w:p>
        </w:tc>
      </w:tr>
      <w:tr w:rsidR="001E139E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1E139E" w:rsidP="00857343">
            <w:pPr>
              <w:widowControl w:val="0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ОК 5.</w:t>
            </w:r>
            <w:r w:rsidR="00EF5054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1E139E" w:rsidRPr="00AB36A3" w:rsidRDefault="00EF5054" w:rsidP="00AB36A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Самостоятельность и активность в применении ресурсов сети Интернет и э</w:t>
            </w:r>
            <w:r w:rsidR="00AB36A3">
              <w:rPr>
                <w:rFonts w:ascii="Times New Roman" w:hAnsi="Times New Roman" w:cs="Times New Roman"/>
                <w:sz w:val="24"/>
                <w:szCs w:val="24"/>
              </w:rPr>
              <w:t xml:space="preserve">лектронных обучающих материалов </w:t>
            </w: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для решения профессиональных задач.</w:t>
            </w:r>
          </w:p>
        </w:tc>
      </w:tr>
      <w:tr w:rsidR="001E139E" w:rsidRPr="00EF5054" w:rsidTr="005452F2">
        <w:trPr>
          <w:trHeight w:val="1765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1E139E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 6.</w:t>
            </w:r>
            <w:r w:rsidR="00EF5054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Работать в команде, эффективно общаться с коллегами, руководством, клиентами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Заинтересованность в достижении общего результата групповой деятельности;</w:t>
            </w:r>
          </w:p>
          <w:p w:rsidR="001E139E" w:rsidRPr="005452F2" w:rsidRDefault="00EF5054" w:rsidP="005452F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эффективность выполнения своей</w:t>
            </w:r>
            <w:r w:rsidR="005452F2">
              <w:rPr>
                <w:rFonts w:ascii="Times New Roman" w:hAnsi="Times New Roman" w:cs="Times New Roman"/>
                <w:sz w:val="24"/>
                <w:szCs w:val="24"/>
              </w:rPr>
              <w:t xml:space="preserve"> роли в групповой деятельности;   </w:t>
            </w: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соблюдение правил деловой культуры при общении с коллегами, руководством, клиентами.</w:t>
            </w:r>
          </w:p>
        </w:tc>
      </w:tr>
      <w:tr w:rsidR="001E139E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E139E" w:rsidRPr="00EF5054" w:rsidRDefault="001E139E" w:rsidP="00A4490D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>ОК 7.</w:t>
            </w:r>
            <w:r w:rsidR="00EF5054" w:rsidRPr="00EF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Исполнять воинскую обязанность, в том числе с применением полученных профессиональных знаний (для юношей)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5054" w:rsidRPr="00EF5054" w:rsidRDefault="00EF5054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Аргументированность и полнота высказываемых суждений о необходимости исполнения воинской обязанности;</w:t>
            </w:r>
          </w:p>
          <w:p w:rsidR="001E139E" w:rsidRPr="00EF5054" w:rsidRDefault="00EF5054" w:rsidP="00EF5054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5054">
              <w:rPr>
                <w:rFonts w:ascii="Times New Roman" w:hAnsi="Times New Roman" w:cs="Times New Roman"/>
                <w:sz w:val="24"/>
                <w:szCs w:val="24"/>
              </w:rPr>
              <w:t>соответствие уровня развития физических качеств возрасту, освоение основ военной службы.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EF13AC" w:rsidRDefault="00EF13AC" w:rsidP="00EF13AC">
            <w:pPr>
              <w:spacing w:after="0" w:line="240" w:lineRule="auto"/>
              <w:ind w:firstLine="33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EF13AC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Личностные результаты</w:t>
            </w:r>
          </w:p>
          <w:p w:rsidR="00EF13AC" w:rsidRPr="00B44DC1" w:rsidRDefault="00B44DC1" w:rsidP="00B44DC1">
            <w:pPr>
              <w:spacing w:after="0" w:line="240" w:lineRule="auto"/>
              <w:ind w:firstLine="33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реализации программы воспитания</w:t>
            </w:r>
            <w:r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en-US"/>
              </w:rPr>
              <w:t xml:space="preserve">          </w:t>
            </w:r>
            <w:r w:rsidR="00EF13AC" w:rsidRPr="00EF13AC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  <w:lang w:eastAsia="en-US"/>
              </w:rPr>
              <w:t>(дескрипторы)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Default="00EF13AC" w:rsidP="00EF505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  <w:p w:rsidR="00EF13AC" w:rsidRPr="00EF5054" w:rsidRDefault="00EF13AC" w:rsidP="00EF13A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139E">
              <w:rPr>
                <w:rFonts w:ascii="Times New Roman" w:hAnsi="Times New Roman" w:cs="Times New Roman"/>
                <w:b/>
                <w:sz w:val="24"/>
              </w:rPr>
              <w:t>Показатели оценки результата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162594">
              <w:rPr>
                <w:rFonts w:ascii="Times New Roman" w:eastAsia="Calibri" w:hAnsi="Times New Roman" w:cs="Times New Roman"/>
                <w:sz w:val="24"/>
                <w:szCs w:val="24"/>
              </w:rPr>
              <w:t>Осознающий себя гражданином и защитником великой страны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-осознает себя гражданином и защитником великой страны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ЛР2.</w:t>
            </w:r>
            <w:r w:rsidRPr="0040341A">
              <w:rPr>
                <w:rFonts w:ascii="Times New Roman" w:hAnsi="Times New Roman" w:cs="Times New Roman"/>
                <w:szCs w:val="24"/>
              </w:rPr>
              <w:t>Проявляющий активную гражданскую позицию, демонстрирующий приверженность принципам честности, порядочности, открытости, экон</w:t>
            </w:r>
            <w:r w:rsidR="005452F2">
              <w:rPr>
                <w:rFonts w:ascii="Times New Roman" w:hAnsi="Times New Roman" w:cs="Times New Roman"/>
                <w:szCs w:val="24"/>
              </w:rPr>
              <w:t xml:space="preserve">омически активный и участвующий </w:t>
            </w:r>
            <w:r w:rsidRPr="0040341A">
              <w:rPr>
                <w:rFonts w:ascii="Times New Roman" w:hAnsi="Times New Roman" w:cs="Times New Roman"/>
                <w:szCs w:val="24"/>
              </w:rPr>
              <w:t>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-проявлять активную гражданскую позицию 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ЛР3.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</w:t>
            </w:r>
            <w:r w:rsidRPr="0040341A">
              <w:rPr>
                <w:rFonts w:ascii="Times New Roman" w:hAnsi="Times New Roman" w:cs="Times New Roman"/>
                <w:szCs w:val="24"/>
              </w:rPr>
              <w:lastRenderedPageBreak/>
              <w:t xml:space="preserve">их от групп с деструктивным и </w:t>
            </w:r>
            <w:proofErr w:type="spellStart"/>
            <w:r w:rsidRPr="0040341A">
              <w:rPr>
                <w:rFonts w:ascii="Times New Roman" w:hAnsi="Times New Roman" w:cs="Times New Roman"/>
                <w:szCs w:val="24"/>
              </w:rPr>
              <w:t>девиантным</w:t>
            </w:r>
            <w:proofErr w:type="spellEnd"/>
            <w:r w:rsidRPr="0040341A">
              <w:rPr>
                <w:rFonts w:ascii="Times New Roman" w:hAnsi="Times New Roman" w:cs="Times New Roman"/>
                <w:szCs w:val="24"/>
              </w:rPr>
              <w:t xml:space="preserve"> поведением. Демонстрирующий неприятие и предупреждающий социально опасное поведение окружающих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-соблюдать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нормы правопорядка, следующий идеалам гражданского общества, обеспечения безопасности</w:t>
            </w:r>
            <w:r>
              <w:rPr>
                <w:rFonts w:ascii="Times New Roman" w:hAnsi="Times New Roman" w:cs="Times New Roman"/>
                <w:szCs w:val="24"/>
              </w:rPr>
              <w:t>, прав и свобод граждан России.</w:t>
            </w:r>
          </w:p>
          <w:p w:rsidR="005452F2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  <w:r w:rsidRPr="00EF13AC">
              <w:rPr>
                <w:rFonts w:ascii="Times New Roman" w:hAnsi="Times New Roman" w:cs="Times New Roman"/>
                <w:szCs w:val="24"/>
              </w:rPr>
              <w:t>лояльно</w:t>
            </w:r>
            <w:r>
              <w:rPr>
                <w:rFonts w:ascii="Times New Roman" w:hAnsi="Times New Roman" w:cs="Times New Roman"/>
                <w:szCs w:val="24"/>
              </w:rPr>
              <w:t xml:space="preserve"> относиться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к установкам и проявлениям представителей субкультур, отличающий их от групп с деструк</w:t>
            </w:r>
            <w:r>
              <w:rPr>
                <w:rFonts w:ascii="Times New Roman" w:hAnsi="Times New Roman" w:cs="Times New Roman"/>
                <w:szCs w:val="24"/>
              </w:rPr>
              <w:t xml:space="preserve">тивным и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девиантным</w:t>
            </w:r>
            <w:proofErr w:type="spellEnd"/>
            <w:r>
              <w:rPr>
                <w:rFonts w:ascii="Times New Roman" w:hAnsi="Times New Roman" w:cs="Times New Roman"/>
                <w:szCs w:val="24"/>
              </w:rPr>
              <w:t xml:space="preserve"> поведением.                          </w:t>
            </w:r>
          </w:p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Демонстрирвать</w:t>
            </w:r>
            <w:proofErr w:type="spellEnd"/>
            <w:r w:rsidRPr="0040341A">
              <w:rPr>
                <w:rFonts w:ascii="Times New Roman" w:hAnsi="Times New Roman" w:cs="Times New Roman"/>
                <w:szCs w:val="24"/>
              </w:rPr>
              <w:t xml:space="preserve"> неприятие и предупреждающий социально опасное поведение окружающих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B1187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-п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роявлять и демонстрировать уважение к людям труда, </w:t>
            </w:r>
          </w:p>
          <w:p w:rsidR="00EF13AC" w:rsidRPr="008B1187" w:rsidRDefault="003F4071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-осозна</w:t>
            </w:r>
            <w:r w:rsidR="00EF13AC"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вать ценность собственного труда. </w:t>
            </w:r>
            <w:r w:rsidR="00EF13AC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</w:t>
            </w:r>
            <w:r w:rsidR="005452F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</w:t>
            </w:r>
            <w:r w:rsidR="00EF13AC"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452F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EF13AC" w:rsidRPr="008B1187">
              <w:rPr>
                <w:rFonts w:ascii="Times New Roman" w:hAnsi="Times New Roman" w:cs="Times New Roman"/>
                <w:sz w:val="24"/>
                <w:szCs w:val="24"/>
              </w:rPr>
              <w:t>стремиться к формированию в сетевой среде личностно и профессионального конструктивного «цифрового следа»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-д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емонстрировать приверженность к родной культуре, исторической памяти на основе любви к Родине, родному народу, малой родине, </w:t>
            </w:r>
          </w:p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-принимать традиционные ценности многонационального народа России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ЛР6.</w:t>
            </w:r>
            <w:r w:rsidRPr="0040341A">
              <w:rPr>
                <w:rFonts w:ascii="Times New Roman" w:hAnsi="Times New Roman" w:cs="Times New Roman"/>
                <w:szCs w:val="24"/>
              </w:rPr>
              <w:t>Проявляющий уважение к людям старшего поколения и готовность к участию в социальной поддержке и волонтерских движениях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-п</w:t>
            </w:r>
            <w:r w:rsidRPr="0040341A">
              <w:rPr>
                <w:rFonts w:ascii="Times New Roman" w:hAnsi="Times New Roman" w:cs="Times New Roman"/>
                <w:szCs w:val="24"/>
              </w:rPr>
              <w:t>роявляющий уважение к людям старшего поколения и готовность к участию в социальной поддержке и волонтерских движениях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ЛР7.</w:t>
            </w:r>
            <w:r w:rsidRPr="0040341A">
              <w:rPr>
                <w:rFonts w:ascii="Times New Roman" w:hAnsi="Times New Roman" w:cs="Times New Roman"/>
                <w:szCs w:val="24"/>
              </w:rPr>
      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-осознавать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приоритетную ценность личности человека; </w:t>
            </w:r>
            <w:r>
              <w:rPr>
                <w:rFonts w:ascii="Times New Roman" w:hAnsi="Times New Roman" w:cs="Times New Roman"/>
                <w:szCs w:val="24"/>
              </w:rPr>
              <w:t xml:space="preserve">- уважать </w:t>
            </w:r>
            <w:r w:rsidRPr="0040341A">
              <w:rPr>
                <w:rFonts w:ascii="Times New Roman" w:hAnsi="Times New Roman" w:cs="Times New Roman"/>
                <w:szCs w:val="24"/>
              </w:rPr>
              <w:t>собственную и чужую уник</w:t>
            </w:r>
            <w:r>
              <w:rPr>
                <w:rFonts w:ascii="Times New Roman" w:hAnsi="Times New Roman" w:cs="Times New Roman"/>
                <w:szCs w:val="24"/>
              </w:rPr>
              <w:t>альность в различных ситуациях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ЛР8.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Проявляющий и демонстрирующий уважение к представителям различных этнокультурных, социальных, конфессиональных и иных групп. Сопричастный к </w:t>
            </w:r>
            <w:r w:rsidRPr="0040341A">
              <w:rPr>
                <w:rFonts w:ascii="Times New Roman" w:hAnsi="Times New Roman" w:cs="Times New Roman"/>
                <w:szCs w:val="24"/>
              </w:rPr>
              <w:lastRenderedPageBreak/>
              <w:t>сохранению, преумножению и трансляции культурных традиций и ценностей многонационального российского государства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ind w:firstLine="33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-проявлять и демонстрировать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уважение к представителям различных этнокультурных, социальных, конфессиональных и иных групп. 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ЛР9.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Соблюдающий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Сохраняющий психологическую устойчивость в ситуативно сложных или стремительно меняющихся ситуациях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-с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облюдать и пропагандировать правила здорового и безопасного образа жизни, спорта; </w:t>
            </w:r>
          </w:p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-сохранять психологическую устойчивость в ситуативно сложных или стремительно меняющихся ситуациях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ЛР10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аботиться о защите окружающей среды, собственной и чужой безопасности, в том числе цифровой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ЛР11.</w:t>
            </w:r>
            <w:r w:rsidRPr="0040341A">
              <w:rPr>
                <w:rFonts w:ascii="Times New Roman" w:hAnsi="Times New Roman" w:cs="Times New Roman"/>
                <w:szCs w:val="24"/>
              </w:rPr>
              <w:t>Проявляющий уважение к эстетическим ценностям, обладающий основами эстетической культуры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-проявлять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уважение к эстетическим ценностям, обладающий основами эстетической культуры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ЛР12.</w:t>
            </w:r>
            <w:r w:rsidRPr="0040341A">
              <w:rPr>
                <w:rFonts w:ascii="Times New Roman" w:hAnsi="Times New Roman" w:cs="Times New Roman"/>
                <w:szCs w:val="24"/>
              </w:rPr>
              <w:t>Принимающий семейные ценности, готовый к созданию семьи и воспитанию детей; демонстрирующий неприятие насилия в семье, ухода от родительской ответственности, отказа от отношений со своими детьми и их финансового содержания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40341A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 принимать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</w:rPr>
              <w:t>семейные ценности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30652E" w:rsidRDefault="00EF13AC" w:rsidP="001C4A5B">
            <w:pPr>
              <w:spacing w:after="0" w:line="240" w:lineRule="auto"/>
              <w:ind w:firstLine="33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0652E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EF13AC" w:rsidRPr="008B1187" w:rsidRDefault="00EF13AC" w:rsidP="00EF13A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EF13AC" w:rsidRDefault="009C0256" w:rsidP="009C0256">
            <w:pPr>
              <w:tabs>
                <w:tab w:val="left" w:pos="10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</w:t>
            </w:r>
            <w:r w:rsidR="00EF13AC" w:rsidRPr="001E139E">
              <w:rPr>
                <w:rFonts w:ascii="Times New Roman" w:hAnsi="Times New Roman" w:cs="Times New Roman"/>
                <w:b/>
                <w:sz w:val="24"/>
              </w:rPr>
              <w:t>Показатели оценки результата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ЛР13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Демонстрирующий готовность и способность вести диалог с другими людьми, достигать в нем взаимопонимания, 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находить общие цели и сотрудничать для их достижения в профессиональной деятельности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демонстрировать готовность и способность вести диалог с другими людьми, достигать в нем взаимопонимания,</w:t>
            </w:r>
          </w:p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- находить общие цели и сотрудничать для  достижения в профессиональной деятельности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ЛР14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Проявляющий сознательное отношение к непрерывному образованию как условию успешной профессиональной и общественной деятельности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проявлять сознательное отношение к непрерывному образованию как условию успешной профессиональной и общественной деятельности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ЛР15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 Проявляющий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проявлять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>ЛР16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 xml:space="preserve">принимать основы экологической культуры, соответствующей современному уровню экологического мышления, </w:t>
            </w:r>
          </w:p>
          <w:p w:rsidR="00EF13AC" w:rsidRPr="008B1187" w:rsidRDefault="00EF13AC" w:rsidP="001C4A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B1187">
              <w:rPr>
                <w:rFonts w:ascii="Times New Roman" w:hAnsi="Times New Roman" w:cs="Times New Roman"/>
                <w:sz w:val="24"/>
                <w:szCs w:val="24"/>
              </w:rPr>
              <w:t>-применять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</w:tr>
      <w:tr w:rsidR="00EF13AC" w:rsidRPr="00EF5054" w:rsidTr="001E139E">
        <w:trPr>
          <w:trHeight w:val="673"/>
        </w:trPr>
        <w:tc>
          <w:tcPr>
            <w:tcW w:w="1415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ЛР17.</w:t>
            </w:r>
            <w:r w:rsidRPr="0040341A">
              <w:rPr>
                <w:rFonts w:ascii="Times New Roman" w:hAnsi="Times New Roman" w:cs="Times New Roman"/>
                <w:szCs w:val="24"/>
              </w:rPr>
              <w:t>Проявляющий ценностное отношение к культуре и искусству, к культуре речи и культуре поведения, к красоте и гармонии</w:t>
            </w:r>
          </w:p>
        </w:tc>
        <w:tc>
          <w:tcPr>
            <w:tcW w:w="3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EF13AC" w:rsidRPr="008B1187" w:rsidRDefault="00EF13AC" w:rsidP="001C4A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-проявлять</w:t>
            </w:r>
            <w:r w:rsidRPr="0040341A">
              <w:rPr>
                <w:rFonts w:ascii="Times New Roman" w:hAnsi="Times New Roman" w:cs="Times New Roman"/>
                <w:szCs w:val="24"/>
              </w:rPr>
              <w:t xml:space="preserve"> ценностное отношение к культуре и искусству, к культуре речи и культуре поведения, к красоте и гармонии</w:t>
            </w:r>
          </w:p>
        </w:tc>
      </w:tr>
    </w:tbl>
    <w:p w:rsidR="00EF5054" w:rsidRDefault="00EF5054" w:rsidP="004E5513">
      <w:pPr>
        <w:pStyle w:val="a4"/>
        <w:spacing w:after="0"/>
        <w:ind w:left="0"/>
        <w:jc w:val="right"/>
        <w:rPr>
          <w:rFonts w:ascii="Times New Roman" w:hAnsi="Times New Roman"/>
          <w:sz w:val="28"/>
          <w:szCs w:val="28"/>
        </w:rPr>
      </w:pPr>
    </w:p>
    <w:p w:rsidR="009C0256" w:rsidRPr="0030652E" w:rsidRDefault="001011F8" w:rsidP="009C0256">
      <w:pPr>
        <w:spacing w:after="0" w:line="240" w:lineRule="auto"/>
        <w:ind w:firstLine="33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Таблица 2</w:t>
      </w:r>
      <w:r w:rsidR="004E5513" w:rsidRPr="00937E98">
        <w:rPr>
          <w:rFonts w:ascii="Times New Roman" w:hAnsi="Times New Roman"/>
          <w:sz w:val="28"/>
          <w:szCs w:val="28"/>
        </w:rPr>
        <w:t xml:space="preserve">. Комплексные показатели </w:t>
      </w:r>
      <w:proofErr w:type="spellStart"/>
      <w:r w:rsidR="004E5513" w:rsidRPr="00937E98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="004E5513" w:rsidRPr="00937E98">
        <w:rPr>
          <w:rFonts w:ascii="Times New Roman" w:hAnsi="Times New Roman"/>
          <w:sz w:val="28"/>
          <w:szCs w:val="28"/>
        </w:rPr>
        <w:t xml:space="preserve"> компетен</w:t>
      </w:r>
      <w:r w:rsidR="00180803">
        <w:rPr>
          <w:rFonts w:ascii="Times New Roman" w:hAnsi="Times New Roman"/>
          <w:sz w:val="28"/>
          <w:szCs w:val="28"/>
        </w:rPr>
        <w:t>ций</w:t>
      </w:r>
      <w:r w:rsidR="009C0256">
        <w:rPr>
          <w:rFonts w:ascii="Times New Roman" w:hAnsi="Times New Roman"/>
          <w:sz w:val="28"/>
          <w:szCs w:val="28"/>
        </w:rPr>
        <w:t xml:space="preserve"> и</w:t>
      </w:r>
      <w:r w:rsidR="009C0256" w:rsidRPr="009C025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="009C0256">
        <w:rPr>
          <w:rFonts w:ascii="Times New Roman" w:eastAsia="Calibri" w:hAnsi="Times New Roman" w:cs="Times New Roman"/>
          <w:bCs/>
          <w:sz w:val="28"/>
          <w:szCs w:val="28"/>
        </w:rPr>
        <w:t>л</w:t>
      </w:r>
      <w:r w:rsidR="009C0256" w:rsidRPr="009C0256">
        <w:rPr>
          <w:rFonts w:ascii="Times New Roman" w:eastAsia="Calibri" w:hAnsi="Times New Roman" w:cs="Times New Roman"/>
          <w:bCs/>
          <w:sz w:val="28"/>
          <w:szCs w:val="28"/>
        </w:rPr>
        <w:t>ичностным результатам</w:t>
      </w:r>
    </w:p>
    <w:p w:rsidR="00180803" w:rsidRPr="00180803" w:rsidRDefault="009C0256" w:rsidP="00EF13AC">
      <w:pPr>
        <w:pStyle w:val="a4"/>
        <w:spacing w:after="0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180803" w:rsidRDefault="0018080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1"/>
        <w:tblW w:w="10031" w:type="dxa"/>
        <w:tblLook w:val="04A0" w:firstRow="1" w:lastRow="0" w:firstColumn="1" w:lastColumn="0" w:noHBand="0" w:noVBand="1"/>
      </w:tblPr>
      <w:tblGrid>
        <w:gridCol w:w="4219"/>
        <w:gridCol w:w="5812"/>
      </w:tblGrid>
      <w:tr w:rsidR="00180803" w:rsidTr="00F3704A">
        <w:tc>
          <w:tcPr>
            <w:tcW w:w="4219" w:type="dxa"/>
          </w:tcPr>
          <w:p w:rsidR="00180803" w:rsidRPr="00006405" w:rsidRDefault="00180803" w:rsidP="003C3122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006405">
              <w:rPr>
                <w:b/>
                <w:bCs/>
                <w:sz w:val="24"/>
                <w:szCs w:val="24"/>
                <w:u w:val="none"/>
              </w:rPr>
              <w:t>Профессиональные и</w:t>
            </w:r>
          </w:p>
          <w:p w:rsidR="00180803" w:rsidRPr="00F3704A" w:rsidRDefault="00F3704A" w:rsidP="00F3704A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>
              <w:rPr>
                <w:b/>
                <w:bCs/>
                <w:sz w:val="24"/>
                <w:szCs w:val="24"/>
                <w:u w:val="none"/>
              </w:rPr>
              <w:lastRenderedPageBreak/>
              <w:t>общие компетенции</w:t>
            </w:r>
          </w:p>
        </w:tc>
        <w:tc>
          <w:tcPr>
            <w:tcW w:w="5812" w:type="dxa"/>
          </w:tcPr>
          <w:p w:rsidR="00180803" w:rsidRPr="00006405" w:rsidRDefault="00180803" w:rsidP="003C3122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006405">
              <w:rPr>
                <w:b/>
                <w:bCs/>
                <w:sz w:val="24"/>
                <w:szCs w:val="24"/>
                <w:u w:val="none"/>
              </w:rPr>
              <w:lastRenderedPageBreak/>
              <w:t>Показатели оценки результата</w:t>
            </w:r>
          </w:p>
          <w:p w:rsidR="00180803" w:rsidRPr="00006405" w:rsidRDefault="00180803" w:rsidP="003C3122">
            <w:pPr>
              <w:pStyle w:val="a4"/>
              <w:ind w:left="0"/>
              <w:jc w:val="center"/>
              <w:rPr>
                <w:rFonts w:ascii="Times New Roman" w:hAnsi="Times New Roman"/>
                <w:sz w:val="24"/>
                <w:szCs w:val="24"/>
                <w:u w:val="none"/>
              </w:rPr>
            </w:pPr>
          </w:p>
        </w:tc>
      </w:tr>
      <w:tr w:rsidR="00180803" w:rsidTr="00F3704A">
        <w:tc>
          <w:tcPr>
            <w:tcW w:w="4219" w:type="dxa"/>
          </w:tcPr>
          <w:p w:rsidR="006A6216" w:rsidRPr="006A6216" w:rsidRDefault="00180803" w:rsidP="004E5513">
            <w:pPr>
              <w:autoSpaceDE w:val="0"/>
              <w:autoSpaceDN w:val="0"/>
              <w:adjustRightInd w:val="0"/>
              <w:rPr>
                <w:b/>
                <w:bCs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lastRenderedPageBreak/>
              <w:t>ПК 1. Выполнять мероприятия по воспроизводству лесов.</w:t>
            </w: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6A6216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 xml:space="preserve">ОК 1. Понимать сущность и социальную значимость своей будущей профессии, проявлять к ней устойчивый интерес                                 </w:t>
            </w: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180803" w:rsidRPr="006A6216" w:rsidRDefault="006A6216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6A6216" w:rsidRDefault="006A6216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AB36A3" w:rsidRDefault="00AB36A3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AB36A3">
              <w:rPr>
                <w:rFonts w:eastAsia="Times New Roman"/>
                <w:sz w:val="24"/>
                <w:szCs w:val="24"/>
                <w:u w:val="none"/>
              </w:rPr>
              <w:t>ОК 4. Осуществлять поиск информации, необходимой для эффективного выполнения профессиональных задач</w:t>
            </w:r>
          </w:p>
          <w:p w:rsidR="00DA619F" w:rsidRDefault="00DA619F" w:rsidP="006A6216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DA619F" w:rsidRDefault="00DA619F" w:rsidP="006A6216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DA619F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ЛР1.</w:t>
            </w:r>
            <w:r w:rsidRPr="00DA619F">
              <w:rPr>
                <w:rFonts w:eastAsia="Calibri"/>
                <w:color w:val="auto"/>
                <w:sz w:val="24"/>
                <w:szCs w:val="24"/>
                <w:u w:val="none"/>
              </w:rPr>
              <w:t>Осознающий себя гражданином и защитником великой страны</w:t>
            </w:r>
          </w:p>
          <w:p w:rsidR="00DA619F" w:rsidRPr="00DA619F" w:rsidRDefault="00DA619F" w:rsidP="00DA619F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>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</w:t>
            </w:r>
          </w:p>
          <w:p w:rsidR="00DA619F" w:rsidRDefault="00DA619F" w:rsidP="00DA619F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ЛР3.Соблюдающий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</w:t>
            </w:r>
            <w:r w:rsidRPr="00DA619F">
              <w:rPr>
                <w:sz w:val="24"/>
                <w:szCs w:val="24"/>
                <w:u w:val="none"/>
              </w:rPr>
              <w:lastRenderedPageBreak/>
              <w:t xml:space="preserve">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Демонстрирующий неприятие и предупреждающий социально опасное поведение окружающих</w:t>
            </w:r>
          </w:p>
          <w:p w:rsidR="00966385" w:rsidRDefault="00966385" w:rsidP="00966385">
            <w:pPr>
              <w:jc w:val="both"/>
              <w:rPr>
                <w:sz w:val="24"/>
                <w:szCs w:val="24"/>
                <w:u w:val="none"/>
              </w:rPr>
            </w:pPr>
            <w:r w:rsidRPr="00966385">
              <w:rPr>
                <w:sz w:val="24"/>
                <w:szCs w:val="24"/>
                <w:u w:val="none"/>
              </w:rPr>
              <w:t>ЛР10. Заботящийся о защите окружающей среды, собственной и чужой безопасности, в том числе цифровой</w:t>
            </w:r>
            <w:r w:rsidRPr="00966385">
              <w:rPr>
                <w:sz w:val="24"/>
                <w:szCs w:val="24"/>
                <w:u w:val="none"/>
              </w:rPr>
              <w:tab/>
            </w:r>
          </w:p>
          <w:p w:rsidR="00966385" w:rsidRDefault="00966385" w:rsidP="00966385">
            <w:pPr>
              <w:jc w:val="both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ЛР14.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Проявляющий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966385" w:rsidRPr="00966385" w:rsidRDefault="00966385" w:rsidP="00966385">
            <w:pPr>
              <w:jc w:val="both"/>
              <w:rPr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ЛР16.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  <w:tc>
          <w:tcPr>
            <w:tcW w:w="5812" w:type="dxa"/>
          </w:tcPr>
          <w:p w:rsidR="00180803" w:rsidRPr="00857343" w:rsidRDefault="00EF13AC" w:rsidP="00180803">
            <w:pPr>
              <w:keepNext/>
              <w:suppressLineNumbers/>
              <w:suppressAutoHyphens/>
              <w:rPr>
                <w:rFonts w:eastAsia="Times New Roman"/>
                <w:bCs/>
                <w:sz w:val="24"/>
                <w:szCs w:val="24"/>
                <w:u w:val="none"/>
              </w:rPr>
            </w:pPr>
            <w:r>
              <w:rPr>
                <w:rFonts w:eastAsia="Times New Roman"/>
                <w:bCs/>
                <w:sz w:val="24"/>
                <w:szCs w:val="24"/>
                <w:u w:val="none"/>
              </w:rPr>
              <w:lastRenderedPageBreak/>
              <w:t>-</w:t>
            </w:r>
            <w:r w:rsidR="00180803" w:rsidRPr="00857343">
              <w:rPr>
                <w:rFonts w:eastAsia="Times New Roman"/>
                <w:bCs/>
                <w:sz w:val="24"/>
                <w:szCs w:val="24"/>
                <w:u w:val="none"/>
              </w:rPr>
              <w:t>Соблюдение технологии  по заготовке лесных семян.</w:t>
            </w:r>
          </w:p>
          <w:p w:rsidR="00180803" w:rsidRPr="00857343" w:rsidRDefault="00180803" w:rsidP="0018080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bCs/>
                <w:sz w:val="24"/>
                <w:szCs w:val="24"/>
                <w:u w:val="none"/>
              </w:rPr>
              <w:t>-</w:t>
            </w:r>
            <w:r w:rsidRPr="00857343">
              <w:rPr>
                <w:rFonts w:eastAsia="Times New Roman"/>
                <w:sz w:val="24"/>
                <w:szCs w:val="24"/>
                <w:u w:val="none"/>
              </w:rPr>
              <w:t>Соблюдение требований по выращиванию посадочного материала.</w:t>
            </w:r>
          </w:p>
          <w:p w:rsidR="006A6216" w:rsidRPr="00857343" w:rsidRDefault="00180803" w:rsidP="00180803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t>-Соблюдение  требований  по созданию лесных культур</w:t>
            </w:r>
          </w:p>
          <w:p w:rsidR="006A6216" w:rsidRPr="006A6216" w:rsidRDefault="00857343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="006A6216" w:rsidRPr="006A6216">
              <w:rPr>
                <w:sz w:val="24"/>
                <w:szCs w:val="24"/>
                <w:u w:val="none"/>
              </w:rPr>
              <w:t>Аргументированность и полнота объяснения сущности и социальной значимости будущей профессии;</w:t>
            </w:r>
          </w:p>
          <w:p w:rsidR="006A6216" w:rsidRPr="006A6216" w:rsidRDefault="00EF13AC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-А</w:t>
            </w:r>
            <w:r w:rsidR="006A6216" w:rsidRPr="006A6216">
              <w:rPr>
                <w:sz w:val="24"/>
                <w:szCs w:val="24"/>
                <w:u w:val="none"/>
              </w:rPr>
              <w:t>ктивность, инициативность в процессе освоения профессиональной деятельности;</w:t>
            </w:r>
          </w:p>
          <w:p w:rsidR="006A6216" w:rsidRPr="006A6216" w:rsidRDefault="006A6216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наличие положительных отзывов по итогам учебной и производственной практики;</w:t>
            </w:r>
          </w:p>
          <w:p w:rsidR="00180803" w:rsidRDefault="006A6216" w:rsidP="00EF13AC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участие в конкурса</w:t>
            </w:r>
            <w:r w:rsidR="00EF13AC">
              <w:rPr>
                <w:sz w:val="24"/>
                <w:szCs w:val="24"/>
                <w:u w:val="none"/>
              </w:rPr>
              <w:t xml:space="preserve">х профессионального </w:t>
            </w:r>
            <w:proofErr w:type="spellStart"/>
            <w:r w:rsidR="00EF13AC">
              <w:rPr>
                <w:sz w:val="24"/>
                <w:szCs w:val="24"/>
                <w:u w:val="none"/>
              </w:rPr>
              <w:t>мастерства,</w:t>
            </w:r>
            <w:r w:rsidRPr="006A6216">
              <w:rPr>
                <w:sz w:val="24"/>
                <w:szCs w:val="24"/>
                <w:u w:val="none"/>
              </w:rPr>
              <w:t>тематических</w:t>
            </w:r>
            <w:proofErr w:type="spellEnd"/>
            <w:r w:rsidRPr="006A6216">
              <w:rPr>
                <w:sz w:val="24"/>
                <w:szCs w:val="24"/>
                <w:u w:val="none"/>
              </w:rPr>
              <w:t xml:space="preserve"> внеклассных мероприятиях</w:t>
            </w:r>
          </w:p>
          <w:p w:rsidR="006A6216" w:rsidRPr="006A6216" w:rsidRDefault="00857343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="006A6216" w:rsidRPr="006A6216">
              <w:rPr>
                <w:sz w:val="24"/>
                <w:szCs w:val="24"/>
                <w:u w:val="none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6A6216" w:rsidRPr="006A6216" w:rsidRDefault="006A6216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правильность формулирования конкретных целей и на их основе планирования своей деятельности;</w:t>
            </w:r>
          </w:p>
          <w:p w:rsidR="00AB36A3" w:rsidRDefault="006A6216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6A6216" w:rsidRPr="006A6216" w:rsidRDefault="006A6216" w:rsidP="006A6216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 xml:space="preserve"> </w:t>
            </w:r>
            <w:r w:rsidR="00857343"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Самоанализ и коррекция собственной деятельности в определенной рабочей ситуации;</w:t>
            </w:r>
          </w:p>
          <w:p w:rsidR="006A6216" w:rsidRDefault="006A6216" w:rsidP="00AB36A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 xml:space="preserve">правильность и адекватность оценки рабочей ситуации в соответствии с </w:t>
            </w:r>
            <w:r w:rsidR="00AB36A3">
              <w:rPr>
                <w:sz w:val="24"/>
                <w:szCs w:val="24"/>
                <w:u w:val="none"/>
              </w:rPr>
              <w:t xml:space="preserve">поставленными целями и задачами </w:t>
            </w:r>
            <w:r w:rsidRPr="006A6216">
              <w:rPr>
                <w:sz w:val="24"/>
                <w:szCs w:val="24"/>
                <w:u w:val="none"/>
              </w:rPr>
              <w:t>через выбор соответствующих документов, сырья, инструментов.</w:t>
            </w:r>
          </w:p>
          <w:p w:rsidR="00AB36A3" w:rsidRPr="00AB36A3" w:rsidRDefault="00AB36A3" w:rsidP="00AB36A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AB36A3">
              <w:rPr>
                <w:sz w:val="24"/>
                <w:szCs w:val="24"/>
                <w:u w:val="none"/>
              </w:rPr>
              <w:t>Правильность отбора, обработки и результативного использования необходимой информации для эффективного выполнения профессиональных задач;</w:t>
            </w:r>
          </w:p>
          <w:p w:rsidR="00AB36A3" w:rsidRDefault="00AB36A3" w:rsidP="00AB36A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AB36A3">
              <w:rPr>
                <w:sz w:val="24"/>
                <w:szCs w:val="24"/>
                <w:u w:val="none"/>
              </w:rPr>
              <w:t>оперативность и самостоятельность поиска информации в нестандартной ситуации</w:t>
            </w:r>
          </w:p>
          <w:p w:rsidR="00DA619F" w:rsidRDefault="00DA619F" w:rsidP="00AB36A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>
              <w:rPr>
                <w:rFonts w:eastAsia="Calibri"/>
                <w:color w:val="auto"/>
                <w:sz w:val="24"/>
                <w:szCs w:val="24"/>
                <w:u w:val="none"/>
              </w:rPr>
              <w:t>-О</w:t>
            </w:r>
            <w:r w:rsidRPr="00DA619F">
              <w:rPr>
                <w:rFonts w:eastAsia="Calibri"/>
                <w:color w:val="auto"/>
                <w:sz w:val="24"/>
                <w:szCs w:val="24"/>
                <w:u w:val="none"/>
              </w:rPr>
              <w:t>сознает себя гражданином и защитником великой страны</w:t>
            </w:r>
          </w:p>
          <w:p w:rsidR="00966385" w:rsidRDefault="00966385" w:rsidP="00AB36A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>
              <w:rPr>
                <w:rFonts w:eastAsia="Calibri"/>
                <w:color w:val="auto"/>
                <w:sz w:val="22"/>
                <w:szCs w:val="24"/>
                <w:u w:val="none"/>
              </w:rPr>
              <w:t>-П</w:t>
            </w:r>
            <w:r w:rsidRPr="00966385">
              <w:rPr>
                <w:rFonts w:eastAsia="Calibri"/>
                <w:color w:val="auto"/>
                <w:sz w:val="22"/>
                <w:szCs w:val="24"/>
                <w:u w:val="none"/>
              </w:rPr>
              <w:t>роявлять активную гражданскую позицию</w:t>
            </w: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DA619F" w:rsidRPr="00DA619F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-С</w:t>
            </w:r>
            <w:r w:rsidR="00DA619F" w:rsidRPr="00DA619F">
              <w:rPr>
                <w:sz w:val="24"/>
                <w:szCs w:val="24"/>
                <w:u w:val="none"/>
              </w:rPr>
              <w:t>облюдать нормы правопорядка, следующий идеалам гражданского общества, обеспечения безопасности, прав и свобод граждан России.</w:t>
            </w:r>
          </w:p>
          <w:p w:rsidR="00DA619F" w:rsidRDefault="00DA619F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-Лояльно относиться к установкам и проявлениям представителей субкультур, отличающий их от групп 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                         -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Демонстрирвать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неприятие и предупреждающий </w:t>
            </w:r>
            <w:r w:rsidRPr="00DA619F">
              <w:rPr>
                <w:sz w:val="24"/>
                <w:szCs w:val="24"/>
                <w:u w:val="none"/>
              </w:rPr>
              <w:lastRenderedPageBreak/>
              <w:t>социально опасное поведение окружающих</w:t>
            </w: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66385" w:rsidRDefault="00966385" w:rsidP="00DA619F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 З</w:t>
            </w:r>
            <w:r w:rsidRPr="00966385">
              <w:rPr>
                <w:sz w:val="24"/>
                <w:szCs w:val="24"/>
                <w:u w:val="none"/>
              </w:rPr>
              <w:t>аботиться о защите окружающей среды, собственной и чужой безопасности, в том числе цифровой</w:t>
            </w:r>
          </w:p>
          <w:p w:rsidR="00966385" w:rsidRDefault="00966385" w:rsidP="00966385">
            <w:pPr>
              <w:rPr>
                <w:sz w:val="24"/>
                <w:szCs w:val="24"/>
              </w:rPr>
            </w:pPr>
          </w:p>
          <w:p w:rsidR="00966385" w:rsidRDefault="00966385" w:rsidP="00966385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проявлять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966385" w:rsidRDefault="00966385" w:rsidP="00966385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966385" w:rsidRDefault="00966385" w:rsidP="00966385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966385" w:rsidRDefault="00966385" w:rsidP="00966385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-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принимать основы экологической культуры, соответствующей современному уровню экологического мышления, </w:t>
            </w:r>
          </w:p>
          <w:p w:rsidR="00966385" w:rsidRPr="00966385" w:rsidRDefault="00966385" w:rsidP="00966385">
            <w:pPr>
              <w:rPr>
                <w:sz w:val="24"/>
                <w:szCs w:val="24"/>
              </w:rPr>
            </w:pP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-применять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</w:tr>
      <w:tr w:rsidR="00180803" w:rsidTr="00F3704A">
        <w:tc>
          <w:tcPr>
            <w:tcW w:w="4219" w:type="dxa"/>
          </w:tcPr>
          <w:p w:rsidR="00180803" w:rsidRPr="00FB687B" w:rsidRDefault="00857343" w:rsidP="004E551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FB687B">
              <w:rPr>
                <w:rFonts w:eastAsia="Times New Roman"/>
                <w:sz w:val="24"/>
                <w:szCs w:val="24"/>
                <w:u w:val="none"/>
              </w:rPr>
              <w:lastRenderedPageBreak/>
              <w:t>ПК 2. Проводить мероприятия по защите лесов от пожаров, вредителей и болезней</w:t>
            </w: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857343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 xml:space="preserve">ОК 1. Понимать сущность и социальную значимость своей будущей профессии, проявлять к ней устойчивый интерес                                 </w:t>
            </w: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857343" w:rsidRPr="006A6216" w:rsidRDefault="00857343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5452F2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857343" w:rsidRDefault="00857343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5452F2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452F2" w:rsidRPr="00504687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>
              <w:rPr>
                <w:rFonts w:eastAsia="Times New Roman"/>
                <w:sz w:val="24"/>
                <w:szCs w:val="24"/>
                <w:u w:val="none"/>
              </w:rPr>
              <w:t>ОК4.</w:t>
            </w:r>
            <w:r w:rsidR="00504687" w:rsidRPr="00EF5054">
              <w:rPr>
                <w:rFonts w:eastAsia="Times New Roman"/>
                <w:sz w:val="24"/>
                <w:szCs w:val="24"/>
              </w:rPr>
              <w:t xml:space="preserve"> </w:t>
            </w:r>
            <w:r w:rsidR="00504687" w:rsidRPr="00504687">
              <w:rPr>
                <w:rFonts w:eastAsia="Times New Roman"/>
                <w:sz w:val="24"/>
                <w:szCs w:val="24"/>
                <w:u w:val="none"/>
              </w:rPr>
              <w:t>. Осуществлять поиск информации, необходимой для эффективного выполнения профессиональных задач</w:t>
            </w:r>
          </w:p>
          <w:p w:rsidR="005452F2" w:rsidRDefault="005452F2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948B0" w:rsidRDefault="00857343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t>ОК 6. Работать в команде, эффективно общаться с коллегами, руководством, клиентами</w:t>
            </w:r>
          </w:p>
          <w:p w:rsidR="00966385" w:rsidRDefault="00966385" w:rsidP="0096638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966385" w:rsidRDefault="00966385" w:rsidP="0096638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966385" w:rsidRDefault="00966385" w:rsidP="0096638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966385" w:rsidRDefault="00966385" w:rsidP="00966385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DA619F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ЛР1.</w:t>
            </w:r>
            <w:r w:rsidRPr="00DA619F">
              <w:rPr>
                <w:rFonts w:eastAsia="Calibri"/>
                <w:color w:val="auto"/>
                <w:sz w:val="24"/>
                <w:szCs w:val="24"/>
                <w:u w:val="none"/>
              </w:rPr>
              <w:t>Осознающий себя гражданином и защитником великой страны</w:t>
            </w:r>
          </w:p>
          <w:p w:rsidR="00966385" w:rsidRPr="00DA619F" w:rsidRDefault="00966385" w:rsidP="00966385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>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</w:t>
            </w:r>
          </w:p>
          <w:p w:rsidR="00966385" w:rsidRDefault="00966385" w:rsidP="00966385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ЛР3.Соблюдающий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Демонстрирующий неприятие и предупреждающий социально опасное поведение окружающих</w:t>
            </w:r>
          </w:p>
          <w:p w:rsidR="00966385" w:rsidRDefault="00966385" w:rsidP="00966385">
            <w:pPr>
              <w:jc w:val="both"/>
              <w:rPr>
                <w:sz w:val="24"/>
                <w:szCs w:val="24"/>
                <w:u w:val="none"/>
              </w:rPr>
            </w:pPr>
            <w:r w:rsidRPr="00966385">
              <w:rPr>
                <w:sz w:val="24"/>
                <w:szCs w:val="24"/>
                <w:u w:val="none"/>
              </w:rPr>
              <w:t>ЛР10. Заботящийся о защите окружающей среды, собственной и чужой безопасности, в том числе цифровой</w:t>
            </w:r>
            <w:r w:rsidRPr="00966385">
              <w:rPr>
                <w:sz w:val="24"/>
                <w:szCs w:val="24"/>
                <w:u w:val="none"/>
              </w:rPr>
              <w:tab/>
            </w:r>
          </w:p>
          <w:p w:rsidR="00966385" w:rsidRDefault="00966385" w:rsidP="00966385">
            <w:pPr>
              <w:jc w:val="both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ЛР14.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Проявляющий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966385" w:rsidRDefault="00966385" w:rsidP="00966385">
            <w:pPr>
              <w:autoSpaceDE w:val="0"/>
              <w:autoSpaceDN w:val="0"/>
              <w:adjustRightInd w:val="0"/>
              <w:rPr>
                <w:b/>
                <w:bCs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ЛР16.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  <w:p w:rsidR="00857343" w:rsidRPr="005948B0" w:rsidRDefault="00857343" w:rsidP="005948B0"/>
        </w:tc>
        <w:tc>
          <w:tcPr>
            <w:tcW w:w="5812" w:type="dxa"/>
          </w:tcPr>
          <w:p w:rsidR="00857343" w:rsidRPr="00857343" w:rsidRDefault="00857343" w:rsidP="0085734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lastRenderedPageBreak/>
              <w:t>-Выполнение требований инструкций и правил по защите лесов от пожаров.</w:t>
            </w:r>
          </w:p>
          <w:p w:rsidR="00857343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t>-Выполнение требований инструкций и правил по защите лесов от вредителей и болезней.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sz w:val="24"/>
                <w:szCs w:val="24"/>
                <w:u w:val="none"/>
              </w:rPr>
              <w:t>-Аргументированность</w:t>
            </w:r>
            <w:r w:rsidRPr="006A6216">
              <w:rPr>
                <w:sz w:val="24"/>
                <w:szCs w:val="24"/>
                <w:u w:val="none"/>
              </w:rPr>
              <w:t xml:space="preserve"> и полнота объяснения сущности и социальной значимости будущей профессии;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активность, инициативность в процессе освоения профессиональной деятельности;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наличие положительных отзывов по итогам учебной и производственной практики;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участие в конкурсах профессионального мастерства,</w:t>
            </w:r>
          </w:p>
          <w:p w:rsidR="00857343" w:rsidRDefault="00857343" w:rsidP="00857343">
            <w:pPr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тематических внеклассных мероприятиях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правильность формулирования конкретных целей и на их основе планирования своей деятельности;</w:t>
            </w:r>
          </w:p>
          <w:p w:rsidR="005452F2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 xml:space="preserve">личностная оценка эффективности и качества собственной деятельности в определенной рабочей ситуации. 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Самоанализ и коррекция собственной деятельности в определенной рабочей ситуации;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правильность и адекватность оценки рабочей ситуации в соответствии с поставленными целями и задачами</w:t>
            </w:r>
          </w:p>
          <w:p w:rsidR="00857343" w:rsidRPr="001E139E" w:rsidRDefault="00857343" w:rsidP="00857343">
            <w:pPr>
              <w:keepNext/>
              <w:suppressLineNumbers/>
              <w:suppressAutoHyphens/>
              <w:rPr>
                <w:rFonts w:eastAsia="Times New Roman"/>
                <w:i/>
                <w:sz w:val="24"/>
                <w:szCs w:val="24"/>
              </w:rPr>
            </w:pPr>
            <w:r w:rsidRPr="006A6216">
              <w:rPr>
                <w:sz w:val="24"/>
                <w:szCs w:val="24"/>
                <w:u w:val="none"/>
              </w:rPr>
              <w:t>через выбор соответствующих документов, сырья, инструментов.</w:t>
            </w:r>
          </w:p>
          <w:p w:rsidR="005452F2" w:rsidRPr="005452F2" w:rsidRDefault="00504687" w:rsidP="005452F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="005452F2" w:rsidRPr="005452F2">
              <w:rPr>
                <w:sz w:val="24"/>
                <w:szCs w:val="24"/>
                <w:u w:val="none"/>
              </w:rPr>
              <w:t>Правильность отбора, обработки и результативного использования необходимой информации для эффективного выполнения профессиональных задач;</w:t>
            </w:r>
          </w:p>
          <w:p w:rsidR="00504687" w:rsidRDefault="005452F2" w:rsidP="005452F2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5452F2">
              <w:rPr>
                <w:sz w:val="24"/>
                <w:szCs w:val="24"/>
                <w:u w:val="none"/>
              </w:rPr>
              <w:t xml:space="preserve">оперативность и самостоятельность поиска </w:t>
            </w:r>
            <w:r w:rsidRPr="005452F2">
              <w:rPr>
                <w:sz w:val="24"/>
                <w:szCs w:val="24"/>
                <w:u w:val="none"/>
              </w:rPr>
              <w:lastRenderedPageBreak/>
              <w:t>информации в нестандартной</w:t>
            </w:r>
            <w:r w:rsidRPr="00EF5054">
              <w:rPr>
                <w:sz w:val="24"/>
                <w:szCs w:val="24"/>
              </w:rPr>
              <w:t xml:space="preserve"> </w:t>
            </w:r>
            <w:r w:rsidRPr="00504687">
              <w:rPr>
                <w:sz w:val="24"/>
                <w:szCs w:val="24"/>
                <w:u w:val="none"/>
              </w:rPr>
              <w:t>ситуации</w:t>
            </w:r>
          </w:p>
          <w:p w:rsidR="00857343" w:rsidRPr="00857343" w:rsidRDefault="00504687" w:rsidP="005452F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="00857343" w:rsidRPr="00857343">
              <w:rPr>
                <w:sz w:val="24"/>
                <w:szCs w:val="24"/>
                <w:u w:val="none"/>
              </w:rPr>
              <w:t>Заинтересованность в достижении общего результата групповой деятельности;</w:t>
            </w:r>
          </w:p>
          <w:p w:rsidR="00857343" w:rsidRPr="00857343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sz w:val="24"/>
                <w:szCs w:val="24"/>
                <w:u w:val="none"/>
              </w:rPr>
              <w:t>эффективность выполнения своей роли в групповой деятельности;</w:t>
            </w:r>
          </w:p>
          <w:p w:rsidR="00180803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sz w:val="24"/>
                <w:szCs w:val="24"/>
                <w:u w:val="none"/>
              </w:rPr>
              <w:t>соблюдение правил деловой культуры при общении с коллегами, руководством, клиентами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>
              <w:rPr>
                <w:rFonts w:eastAsia="Calibri"/>
                <w:color w:val="auto"/>
                <w:sz w:val="24"/>
                <w:szCs w:val="24"/>
                <w:u w:val="none"/>
              </w:rPr>
              <w:t>-О</w:t>
            </w:r>
            <w:r w:rsidRPr="00DA619F">
              <w:rPr>
                <w:rFonts w:eastAsia="Calibri"/>
                <w:color w:val="auto"/>
                <w:sz w:val="24"/>
                <w:szCs w:val="24"/>
                <w:u w:val="none"/>
              </w:rPr>
              <w:t>сознает себя гражданином и защитником великой страны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>
              <w:rPr>
                <w:rFonts w:eastAsia="Calibri"/>
                <w:color w:val="auto"/>
                <w:sz w:val="22"/>
                <w:szCs w:val="24"/>
                <w:u w:val="none"/>
              </w:rPr>
              <w:t>-П</w:t>
            </w:r>
            <w:r w:rsidRPr="00966385">
              <w:rPr>
                <w:rFonts w:eastAsia="Calibri"/>
                <w:color w:val="auto"/>
                <w:sz w:val="22"/>
                <w:szCs w:val="24"/>
                <w:u w:val="none"/>
              </w:rPr>
              <w:t>роявлять активную гражданскую позицию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Pr="00DA619F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-С</w:t>
            </w:r>
            <w:r w:rsidRPr="00DA619F">
              <w:rPr>
                <w:sz w:val="24"/>
                <w:szCs w:val="24"/>
                <w:u w:val="none"/>
              </w:rPr>
              <w:t>облюдать нормы правопорядка, следующий идеалам гражданского общества, обеспечения безопасности, прав и свобод граждан России.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-Лояльно относиться к установкам и проявлениям представителей субкультур, отличающий их от групп 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                         -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Демонстрирвать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неприятие и предупреждающий социально опасное поведение окружающих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 З</w:t>
            </w:r>
            <w:r w:rsidRPr="00966385">
              <w:rPr>
                <w:sz w:val="24"/>
                <w:szCs w:val="24"/>
                <w:u w:val="none"/>
              </w:rPr>
              <w:t>аботиться о защите окружающей среды, собственной и чужой безопасности, в том числе цифровой</w:t>
            </w:r>
          </w:p>
          <w:p w:rsidR="00F839F3" w:rsidRDefault="00F839F3" w:rsidP="00F839F3">
            <w:pPr>
              <w:rPr>
                <w:sz w:val="24"/>
                <w:szCs w:val="24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проявлять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-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принимать основы экологической культуры, соответствующей современному уровню экологического мышления, </w:t>
            </w:r>
          </w:p>
          <w:p w:rsidR="00966385" w:rsidRDefault="00F839F3" w:rsidP="00F839F3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-применять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</w:tr>
      <w:tr w:rsidR="00180803" w:rsidTr="00F3704A">
        <w:tc>
          <w:tcPr>
            <w:tcW w:w="4219" w:type="dxa"/>
          </w:tcPr>
          <w:p w:rsidR="00180803" w:rsidRPr="00E6501E" w:rsidRDefault="00857343" w:rsidP="004E551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E6501E">
              <w:rPr>
                <w:rFonts w:eastAsia="Times New Roman"/>
                <w:sz w:val="24"/>
                <w:szCs w:val="24"/>
                <w:u w:val="none"/>
              </w:rPr>
              <w:lastRenderedPageBreak/>
              <w:t xml:space="preserve">ПК 3. Выполнять лесохозяйственные </w:t>
            </w:r>
            <w:r w:rsidRPr="00E6501E">
              <w:rPr>
                <w:rFonts w:eastAsia="Times New Roman"/>
                <w:sz w:val="24"/>
                <w:szCs w:val="24"/>
                <w:u w:val="none"/>
              </w:rPr>
              <w:lastRenderedPageBreak/>
              <w:t>технологические операции</w:t>
            </w: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857343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 xml:space="preserve">ОК 1. Понимать сущность и социальную значимость своей будущей профессии, проявлять к ней устойчивый интерес                                 </w:t>
            </w: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</w:p>
          <w:p w:rsidR="00857343" w:rsidRPr="006A6216" w:rsidRDefault="00857343" w:rsidP="00857343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2. Организовывать собственную деятельность, исходя из цели и способов ее достижения, определенных руководителем</w:t>
            </w:r>
          </w:p>
          <w:p w:rsidR="00504687" w:rsidRDefault="00504687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Default="00504687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857343" w:rsidRDefault="00857343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6A6216">
              <w:rPr>
                <w:rFonts w:eastAsia="Times New Roman"/>
                <w:sz w:val="24"/>
                <w:szCs w:val="24"/>
                <w:u w:val="none"/>
              </w:rPr>
              <w:t>ОК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      </w:r>
          </w:p>
          <w:p w:rsidR="003F4071" w:rsidRDefault="00504687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</w:rPr>
            </w:pPr>
            <w:r w:rsidRPr="00EF5054">
              <w:rPr>
                <w:rFonts w:eastAsia="Times New Roman"/>
                <w:sz w:val="24"/>
                <w:szCs w:val="24"/>
              </w:rPr>
              <w:t>.</w:t>
            </w:r>
          </w:p>
          <w:p w:rsidR="00504687" w:rsidRPr="003F4071" w:rsidRDefault="003F4071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3F4071">
              <w:rPr>
                <w:rFonts w:eastAsia="Times New Roman"/>
                <w:sz w:val="24"/>
                <w:szCs w:val="24"/>
                <w:u w:val="none"/>
              </w:rPr>
              <w:t>ОК4.</w:t>
            </w:r>
            <w:r w:rsidR="00504687" w:rsidRPr="003F4071">
              <w:rPr>
                <w:rFonts w:eastAsia="Times New Roman"/>
                <w:sz w:val="24"/>
                <w:szCs w:val="24"/>
                <w:u w:val="none"/>
              </w:rPr>
              <w:t xml:space="preserve"> Осуществлять поиск информации, необходимой для эффективного выполнения профессиональных задач</w:t>
            </w:r>
          </w:p>
          <w:p w:rsidR="003F4071" w:rsidRPr="003F4071" w:rsidRDefault="003F4071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</w:p>
          <w:p w:rsidR="00504687" w:rsidRPr="003F4071" w:rsidRDefault="00504687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3F4071">
              <w:rPr>
                <w:rFonts w:eastAsia="Times New Roman"/>
                <w:sz w:val="24"/>
                <w:szCs w:val="24"/>
                <w:u w:val="none"/>
              </w:rPr>
              <w:t>ОК 5. Использовать информационно-коммуникационные технологии в профессиональной деятельности</w:t>
            </w:r>
          </w:p>
          <w:p w:rsidR="00857343" w:rsidRDefault="00857343" w:rsidP="00857343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t>ОК 6. Работать в команде, эффективно общаться с коллегами, руководством, клиентами</w:t>
            </w:r>
          </w:p>
          <w:p w:rsidR="00F839F3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</w:p>
          <w:p w:rsidR="00F839F3" w:rsidRPr="00DA619F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>ЛР2.Проявляющий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</w:t>
            </w:r>
          </w:p>
          <w:p w:rsidR="00F839F3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ЛР3.Соблюдающий нормы правопорядка, следующий идеалам </w:t>
            </w:r>
            <w:r w:rsidRPr="00DA619F">
              <w:rPr>
                <w:sz w:val="24"/>
                <w:szCs w:val="24"/>
                <w:u w:val="none"/>
              </w:rPr>
              <w:lastRenderedPageBreak/>
              <w:t xml:space="preserve">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Демонстрирующий неприятие и предупреждающий социально опасное поведение окружающих</w:t>
            </w:r>
          </w:p>
          <w:p w:rsidR="00F839F3" w:rsidRDefault="00F839F3" w:rsidP="00F839F3">
            <w:pPr>
              <w:jc w:val="both"/>
              <w:rPr>
                <w:sz w:val="24"/>
                <w:szCs w:val="24"/>
                <w:u w:val="none"/>
              </w:rPr>
            </w:pPr>
            <w:r w:rsidRPr="00966385">
              <w:rPr>
                <w:sz w:val="24"/>
                <w:szCs w:val="24"/>
                <w:u w:val="none"/>
              </w:rPr>
              <w:t>ЛР10. Заботящийся о защите окружающей среды, собственной и чужой безопасности, в том числе цифровой</w:t>
            </w:r>
            <w:r w:rsidRPr="00966385">
              <w:rPr>
                <w:sz w:val="24"/>
                <w:szCs w:val="24"/>
                <w:u w:val="none"/>
              </w:rPr>
              <w:tab/>
            </w:r>
          </w:p>
          <w:p w:rsidR="00F839F3" w:rsidRDefault="00F839F3" w:rsidP="00F839F3">
            <w:pPr>
              <w:jc w:val="both"/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ЛР14.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Проявляющий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b/>
                <w:bCs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ЛР16.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  <w:p w:rsidR="00F839F3" w:rsidRDefault="00F839F3" w:rsidP="00857343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5812" w:type="dxa"/>
          </w:tcPr>
          <w:p w:rsidR="00857343" w:rsidRPr="00857343" w:rsidRDefault="00857343" w:rsidP="0085734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>
              <w:rPr>
                <w:rFonts w:eastAsia="Times New Roman"/>
                <w:i/>
                <w:sz w:val="24"/>
                <w:szCs w:val="24"/>
              </w:rPr>
              <w:lastRenderedPageBreak/>
              <w:t>-</w:t>
            </w:r>
            <w:r w:rsidRPr="00857343">
              <w:rPr>
                <w:rFonts w:eastAsia="Times New Roman"/>
                <w:sz w:val="24"/>
                <w:szCs w:val="24"/>
                <w:u w:val="none"/>
              </w:rPr>
              <w:t>Соблюдение алгоритма работ по лесной таксации.</w:t>
            </w:r>
          </w:p>
          <w:p w:rsidR="00857343" w:rsidRPr="00857343" w:rsidRDefault="00857343" w:rsidP="0085734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857343">
              <w:rPr>
                <w:rFonts w:eastAsia="Times New Roman"/>
                <w:sz w:val="24"/>
                <w:szCs w:val="24"/>
                <w:u w:val="none"/>
              </w:rPr>
              <w:lastRenderedPageBreak/>
              <w:t>-Выполнение лесохозяйственных требований, инструкций  при проведении лесохозяйственных  и лесозаготовительных работ.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Аргументированность и полнота объяснения сущности и социальной значимости будущей профессии;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активность, инициативность в процессе освоения профессиональной деятельности;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наличие положительных отзывов по итогам учебной и производственной практики;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участие в конкурсах профессионального мастерства,</w:t>
            </w:r>
          </w:p>
          <w:p w:rsidR="00857343" w:rsidRDefault="00857343" w:rsidP="00857343">
            <w:pPr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тематических внеклассных мероприятиях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правильность формулирования конкретных целей и на их основе планирования своей деятельности;</w:t>
            </w:r>
          </w:p>
          <w:p w:rsidR="00504687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Pr="006A6216">
              <w:rPr>
                <w:sz w:val="24"/>
                <w:szCs w:val="24"/>
                <w:u w:val="none"/>
              </w:rPr>
              <w:t>Самоанализ и коррекция собственной деятельности в определенной рабочей ситуации;</w:t>
            </w:r>
          </w:p>
          <w:p w:rsidR="00857343" w:rsidRPr="006A6216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правильность и адекватность оценки рабочей ситуации в соответствии с поставленными целями и задачами</w:t>
            </w:r>
          </w:p>
          <w:p w:rsidR="00857343" w:rsidRDefault="00857343" w:rsidP="00857343">
            <w:pPr>
              <w:keepNext/>
              <w:suppressLineNumbers/>
              <w:suppressAutoHyphens/>
              <w:rPr>
                <w:sz w:val="24"/>
                <w:szCs w:val="24"/>
                <w:u w:val="none"/>
              </w:rPr>
            </w:pPr>
            <w:r w:rsidRPr="006A6216">
              <w:rPr>
                <w:sz w:val="24"/>
                <w:szCs w:val="24"/>
                <w:u w:val="none"/>
              </w:rPr>
              <w:t>через выбор соответствующих документов, сырья, инструментов.</w:t>
            </w:r>
          </w:p>
          <w:p w:rsidR="003F4071" w:rsidRPr="003F4071" w:rsidRDefault="003F4071" w:rsidP="003F407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3F4071">
              <w:rPr>
                <w:sz w:val="24"/>
                <w:szCs w:val="24"/>
                <w:u w:val="none"/>
              </w:rPr>
              <w:t>-Правильность отбора, обработки и результативного использования необходимой информации для эффективного выполнения профессиональных задач;</w:t>
            </w:r>
          </w:p>
          <w:p w:rsidR="003F4071" w:rsidRPr="003F4071" w:rsidRDefault="003F4071" w:rsidP="003F4071">
            <w:pPr>
              <w:keepNext/>
              <w:suppressLineNumbers/>
              <w:suppressAutoHyphens/>
              <w:rPr>
                <w:sz w:val="24"/>
                <w:szCs w:val="24"/>
                <w:u w:val="none"/>
              </w:rPr>
            </w:pPr>
            <w:r w:rsidRPr="003F4071">
              <w:rPr>
                <w:sz w:val="24"/>
                <w:szCs w:val="24"/>
                <w:u w:val="none"/>
              </w:rPr>
              <w:t>оперативность и самостоятельность поиска информации в нестандартной ситуации</w:t>
            </w:r>
          </w:p>
          <w:p w:rsidR="003F4071" w:rsidRPr="003F4071" w:rsidRDefault="003F4071" w:rsidP="003F4071">
            <w:pPr>
              <w:keepNext/>
              <w:suppressLineNumbers/>
              <w:suppressAutoHyphens/>
              <w:rPr>
                <w:rFonts w:eastAsia="Times New Roman"/>
                <w:i/>
                <w:sz w:val="24"/>
                <w:szCs w:val="24"/>
                <w:u w:val="none"/>
              </w:rPr>
            </w:pPr>
            <w:r w:rsidRPr="003F4071">
              <w:rPr>
                <w:sz w:val="24"/>
                <w:szCs w:val="24"/>
                <w:u w:val="none"/>
              </w:rPr>
              <w:t>-Самостоятельность и активность в применении ресурсов сети Интернет и электронных обучающих материалов для решения профессиональных задач.</w:t>
            </w:r>
          </w:p>
          <w:p w:rsidR="00857343" w:rsidRPr="00857343" w:rsidRDefault="00504687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</w:t>
            </w:r>
            <w:r w:rsidR="00857343" w:rsidRPr="00857343">
              <w:rPr>
                <w:sz w:val="24"/>
                <w:szCs w:val="24"/>
                <w:u w:val="none"/>
              </w:rPr>
              <w:t>Заинтересованность в достижении общего результата групповой деятельности;</w:t>
            </w:r>
          </w:p>
          <w:p w:rsidR="00857343" w:rsidRPr="00857343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sz w:val="24"/>
                <w:szCs w:val="24"/>
                <w:u w:val="none"/>
              </w:rPr>
              <w:t>эффективность выполнения своей роли в групповой деятельности;</w:t>
            </w:r>
          </w:p>
          <w:p w:rsidR="00180803" w:rsidRDefault="00857343" w:rsidP="008573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57343">
              <w:rPr>
                <w:sz w:val="24"/>
                <w:szCs w:val="24"/>
                <w:u w:val="none"/>
              </w:rPr>
              <w:t>соблюдение правил деловой культуры при общении с коллегами, руководством, клиентами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  <w:r w:rsidRPr="00F839F3">
              <w:rPr>
                <w:rFonts w:eastAsia="Calibri"/>
                <w:color w:val="auto"/>
                <w:sz w:val="22"/>
                <w:szCs w:val="24"/>
                <w:u w:val="none"/>
              </w:rPr>
              <w:t xml:space="preserve">-проявлять активную гражданскую позицию 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rFonts w:eastAsia="Calibri"/>
                <w:color w:val="auto"/>
                <w:sz w:val="22"/>
                <w:szCs w:val="24"/>
                <w:u w:val="none"/>
              </w:rPr>
            </w:pPr>
          </w:p>
          <w:p w:rsidR="00F839F3" w:rsidRPr="00DA619F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-С</w:t>
            </w:r>
            <w:r w:rsidRPr="00DA619F">
              <w:rPr>
                <w:sz w:val="24"/>
                <w:szCs w:val="24"/>
                <w:u w:val="none"/>
              </w:rPr>
              <w:t xml:space="preserve">облюдать нормы правопорядка, следующий идеалам гражданского общества, обеспечения </w:t>
            </w:r>
            <w:r w:rsidRPr="00DA619F">
              <w:rPr>
                <w:sz w:val="24"/>
                <w:szCs w:val="24"/>
                <w:u w:val="none"/>
              </w:rPr>
              <w:lastRenderedPageBreak/>
              <w:t>безопасности, прав и свобод граждан России.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DA619F">
              <w:rPr>
                <w:sz w:val="24"/>
                <w:szCs w:val="24"/>
                <w:u w:val="none"/>
              </w:rPr>
              <w:t xml:space="preserve">-Лояльно относиться к установкам и проявлениям представителей субкультур, отличающий их от групп с деструктивным и 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девиантным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поведением.                          -</w:t>
            </w:r>
            <w:proofErr w:type="spellStart"/>
            <w:r w:rsidRPr="00DA619F">
              <w:rPr>
                <w:sz w:val="24"/>
                <w:szCs w:val="24"/>
                <w:u w:val="none"/>
              </w:rPr>
              <w:t>Демонстрирвать</w:t>
            </w:r>
            <w:proofErr w:type="spellEnd"/>
            <w:r w:rsidRPr="00DA619F">
              <w:rPr>
                <w:sz w:val="24"/>
                <w:szCs w:val="24"/>
                <w:u w:val="none"/>
              </w:rPr>
              <w:t xml:space="preserve"> неприятие и предупреждающий социально опасное поведение окружающих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- З</w:t>
            </w:r>
            <w:r w:rsidRPr="00966385">
              <w:rPr>
                <w:sz w:val="24"/>
                <w:szCs w:val="24"/>
                <w:u w:val="none"/>
              </w:rPr>
              <w:t>аботиться о защите окружающей среды, собственной и чужой безопасности, в том числе цифровой</w:t>
            </w:r>
          </w:p>
          <w:p w:rsidR="00F839F3" w:rsidRDefault="00F839F3" w:rsidP="00F839F3">
            <w:pPr>
              <w:rPr>
                <w:sz w:val="24"/>
                <w:szCs w:val="24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 проявлять сознательное отношение к непрерывному образованию как условию успешной профессиональной и общественной деятельности</w:t>
            </w: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</w:p>
          <w:p w:rsidR="00F839F3" w:rsidRDefault="00F839F3" w:rsidP="00F839F3">
            <w:pPr>
              <w:rPr>
                <w:rFonts w:eastAsia="Calibri"/>
                <w:color w:val="auto"/>
                <w:sz w:val="24"/>
                <w:szCs w:val="24"/>
                <w:u w:val="none"/>
              </w:rPr>
            </w:pPr>
            <w:r w:rsidRPr="009663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- </w:t>
            </w: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 xml:space="preserve">принимать основы экологической культуры, соответствующей современному уровню экологического мышления, </w:t>
            </w:r>
          </w:p>
          <w:p w:rsidR="00F839F3" w:rsidRDefault="00F839F3" w:rsidP="00F839F3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966385">
              <w:rPr>
                <w:rFonts w:eastAsia="Calibri"/>
                <w:color w:val="auto"/>
                <w:sz w:val="24"/>
                <w:szCs w:val="24"/>
                <w:u w:val="none"/>
              </w:rPr>
              <w:t>-применять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</w:r>
          </w:p>
        </w:tc>
      </w:tr>
    </w:tbl>
    <w:p w:rsidR="00180803" w:rsidRDefault="0018080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80803" w:rsidRDefault="0018080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E5513" w:rsidRPr="00937E98" w:rsidRDefault="004E551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37E98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B44DC1">
        <w:rPr>
          <w:rFonts w:ascii="Times New Roman" w:hAnsi="Times New Roman" w:cs="Times New Roman"/>
          <w:b/>
          <w:bCs/>
          <w:sz w:val="28"/>
          <w:szCs w:val="28"/>
        </w:rPr>
        <w:t xml:space="preserve">.1.3. Дидактические единицы «иметь практический опыт», «уметь» и </w:t>
      </w:r>
      <w:r w:rsidR="00B44DC1"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B44DC1">
        <w:rPr>
          <w:rFonts w:ascii="Times New Roman" w:hAnsi="Times New Roman" w:cs="Times New Roman"/>
          <w:b/>
          <w:bCs/>
          <w:sz w:val="28"/>
          <w:szCs w:val="28"/>
        </w:rPr>
        <w:t>«знать»</w:t>
      </w:r>
    </w:p>
    <w:p w:rsidR="004E5513" w:rsidRPr="00937E98" w:rsidRDefault="004E551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37E98">
        <w:rPr>
          <w:rFonts w:ascii="Times New Roman" w:hAnsi="Times New Roman" w:cs="Times New Roman"/>
          <w:sz w:val="28"/>
          <w:szCs w:val="28"/>
        </w:rPr>
        <w:t>В результате освоения рабочей программы профессионального модуля</w:t>
      </w:r>
    </w:p>
    <w:p w:rsidR="004E5513" w:rsidRPr="00937E98" w:rsidRDefault="004E5513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37E98">
        <w:rPr>
          <w:rFonts w:ascii="Times New Roman" w:hAnsi="Times New Roman" w:cs="Times New Roman"/>
          <w:sz w:val="28"/>
          <w:szCs w:val="28"/>
        </w:rPr>
        <w:t>обучающийся должен освоить следующие дидактические единицы.</w:t>
      </w:r>
    </w:p>
    <w:p w:rsidR="00DD3521" w:rsidRPr="00937E98" w:rsidRDefault="00DD3521" w:rsidP="004E551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06405" w:rsidRPr="00937E98" w:rsidRDefault="001011F8" w:rsidP="009C29B4">
      <w:pPr>
        <w:pStyle w:val="a4"/>
        <w:spacing w:after="0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</w:t>
      </w:r>
      <w:r w:rsidR="004E5513" w:rsidRPr="00937E98">
        <w:rPr>
          <w:rFonts w:ascii="Times New Roman" w:hAnsi="Times New Roman"/>
          <w:sz w:val="28"/>
          <w:szCs w:val="28"/>
        </w:rPr>
        <w:t>. Перечень дидактических единиц в МДК</w:t>
      </w:r>
      <w:r w:rsidR="003F4071">
        <w:rPr>
          <w:rFonts w:ascii="Times New Roman" w:hAnsi="Times New Roman"/>
          <w:sz w:val="28"/>
          <w:szCs w:val="28"/>
        </w:rPr>
        <w:t>02</w:t>
      </w:r>
      <w:r w:rsidR="009C29B4">
        <w:rPr>
          <w:rFonts w:ascii="Times New Roman" w:hAnsi="Times New Roman"/>
          <w:sz w:val="28"/>
          <w:szCs w:val="28"/>
        </w:rPr>
        <w:t>.01</w:t>
      </w:r>
      <w:r w:rsidR="004E5513" w:rsidRPr="00937E98">
        <w:rPr>
          <w:rFonts w:ascii="Times New Roman" w:hAnsi="Times New Roman"/>
          <w:sz w:val="28"/>
          <w:szCs w:val="28"/>
        </w:rPr>
        <w:t xml:space="preserve"> и заданий для проверки</w:t>
      </w:r>
    </w:p>
    <w:p w:rsidR="00DD3521" w:rsidRDefault="00DD3521" w:rsidP="004E5513">
      <w:pPr>
        <w:pStyle w:val="a4"/>
        <w:spacing w:after="0"/>
        <w:ind w:left="0"/>
        <w:rPr>
          <w:rFonts w:ascii="Times New Roman" w:hAnsi="Times New Roman"/>
          <w:sz w:val="24"/>
          <w:szCs w:val="24"/>
        </w:rPr>
      </w:pPr>
    </w:p>
    <w:tbl>
      <w:tblPr>
        <w:tblStyle w:val="af1"/>
        <w:tblW w:w="1020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985"/>
        <w:gridCol w:w="1985"/>
        <w:gridCol w:w="3118"/>
        <w:gridCol w:w="17"/>
        <w:gridCol w:w="15"/>
        <w:gridCol w:w="3087"/>
      </w:tblGrid>
      <w:tr w:rsidR="00757285" w:rsidRPr="008A1906" w:rsidTr="003F4071">
        <w:tc>
          <w:tcPr>
            <w:tcW w:w="1985" w:type="dxa"/>
          </w:tcPr>
          <w:p w:rsidR="00757285" w:rsidRPr="008A1906" w:rsidRDefault="00757285" w:rsidP="00DD3521">
            <w:pPr>
              <w:pStyle w:val="a4"/>
              <w:ind w:left="0"/>
              <w:jc w:val="center"/>
              <w:rPr>
                <w:rFonts w:ascii="Times New Roman" w:hAnsi="Times New Roman"/>
                <w:sz w:val="24"/>
                <w:szCs w:val="24"/>
                <w:u w:val="none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u w:val="none"/>
              </w:rPr>
              <w:t>КОД и наименование элемента практического опыта</w:t>
            </w:r>
          </w:p>
        </w:tc>
        <w:tc>
          <w:tcPr>
            <w:tcW w:w="1985" w:type="dxa"/>
          </w:tcPr>
          <w:p w:rsidR="00757285" w:rsidRPr="008A1906" w:rsidRDefault="00757285" w:rsidP="00DD3521">
            <w:pPr>
              <w:pStyle w:val="a4"/>
              <w:ind w:left="0"/>
              <w:jc w:val="center"/>
              <w:rPr>
                <w:rFonts w:ascii="Times New Roman" w:hAnsi="Times New Roman"/>
                <w:sz w:val="24"/>
                <w:szCs w:val="24"/>
                <w:u w:val="none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u w:val="none"/>
              </w:rPr>
              <w:t>Наименования основных показателей оценки результатов</w:t>
            </w:r>
          </w:p>
        </w:tc>
        <w:tc>
          <w:tcPr>
            <w:tcW w:w="3150" w:type="dxa"/>
            <w:gridSpan w:val="3"/>
            <w:tcBorders>
              <w:right w:val="single" w:sz="4" w:space="0" w:color="auto"/>
            </w:tcBorders>
          </w:tcPr>
          <w:p w:rsidR="00757285" w:rsidRPr="00757285" w:rsidRDefault="00757285" w:rsidP="00757285">
            <w:pPr>
              <w:keepNext/>
              <w:suppressLineNumbers/>
              <w:suppressAutoHyphens/>
              <w:jc w:val="center"/>
              <w:rPr>
                <w:rFonts w:eastAsia="Times New Roman"/>
                <w:sz w:val="24"/>
                <w:szCs w:val="24"/>
              </w:rPr>
            </w:pPr>
          </w:p>
          <w:p w:rsidR="00757285" w:rsidRPr="008A1906" w:rsidRDefault="00757285" w:rsidP="00757285">
            <w:pPr>
              <w:pStyle w:val="a4"/>
              <w:ind w:left="0"/>
              <w:jc w:val="center"/>
              <w:rPr>
                <w:rFonts w:ascii="Times New Roman" w:hAnsi="Times New Roman"/>
                <w:sz w:val="24"/>
                <w:szCs w:val="24"/>
                <w:u w:val="none"/>
              </w:rPr>
            </w:pPr>
            <w:r w:rsidRPr="00757285">
              <w:rPr>
                <w:rFonts w:ascii="Times New Roman" w:eastAsia="Times New Roman" w:hAnsi="Times New Roman"/>
                <w:b/>
                <w:bCs/>
                <w:color w:val="000000"/>
                <w:kern w:val="24"/>
                <w:sz w:val="24"/>
                <w:szCs w:val="24"/>
                <w:u w:val="none"/>
                <w:lang w:eastAsia="ru-RU"/>
              </w:rPr>
              <w:t xml:space="preserve"> наименование элемента умений</w:t>
            </w:r>
          </w:p>
        </w:tc>
        <w:tc>
          <w:tcPr>
            <w:tcW w:w="3087" w:type="dxa"/>
            <w:tcBorders>
              <w:right w:val="single" w:sz="4" w:space="0" w:color="auto"/>
            </w:tcBorders>
          </w:tcPr>
          <w:p w:rsidR="00757285" w:rsidRPr="00757285" w:rsidRDefault="00757285" w:rsidP="00757285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</w:p>
          <w:p w:rsidR="00757285" w:rsidRPr="008A1906" w:rsidRDefault="00757285" w:rsidP="00757285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757285">
              <w:rPr>
                <w:rFonts w:ascii="Times New Roman" w:eastAsia="Times New Roman" w:hAnsi="Times New Roman"/>
                <w:b/>
                <w:bCs/>
                <w:color w:val="000000"/>
                <w:kern w:val="24"/>
                <w:sz w:val="24"/>
                <w:szCs w:val="24"/>
                <w:u w:val="none"/>
                <w:lang w:eastAsia="ru-RU"/>
              </w:rPr>
              <w:t xml:space="preserve"> наименование элемента знаний</w:t>
            </w:r>
          </w:p>
        </w:tc>
      </w:tr>
      <w:tr w:rsidR="002B35DE" w:rsidRPr="008A1906" w:rsidTr="003F4071">
        <w:trPr>
          <w:trHeight w:val="70"/>
        </w:trPr>
        <w:tc>
          <w:tcPr>
            <w:tcW w:w="10207" w:type="dxa"/>
            <w:gridSpan w:val="6"/>
            <w:tcBorders>
              <w:right w:val="single" w:sz="4" w:space="0" w:color="auto"/>
            </w:tcBorders>
          </w:tcPr>
          <w:p w:rsidR="002B35DE" w:rsidRPr="008A1906" w:rsidRDefault="00757285" w:rsidP="003F4071">
            <w:pPr>
              <w:pStyle w:val="a4"/>
              <w:tabs>
                <w:tab w:val="left" w:pos="3030"/>
                <w:tab w:val="center" w:pos="5349"/>
                <w:tab w:val="left" w:pos="8535"/>
                <w:tab w:val="left" w:pos="8865"/>
              </w:tabs>
              <w:ind w:left="0" w:firstLine="708"/>
              <w:rPr>
                <w:rFonts w:ascii="Times New Roman" w:hAnsi="Times New Roman"/>
                <w:sz w:val="24"/>
                <w:szCs w:val="24"/>
                <w:u w:val="none"/>
              </w:rPr>
            </w:pPr>
            <w:r>
              <w:rPr>
                <w:rFonts w:ascii="Times New Roman" w:hAnsi="Times New Roman"/>
                <w:sz w:val="24"/>
                <w:szCs w:val="24"/>
                <w:u w:val="none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u w:val="none"/>
              </w:rPr>
              <w:tab/>
              <w:t>2</w:t>
            </w:r>
            <w:r w:rsidR="003F4071">
              <w:rPr>
                <w:rFonts w:ascii="Times New Roman" w:hAnsi="Times New Roman"/>
                <w:sz w:val="24"/>
                <w:szCs w:val="24"/>
                <w:u w:val="none"/>
              </w:rPr>
              <w:tab/>
              <w:t>3</w:t>
            </w:r>
            <w:r w:rsidR="003F4071">
              <w:rPr>
                <w:rFonts w:ascii="Times New Roman" w:hAnsi="Times New Roman"/>
                <w:sz w:val="24"/>
                <w:szCs w:val="24"/>
                <w:u w:val="none"/>
              </w:rPr>
              <w:tab/>
              <w:t>4</w:t>
            </w:r>
            <w:r w:rsidR="003F4071">
              <w:rPr>
                <w:rFonts w:ascii="Times New Roman" w:hAnsi="Times New Roman"/>
                <w:sz w:val="24"/>
                <w:szCs w:val="24"/>
                <w:u w:val="none"/>
              </w:rPr>
              <w:tab/>
            </w:r>
          </w:p>
        </w:tc>
      </w:tr>
      <w:tr w:rsidR="00757285" w:rsidRPr="008A1906" w:rsidTr="003F4071">
        <w:tc>
          <w:tcPr>
            <w:tcW w:w="1985" w:type="dxa"/>
          </w:tcPr>
          <w:p w:rsidR="00757285" w:rsidRPr="008A1906" w:rsidRDefault="00757285" w:rsidP="00DD352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A1906">
              <w:rPr>
                <w:sz w:val="24"/>
                <w:szCs w:val="24"/>
                <w:u w:val="none"/>
              </w:rPr>
              <w:t xml:space="preserve">ПО 1 </w:t>
            </w:r>
          </w:p>
          <w:p w:rsidR="00757285" w:rsidRPr="008A1906" w:rsidRDefault="00757285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  <w:u w:val="none"/>
              </w:rPr>
            </w:pPr>
            <w:r w:rsidRPr="009C29B4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Выращивание посадочного материала, создания лесных культур</w:t>
            </w:r>
          </w:p>
        </w:tc>
        <w:tc>
          <w:tcPr>
            <w:tcW w:w="1985" w:type="dxa"/>
          </w:tcPr>
          <w:p w:rsidR="00757285" w:rsidRPr="00E6501E" w:rsidRDefault="00757285" w:rsidP="000626E5">
            <w:pPr>
              <w:keepNext/>
              <w:suppressLineNumbers/>
              <w:suppressAutoHyphens/>
              <w:rPr>
                <w:rFonts w:eastAsia="Times New Roman"/>
                <w:bCs/>
                <w:sz w:val="24"/>
                <w:szCs w:val="24"/>
                <w:u w:val="none"/>
              </w:rPr>
            </w:pPr>
            <w:r w:rsidRPr="00E6501E">
              <w:rPr>
                <w:rFonts w:eastAsia="Times New Roman"/>
                <w:bCs/>
                <w:sz w:val="24"/>
                <w:szCs w:val="24"/>
                <w:u w:val="none"/>
              </w:rPr>
              <w:t>Соблюдение технологии  по заготовке лесных семян.</w:t>
            </w:r>
          </w:p>
          <w:p w:rsidR="00757285" w:rsidRPr="00E6501E" w:rsidRDefault="00757285" w:rsidP="000626E5">
            <w:pPr>
              <w:autoSpaceDE w:val="0"/>
              <w:autoSpaceDN w:val="0"/>
              <w:adjustRightInd w:val="0"/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Соблюдение требований по </w:t>
            </w:r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lastRenderedPageBreak/>
              <w:t xml:space="preserve">выращиванию посадочного материала </w:t>
            </w:r>
          </w:p>
          <w:p w:rsidR="00757285" w:rsidRPr="003F4071" w:rsidRDefault="00757285" w:rsidP="000626E5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  <w:u w:val="none"/>
              </w:rPr>
            </w:pPr>
            <w:r w:rsidRPr="003F4071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Соблюдение  требований  по созданию лесных культур</w:t>
            </w:r>
          </w:p>
        </w:tc>
        <w:tc>
          <w:tcPr>
            <w:tcW w:w="3118" w:type="dxa"/>
            <w:tcBorders>
              <w:right w:val="single" w:sz="4" w:space="0" w:color="auto"/>
            </w:tcBorders>
          </w:tcPr>
          <w:p w:rsidR="00757285" w:rsidRDefault="00757285" w:rsidP="00043AD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7572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lastRenderedPageBreak/>
              <w:t>У 1</w:t>
            </w: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</w:t>
            </w:r>
            <w:r w:rsidRPr="0075728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Выполнение работ по заготовке семян</w:t>
            </w:r>
          </w:p>
          <w:p w:rsidR="00757285" w:rsidRDefault="00757285" w:rsidP="00757285">
            <w:pPr>
              <w:rPr>
                <w:sz w:val="24"/>
                <w:szCs w:val="24"/>
              </w:rPr>
            </w:pPr>
          </w:p>
          <w:p w:rsidR="000648E0" w:rsidRDefault="000648E0" w:rsidP="00757285">
            <w:pPr>
              <w:rPr>
                <w:sz w:val="24"/>
                <w:szCs w:val="24"/>
              </w:rPr>
            </w:pPr>
          </w:p>
          <w:p w:rsidR="000648E0" w:rsidRDefault="000648E0" w:rsidP="000648E0">
            <w:pPr>
              <w:rPr>
                <w:sz w:val="24"/>
                <w:szCs w:val="24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У2</w:t>
            </w: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.Выращивание посадочного материала.</w:t>
            </w:r>
          </w:p>
          <w:p w:rsidR="000648E0" w:rsidRPr="000648E0" w:rsidRDefault="000648E0" w:rsidP="000648E0">
            <w:pPr>
              <w:rPr>
                <w:sz w:val="24"/>
                <w:szCs w:val="24"/>
              </w:rPr>
            </w:pPr>
          </w:p>
          <w:p w:rsidR="000648E0" w:rsidRDefault="000648E0" w:rsidP="000648E0">
            <w:pPr>
              <w:rPr>
                <w:sz w:val="24"/>
                <w:szCs w:val="24"/>
              </w:rPr>
            </w:pPr>
          </w:p>
          <w:p w:rsidR="000648E0" w:rsidRDefault="000648E0" w:rsidP="000648E0">
            <w:pPr>
              <w:rPr>
                <w:sz w:val="24"/>
                <w:szCs w:val="24"/>
              </w:rPr>
            </w:pPr>
          </w:p>
          <w:p w:rsidR="00757285" w:rsidRDefault="00DC11A9" w:rsidP="000648E0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У2</w:t>
            </w:r>
            <w:r w:rsidR="000648E0"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.Выполнение работ по созданию лесных культур</w:t>
            </w:r>
          </w:p>
          <w:p w:rsidR="00DC11A9" w:rsidRPr="000648E0" w:rsidRDefault="00DC11A9" w:rsidP="000648E0">
            <w:pPr>
              <w:rPr>
                <w:sz w:val="24"/>
                <w:szCs w:val="24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У3определение основных видов хвойных и лиственных пород</w:t>
            </w:r>
          </w:p>
        </w:tc>
        <w:tc>
          <w:tcPr>
            <w:tcW w:w="3119" w:type="dxa"/>
            <w:gridSpan w:val="3"/>
            <w:tcBorders>
              <w:right w:val="single" w:sz="4" w:space="0" w:color="auto"/>
            </w:tcBorders>
          </w:tcPr>
          <w:p w:rsidR="000648E0" w:rsidRDefault="000648E0" w:rsidP="00043AD2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lastRenderedPageBreak/>
              <w:t>З 1</w:t>
            </w: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</w:t>
            </w: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Мероприятия по воспроизводству лесов(лесное семеноводство)</w:t>
            </w:r>
          </w:p>
          <w:p w:rsidR="000648E0" w:rsidRDefault="000648E0" w:rsidP="000648E0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  <w:r w:rsidRPr="00593E91">
              <w:rPr>
                <w:rFonts w:eastAsia="Times New Roman"/>
                <w:sz w:val="24"/>
                <w:szCs w:val="24"/>
                <w:u w:val="none"/>
              </w:rPr>
              <w:t>З 2.</w:t>
            </w: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Мероприятия по воспроизводству лесов </w:t>
            </w: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lastRenderedPageBreak/>
              <w:t>(выращивание сеянцев, саженце</w:t>
            </w:r>
          </w:p>
          <w:p w:rsidR="000648E0" w:rsidRDefault="000648E0" w:rsidP="000648E0">
            <w:pPr>
              <w:rPr>
                <w:rFonts w:eastAsia="Times New Roman"/>
                <w:sz w:val="24"/>
                <w:szCs w:val="24"/>
              </w:rPr>
            </w:pPr>
          </w:p>
          <w:p w:rsidR="00757285" w:rsidRPr="000648E0" w:rsidRDefault="000648E0" w:rsidP="000648E0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  <w:r w:rsidRPr="00593E91">
              <w:rPr>
                <w:rFonts w:eastAsia="Times New Roman"/>
                <w:sz w:val="24"/>
                <w:szCs w:val="24"/>
                <w:u w:val="none"/>
              </w:rPr>
              <w:t>З 3</w:t>
            </w:r>
            <w:r>
              <w:rPr>
                <w:rFonts w:eastAsia="Times New Roman"/>
                <w:sz w:val="24"/>
                <w:szCs w:val="24"/>
              </w:rPr>
              <w:t>.</w:t>
            </w:r>
            <w:r w:rsidRPr="000648E0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Мероприятия по воспроизводству лесов (создание лесных культур</w:t>
            </w:r>
          </w:p>
        </w:tc>
      </w:tr>
      <w:tr w:rsidR="00757285" w:rsidRPr="008A1906" w:rsidTr="003F4071">
        <w:tc>
          <w:tcPr>
            <w:tcW w:w="1985" w:type="dxa"/>
          </w:tcPr>
          <w:p w:rsidR="00757285" w:rsidRPr="008A1906" w:rsidRDefault="00757285" w:rsidP="00DD352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8A1906">
              <w:rPr>
                <w:sz w:val="24"/>
                <w:szCs w:val="24"/>
                <w:u w:val="none"/>
              </w:rPr>
              <w:lastRenderedPageBreak/>
              <w:t xml:space="preserve">ПО 2 </w:t>
            </w:r>
          </w:p>
          <w:p w:rsidR="00757285" w:rsidRDefault="00757285" w:rsidP="000626E5">
            <w:r w:rsidRPr="00CD511F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Выполнения работ по предупреждению и тушению лесных пожаров.</w:t>
            </w:r>
          </w:p>
          <w:p w:rsidR="00757285" w:rsidRPr="008A1906" w:rsidRDefault="00757285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  <w:u w:val="none"/>
              </w:rPr>
            </w:pPr>
          </w:p>
        </w:tc>
        <w:tc>
          <w:tcPr>
            <w:tcW w:w="1985" w:type="dxa"/>
          </w:tcPr>
          <w:p w:rsidR="00757285" w:rsidRPr="00E6501E" w:rsidRDefault="00757285" w:rsidP="000626E5"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Выполнение требований инструкций и правил по защите лесов от пожаров.</w:t>
            </w:r>
          </w:p>
        </w:tc>
        <w:tc>
          <w:tcPr>
            <w:tcW w:w="3135" w:type="dxa"/>
            <w:gridSpan w:val="2"/>
            <w:tcBorders>
              <w:right w:val="single" w:sz="4" w:space="0" w:color="auto"/>
            </w:tcBorders>
          </w:tcPr>
          <w:p w:rsidR="00757285" w:rsidRPr="008A1906" w:rsidRDefault="00DC11A9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  <w:u w:val="none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 9.</w:t>
            </w:r>
            <w:r w:rsidRPr="00DC11A9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Выполнение работ по предупреждению и тушению лесных пожаров.</w:t>
            </w:r>
          </w:p>
        </w:tc>
        <w:tc>
          <w:tcPr>
            <w:tcW w:w="3102" w:type="dxa"/>
            <w:gridSpan w:val="2"/>
            <w:tcBorders>
              <w:right w:val="single" w:sz="4" w:space="0" w:color="auto"/>
            </w:tcBorders>
          </w:tcPr>
          <w:p w:rsidR="00757285" w:rsidRPr="008A1906" w:rsidRDefault="00DC11A9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З 12</w:t>
            </w:r>
            <w:r w:rsidRPr="00DC11A9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Лесоохранные мероприятия по защите лесов от пожаров.</w:t>
            </w:r>
          </w:p>
        </w:tc>
      </w:tr>
      <w:tr w:rsidR="00757285" w:rsidRPr="008A1906" w:rsidTr="003F4071">
        <w:tc>
          <w:tcPr>
            <w:tcW w:w="1985" w:type="dxa"/>
          </w:tcPr>
          <w:p w:rsidR="00757285" w:rsidRPr="008A1906" w:rsidRDefault="00757285" w:rsidP="00CD511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CD511F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ПО 3. Выполнения работ по защите лесов от вредителей и болезней</w:t>
            </w:r>
          </w:p>
        </w:tc>
        <w:tc>
          <w:tcPr>
            <w:tcW w:w="1985" w:type="dxa"/>
          </w:tcPr>
          <w:p w:rsidR="00757285" w:rsidRPr="00E6501E" w:rsidRDefault="00757285" w:rsidP="002B35DE">
            <w:pPr>
              <w:rPr>
                <w:rFonts w:eastAsia="Times New Roman"/>
                <w:sz w:val="24"/>
                <w:szCs w:val="24"/>
              </w:rPr>
            </w:pPr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Выполнение требований инструкций и правил по защите лесов от вредителей и болезней</w:t>
            </w:r>
          </w:p>
        </w:tc>
        <w:tc>
          <w:tcPr>
            <w:tcW w:w="3135" w:type="dxa"/>
            <w:gridSpan w:val="2"/>
            <w:tcBorders>
              <w:right w:val="single" w:sz="4" w:space="0" w:color="auto"/>
            </w:tcBorders>
          </w:tcPr>
          <w:p w:rsidR="006747C5" w:rsidRPr="006747C5" w:rsidRDefault="00DC11A9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У3</w:t>
            </w:r>
            <w:r w:rsid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определение основных видов хвойных и лиственных пород</w:t>
            </w:r>
          </w:p>
          <w:p w:rsidR="00757285" w:rsidRPr="006747C5" w:rsidRDefault="006747C5" w:rsidP="006747C5"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У9.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Выполнение работ по защите лесов от вредителей и болезней</w:t>
            </w:r>
          </w:p>
        </w:tc>
        <w:tc>
          <w:tcPr>
            <w:tcW w:w="3102" w:type="dxa"/>
            <w:gridSpan w:val="2"/>
            <w:tcBorders>
              <w:right w:val="single" w:sz="4" w:space="0" w:color="auto"/>
            </w:tcBorders>
          </w:tcPr>
          <w:p w:rsidR="006747C5" w:rsidRDefault="006747C5" w:rsidP="00DD3521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З 11.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.Причины загрязнения окружающей среды и пути решения проблемы загрязнения.</w:t>
            </w:r>
          </w:p>
          <w:p w:rsidR="006747C5" w:rsidRDefault="006747C5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11.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.Методы борьбы с вредителями и болезнями </w:t>
            </w:r>
          </w:p>
          <w:p w:rsidR="00757285" w:rsidRPr="006747C5" w:rsidRDefault="006747C5" w:rsidP="006747C5"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З10.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Понятие экологии, охрана природы и природопользования.</w:t>
            </w:r>
          </w:p>
        </w:tc>
      </w:tr>
      <w:tr w:rsidR="00757285" w:rsidRPr="008A1906" w:rsidTr="003F4071">
        <w:tc>
          <w:tcPr>
            <w:tcW w:w="1985" w:type="dxa"/>
          </w:tcPr>
          <w:p w:rsidR="00757285" w:rsidRPr="00CD511F" w:rsidRDefault="00757285" w:rsidP="00CD511F">
            <w:pPr>
              <w:autoSpaceDE w:val="0"/>
              <w:autoSpaceDN w:val="0"/>
              <w:adjustRightInd w:val="0"/>
              <w:rPr>
                <w:rFonts w:eastAsia="Times New Roman"/>
                <w:sz w:val="24"/>
                <w:szCs w:val="24"/>
              </w:rPr>
            </w:pPr>
            <w:r w:rsidRPr="00CD511F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ПО 4. Проведения рубок ухода за лесом.</w:t>
            </w:r>
          </w:p>
        </w:tc>
        <w:tc>
          <w:tcPr>
            <w:tcW w:w="1985" w:type="dxa"/>
          </w:tcPr>
          <w:p w:rsidR="00757285" w:rsidRPr="00E6501E" w:rsidRDefault="00757285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Соблюдение алгоритма работ по лесной таксации</w:t>
            </w: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2B35DE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757285" w:rsidRPr="00CD511F" w:rsidRDefault="00757285" w:rsidP="00153453">
            <w:pPr>
              <w:rPr>
                <w:rFonts w:eastAsia="Times New Roman"/>
                <w:sz w:val="24"/>
                <w:szCs w:val="24"/>
              </w:rPr>
            </w:pPr>
            <w:r w:rsidRPr="00E6501E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Выполнение лесохозяйственных требований, инструкций  при проведении лесохозяйственных  и </w:t>
            </w:r>
            <w:r w:rsidRPr="0015345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лесозаготовительных работ</w:t>
            </w:r>
          </w:p>
        </w:tc>
        <w:tc>
          <w:tcPr>
            <w:tcW w:w="3135" w:type="dxa"/>
            <w:gridSpan w:val="2"/>
            <w:tcBorders>
              <w:right w:val="single" w:sz="4" w:space="0" w:color="auto"/>
            </w:tcBorders>
          </w:tcPr>
          <w:p w:rsidR="006747C5" w:rsidRDefault="006747C5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 4.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 xml:space="preserve"> Классифицирование деревьев в лесу по лесохозяйственному назначению. </w:t>
            </w:r>
          </w:p>
          <w:p w:rsidR="00757285" w:rsidRDefault="006747C5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 3.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 xml:space="preserve"> Определение основных видов хвойных и лиственных пород.</w:t>
            </w:r>
          </w:p>
          <w:p w:rsidR="006747C5" w:rsidRDefault="006747C5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 6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 xml:space="preserve">.Выполнение работ по лесной таксации. </w:t>
            </w:r>
          </w:p>
          <w:p w:rsidR="00153453" w:rsidRDefault="00153453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153453" w:rsidRDefault="00153453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6747C5" w:rsidRDefault="006747C5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 5.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 xml:space="preserve"> Выполнение лесохозяйственных работ.</w:t>
            </w:r>
          </w:p>
          <w:p w:rsidR="006747C5" w:rsidRDefault="006747C5" w:rsidP="00DD3521">
            <w:pPr>
              <w:pStyle w:val="a4"/>
              <w:ind w:left="0"/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У8.</w:t>
            </w:r>
            <w:r w:rsidRPr="006747C5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 xml:space="preserve"> Выполнение технологических операций по рубкам ухода за лесом</w:t>
            </w:r>
          </w:p>
          <w:p w:rsidR="00153453" w:rsidRPr="00153453" w:rsidRDefault="00153453" w:rsidP="0015345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У9.</w:t>
            </w:r>
            <w:r w:rsidRPr="00153453">
              <w:rPr>
                <w:rFonts w:eastAsia="Times New Roman"/>
                <w:sz w:val="24"/>
                <w:szCs w:val="24"/>
              </w:rPr>
              <w:t xml:space="preserve"> </w:t>
            </w:r>
            <w:r w:rsidRPr="00153453">
              <w:rPr>
                <w:rFonts w:eastAsia="Times New Roman"/>
                <w:sz w:val="24"/>
                <w:szCs w:val="24"/>
                <w:u w:val="none"/>
              </w:rPr>
              <w:t xml:space="preserve">Выполнение  </w:t>
            </w:r>
            <w:proofErr w:type="spellStart"/>
            <w:r w:rsidRPr="00153453">
              <w:rPr>
                <w:rFonts w:eastAsia="Times New Roman"/>
                <w:sz w:val="24"/>
                <w:szCs w:val="24"/>
                <w:u w:val="none"/>
              </w:rPr>
              <w:t>лесо</w:t>
            </w:r>
            <w:proofErr w:type="spellEnd"/>
            <w:r w:rsidRPr="00153453">
              <w:rPr>
                <w:rFonts w:eastAsia="Times New Roman"/>
                <w:sz w:val="24"/>
                <w:szCs w:val="24"/>
                <w:u w:val="none"/>
              </w:rPr>
              <w:t>-</w:t>
            </w:r>
          </w:p>
          <w:p w:rsidR="00153453" w:rsidRPr="008A1906" w:rsidRDefault="00153453" w:rsidP="00153453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53453">
              <w:rPr>
                <w:rFonts w:ascii="Times New Roman" w:eastAsia="Times New Roman" w:hAnsi="Times New Roman"/>
                <w:color w:val="auto"/>
                <w:sz w:val="24"/>
                <w:szCs w:val="24"/>
                <w:u w:val="none"/>
                <w:lang w:eastAsia="ru-RU"/>
              </w:rPr>
              <w:t>заготовительных работ.</w:t>
            </w:r>
          </w:p>
        </w:tc>
        <w:tc>
          <w:tcPr>
            <w:tcW w:w="3102" w:type="dxa"/>
            <w:gridSpan w:val="2"/>
            <w:tcBorders>
              <w:right w:val="single" w:sz="4" w:space="0" w:color="auto"/>
            </w:tcBorders>
          </w:tcPr>
          <w:p w:rsidR="006747C5" w:rsidRDefault="006747C5" w:rsidP="006747C5"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1.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Основные сведения о лесном фонде Р.Ф</w:t>
            </w:r>
          </w:p>
          <w:p w:rsidR="00757285" w:rsidRDefault="006747C5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5.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.Понятие лесной таксации, объекты лесной таксации.</w:t>
            </w:r>
          </w:p>
          <w:p w:rsidR="006747C5" w:rsidRDefault="006747C5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</w:t>
            </w:r>
            <w:r w:rsid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4.</w:t>
            </w:r>
            <w:r w:rsidRPr="006747C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.Методику выполнения таксационных мероприятий.</w:t>
            </w:r>
          </w:p>
          <w:p w:rsidR="00153453" w:rsidRDefault="00153453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3D2F72" w:rsidRDefault="003D2F72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7</w:t>
            </w:r>
            <w:r w:rsidRP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 Понятие о лесоустройстве и этапах его проведения.</w:t>
            </w:r>
          </w:p>
          <w:p w:rsidR="003D2F72" w:rsidRDefault="003D2F72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8.</w:t>
            </w:r>
            <w:r w:rsidRP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Общую характеристику систем  и  орудий, используемых в лесном хозяйстве</w:t>
            </w:r>
          </w:p>
          <w:p w:rsidR="003D2F72" w:rsidRDefault="003D2F72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3</w:t>
            </w:r>
            <w:r w:rsidRP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.Рубки ухода за лесом</w:t>
            </w:r>
          </w:p>
          <w:p w:rsidR="00153453" w:rsidRPr="00153453" w:rsidRDefault="003D2F72" w:rsidP="00153453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 2</w:t>
            </w:r>
            <w:r w:rsidRP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.Формы лесопользования</w:t>
            </w:r>
            <w:r w:rsidR="00153453">
              <w:rPr>
                <w:rFonts w:eastAsia="Times New Roman"/>
                <w:sz w:val="24"/>
                <w:szCs w:val="24"/>
              </w:rPr>
              <w:t xml:space="preserve"> </w:t>
            </w:r>
            <w:r w:rsidR="00153453" w:rsidRPr="00153453">
              <w:rPr>
                <w:rFonts w:eastAsia="Times New Roman"/>
                <w:sz w:val="24"/>
                <w:szCs w:val="24"/>
                <w:u w:val="none"/>
              </w:rPr>
              <w:t>права и обязанности</w:t>
            </w:r>
            <w:r w:rsidR="00153453" w:rsidRPr="00153453">
              <w:rPr>
                <w:rFonts w:eastAsia="Times New Roman"/>
                <w:sz w:val="24"/>
                <w:szCs w:val="24"/>
              </w:rPr>
              <w:t xml:space="preserve"> </w:t>
            </w:r>
            <w:proofErr w:type="spellStart"/>
            <w:r w:rsidR="00153453" w:rsidRPr="00153453">
              <w:rPr>
                <w:rFonts w:eastAsia="Times New Roman"/>
                <w:sz w:val="24"/>
                <w:szCs w:val="24"/>
              </w:rPr>
              <w:t>лесопользователя</w:t>
            </w:r>
            <w:proofErr w:type="spellEnd"/>
            <w:r w:rsidR="00153453" w:rsidRPr="00153453">
              <w:rPr>
                <w:rFonts w:eastAsia="Times New Roman"/>
                <w:sz w:val="24"/>
                <w:szCs w:val="24"/>
              </w:rPr>
              <w:t>.</w:t>
            </w:r>
          </w:p>
          <w:p w:rsidR="003D2F72" w:rsidRDefault="003D2F72" w:rsidP="006747C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</w:p>
          <w:p w:rsidR="003D2F72" w:rsidRPr="003D2F72" w:rsidRDefault="003D2F72" w:rsidP="003D2F72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726AF8">
              <w:rPr>
                <w:rFonts w:eastAsia="Times New Roman"/>
                <w:sz w:val="24"/>
                <w:szCs w:val="24"/>
                <w:u w:val="none"/>
              </w:rPr>
              <w:t>З 6.</w:t>
            </w:r>
            <w:r w:rsidRPr="003D2F72">
              <w:rPr>
                <w:rFonts w:eastAsia="Times New Roman"/>
                <w:sz w:val="24"/>
                <w:szCs w:val="24"/>
                <w:u w:val="none"/>
              </w:rPr>
              <w:t>Основы лесного товароведения</w:t>
            </w:r>
          </w:p>
          <w:p w:rsidR="003D2F72" w:rsidRPr="006747C5" w:rsidRDefault="003D2F72" w:rsidP="003D2F72">
            <w:r w:rsidRPr="003D2F72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( классификацию, стандартизацию, общую характеристику круглых и пиленых лесоматериалов)</w:t>
            </w:r>
          </w:p>
        </w:tc>
      </w:tr>
      <w:tr w:rsidR="002B35DE" w:rsidRPr="008A1906" w:rsidTr="003F4071">
        <w:tc>
          <w:tcPr>
            <w:tcW w:w="10207" w:type="dxa"/>
            <w:gridSpan w:val="6"/>
            <w:tcBorders>
              <w:right w:val="single" w:sz="4" w:space="0" w:color="auto"/>
            </w:tcBorders>
          </w:tcPr>
          <w:p w:rsidR="002B35DE" w:rsidRPr="008A1906" w:rsidRDefault="002B35DE" w:rsidP="004E5513">
            <w:pPr>
              <w:pStyle w:val="a4"/>
              <w:ind w:left="0"/>
              <w:rPr>
                <w:rFonts w:ascii="Times New Roman" w:hAnsi="Times New Roman"/>
                <w:sz w:val="24"/>
                <w:szCs w:val="24"/>
                <w:u w:val="none"/>
              </w:rPr>
            </w:pPr>
          </w:p>
        </w:tc>
      </w:tr>
    </w:tbl>
    <w:p w:rsidR="00FB687B" w:rsidRDefault="00FB687B" w:rsidP="008A19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8A1906" w:rsidRPr="00937E98" w:rsidRDefault="008A1906" w:rsidP="008A19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37E98">
        <w:rPr>
          <w:rFonts w:ascii="Times New Roman" w:hAnsi="Times New Roman" w:cs="Times New Roman"/>
          <w:b/>
          <w:bCs/>
          <w:sz w:val="28"/>
          <w:szCs w:val="28"/>
        </w:rPr>
        <w:t>1.2. Формы промежуточной аттестации по профессиональному модулю</w:t>
      </w:r>
    </w:p>
    <w:p w:rsidR="00C6181E" w:rsidRPr="00527DE8" w:rsidRDefault="00153453" w:rsidP="00C6181E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8A1906" w:rsidRPr="00527DE8">
        <w:rPr>
          <w:rFonts w:ascii="Times New Roman" w:hAnsi="Times New Roman" w:cs="Times New Roman"/>
          <w:sz w:val="28"/>
          <w:szCs w:val="28"/>
        </w:rPr>
        <w:t>Обязательной формой аттестации по итогам освоения рабочей программы профессион</w:t>
      </w:r>
      <w:r w:rsidR="003F7B30" w:rsidRPr="00527DE8">
        <w:rPr>
          <w:rFonts w:ascii="Times New Roman" w:hAnsi="Times New Roman" w:cs="Times New Roman"/>
          <w:sz w:val="28"/>
          <w:szCs w:val="28"/>
        </w:rPr>
        <w:t xml:space="preserve">ального модуля является </w:t>
      </w:r>
      <w:r w:rsidR="00C6181E" w:rsidRPr="00527DE8">
        <w:rPr>
          <w:rFonts w:ascii="Times New Roman" w:eastAsia="Times New Roman" w:hAnsi="Times New Roman" w:cs="Times New Roman"/>
          <w:sz w:val="28"/>
          <w:szCs w:val="28"/>
        </w:rPr>
        <w:t>аттестация  в форме письменного экзамена по завершению освоения учебного материала всех МДК по ПМ</w:t>
      </w:r>
      <w:r w:rsidR="00A17A45" w:rsidRPr="00527DE8">
        <w:rPr>
          <w:rFonts w:ascii="Times New Roman" w:eastAsia="Times New Roman" w:hAnsi="Times New Roman" w:cs="Times New Roman"/>
          <w:b/>
          <w:sz w:val="28"/>
          <w:szCs w:val="28"/>
        </w:rPr>
        <w:t xml:space="preserve"> «</w:t>
      </w:r>
      <w:r w:rsidR="00A17A45" w:rsidRPr="00527DE8">
        <w:rPr>
          <w:rFonts w:ascii="Times New Roman" w:eastAsia="Times New Roman" w:hAnsi="Times New Roman" w:cs="Times New Roman"/>
          <w:sz w:val="28"/>
          <w:szCs w:val="28"/>
        </w:rPr>
        <w:t>Проведение мероприятий по воспроизводству лесов и уходу за лесом»</w:t>
      </w:r>
      <w:r w:rsidR="00C6181E" w:rsidRPr="00527DE8">
        <w:rPr>
          <w:rFonts w:ascii="Times New Roman" w:eastAsia="Times New Roman" w:hAnsi="Times New Roman" w:cs="Times New Roman"/>
          <w:sz w:val="28"/>
          <w:szCs w:val="28"/>
        </w:rPr>
        <w:t>, при положительных результатах текущего контроля и прохождения программы учебной (производственной) практики.</w:t>
      </w:r>
    </w:p>
    <w:p w:rsidR="008A1906" w:rsidRPr="00937E98" w:rsidRDefault="008A1906" w:rsidP="008A19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6405" w:rsidRPr="00937E98" w:rsidRDefault="001011F8" w:rsidP="003F4071">
      <w:pPr>
        <w:pStyle w:val="a4"/>
        <w:spacing w:after="0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4</w:t>
      </w:r>
      <w:r w:rsidR="008A1906" w:rsidRPr="00937E98">
        <w:rPr>
          <w:rFonts w:ascii="Times New Roman" w:hAnsi="Times New Roman"/>
          <w:sz w:val="28"/>
          <w:szCs w:val="28"/>
        </w:rPr>
        <w:t>. Запланированные формы промежуточной аттестации</w:t>
      </w:r>
    </w:p>
    <w:p w:rsidR="00006405" w:rsidRDefault="00006405" w:rsidP="00B9197D">
      <w:pPr>
        <w:pStyle w:val="a4"/>
        <w:spacing w:after="0"/>
        <w:ind w:left="0"/>
        <w:rPr>
          <w:rFonts w:ascii="Times New Roman" w:hAnsi="Times New Roman"/>
          <w:sz w:val="24"/>
          <w:szCs w:val="24"/>
        </w:rPr>
      </w:pPr>
    </w:p>
    <w:tbl>
      <w:tblPr>
        <w:tblStyle w:val="af1"/>
        <w:tblW w:w="10031" w:type="dxa"/>
        <w:tblLook w:val="04A0" w:firstRow="1" w:lastRow="0" w:firstColumn="1" w:lastColumn="0" w:noHBand="0" w:noVBand="1"/>
      </w:tblPr>
      <w:tblGrid>
        <w:gridCol w:w="4785"/>
        <w:gridCol w:w="5246"/>
      </w:tblGrid>
      <w:tr w:rsidR="008A1906" w:rsidRPr="003F7B30" w:rsidTr="003F4071">
        <w:tc>
          <w:tcPr>
            <w:tcW w:w="4785" w:type="dxa"/>
          </w:tcPr>
          <w:p w:rsidR="008A1906" w:rsidRPr="003F7B30" w:rsidRDefault="008A1906" w:rsidP="00F07C58">
            <w:pPr>
              <w:autoSpaceDE w:val="0"/>
              <w:autoSpaceDN w:val="0"/>
              <w:adjustRightInd w:val="0"/>
              <w:jc w:val="center"/>
              <w:rPr>
                <w:b/>
                <w:bCs/>
                <w:u w:val="none"/>
              </w:rPr>
            </w:pPr>
            <w:r w:rsidRPr="003F7B30">
              <w:rPr>
                <w:b/>
                <w:bCs/>
                <w:u w:val="none"/>
              </w:rPr>
              <w:t>Элементы модуля,</w:t>
            </w:r>
          </w:p>
          <w:p w:rsidR="008A1906" w:rsidRPr="003F7B30" w:rsidRDefault="008A1906" w:rsidP="00F07C58">
            <w:pPr>
              <w:autoSpaceDE w:val="0"/>
              <w:autoSpaceDN w:val="0"/>
              <w:adjustRightInd w:val="0"/>
              <w:jc w:val="center"/>
              <w:rPr>
                <w:b/>
                <w:bCs/>
                <w:u w:val="none"/>
              </w:rPr>
            </w:pPr>
            <w:r w:rsidRPr="003F7B30">
              <w:rPr>
                <w:b/>
                <w:bCs/>
                <w:u w:val="none"/>
              </w:rPr>
              <w:t>профессиональный модуль</w:t>
            </w:r>
          </w:p>
        </w:tc>
        <w:tc>
          <w:tcPr>
            <w:tcW w:w="5246" w:type="dxa"/>
          </w:tcPr>
          <w:p w:rsidR="008A1906" w:rsidRPr="003F7B30" w:rsidRDefault="008A1906" w:rsidP="00F07C58">
            <w:pPr>
              <w:pStyle w:val="a4"/>
              <w:ind w:left="0"/>
              <w:jc w:val="center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b/>
                <w:bCs/>
                <w:u w:val="none"/>
              </w:rPr>
              <w:t>Формы промежуточной аттестации</w:t>
            </w:r>
          </w:p>
        </w:tc>
      </w:tr>
      <w:tr w:rsidR="008A1906" w:rsidRPr="003F7B30" w:rsidTr="003F4071">
        <w:tc>
          <w:tcPr>
            <w:tcW w:w="4785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МДК 01</w:t>
            </w:r>
          </w:p>
        </w:tc>
        <w:tc>
          <w:tcPr>
            <w:tcW w:w="5246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Экзамен</w:t>
            </w:r>
          </w:p>
        </w:tc>
      </w:tr>
      <w:tr w:rsidR="001B6BC3" w:rsidRPr="003F7B30" w:rsidTr="003F4071">
        <w:tc>
          <w:tcPr>
            <w:tcW w:w="4785" w:type="dxa"/>
          </w:tcPr>
          <w:p w:rsidR="001B6BC3" w:rsidRPr="00317003" w:rsidRDefault="001B6BC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17003">
              <w:rPr>
                <w:rFonts w:ascii="Times New Roman" w:hAnsi="Times New Roman"/>
                <w:u w:val="none"/>
              </w:rPr>
              <w:t>МДК02</w:t>
            </w:r>
          </w:p>
        </w:tc>
        <w:tc>
          <w:tcPr>
            <w:tcW w:w="5246" w:type="dxa"/>
          </w:tcPr>
          <w:p w:rsidR="001B6BC3" w:rsidRPr="003B039E" w:rsidRDefault="001B6BC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B039E">
              <w:rPr>
                <w:rFonts w:ascii="Times New Roman" w:hAnsi="Times New Roman"/>
                <w:u w:val="none"/>
              </w:rPr>
              <w:t>ДЗ</w:t>
            </w:r>
          </w:p>
        </w:tc>
      </w:tr>
      <w:tr w:rsidR="001B6BC3" w:rsidRPr="003F7B30" w:rsidTr="003F4071">
        <w:tc>
          <w:tcPr>
            <w:tcW w:w="4785" w:type="dxa"/>
          </w:tcPr>
          <w:p w:rsidR="001B6BC3" w:rsidRPr="00317003" w:rsidRDefault="001B6BC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17003">
              <w:rPr>
                <w:rFonts w:ascii="Times New Roman" w:hAnsi="Times New Roman"/>
                <w:u w:val="none"/>
              </w:rPr>
              <w:t>МДК03</w:t>
            </w:r>
          </w:p>
        </w:tc>
        <w:tc>
          <w:tcPr>
            <w:tcW w:w="5246" w:type="dxa"/>
          </w:tcPr>
          <w:p w:rsidR="001B6BC3" w:rsidRPr="003B039E" w:rsidRDefault="0031700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>
              <w:rPr>
                <w:rFonts w:ascii="Times New Roman" w:hAnsi="Times New Roman"/>
                <w:u w:val="none"/>
              </w:rPr>
              <w:t>ДЗ</w:t>
            </w:r>
          </w:p>
        </w:tc>
      </w:tr>
      <w:tr w:rsidR="001B6BC3" w:rsidRPr="003F7B30" w:rsidTr="003F4071">
        <w:tc>
          <w:tcPr>
            <w:tcW w:w="4785" w:type="dxa"/>
          </w:tcPr>
          <w:p w:rsidR="001B6BC3" w:rsidRPr="00317003" w:rsidRDefault="001B6BC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17003">
              <w:rPr>
                <w:rFonts w:ascii="Times New Roman" w:hAnsi="Times New Roman"/>
                <w:u w:val="none"/>
              </w:rPr>
              <w:t>МДК04</w:t>
            </w:r>
          </w:p>
        </w:tc>
        <w:tc>
          <w:tcPr>
            <w:tcW w:w="5246" w:type="dxa"/>
          </w:tcPr>
          <w:p w:rsidR="001B6BC3" w:rsidRPr="003B039E" w:rsidRDefault="001B6BC3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B039E">
              <w:rPr>
                <w:rFonts w:ascii="Times New Roman" w:hAnsi="Times New Roman"/>
                <w:u w:val="none"/>
              </w:rPr>
              <w:t>ДЗ</w:t>
            </w:r>
          </w:p>
        </w:tc>
      </w:tr>
      <w:tr w:rsidR="008A1906" w:rsidRPr="003F7B30" w:rsidTr="003F4071">
        <w:tc>
          <w:tcPr>
            <w:tcW w:w="4785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УП</w:t>
            </w:r>
          </w:p>
        </w:tc>
        <w:tc>
          <w:tcPr>
            <w:tcW w:w="5246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ДЗ</w:t>
            </w:r>
          </w:p>
        </w:tc>
      </w:tr>
      <w:tr w:rsidR="008A1906" w:rsidRPr="003F7B30" w:rsidTr="003F4071">
        <w:tc>
          <w:tcPr>
            <w:tcW w:w="4785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ПП</w:t>
            </w:r>
          </w:p>
        </w:tc>
        <w:tc>
          <w:tcPr>
            <w:tcW w:w="5246" w:type="dxa"/>
          </w:tcPr>
          <w:p w:rsidR="008A1906" w:rsidRPr="003F7B30" w:rsidRDefault="008A1906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ДЗ</w:t>
            </w:r>
          </w:p>
        </w:tc>
      </w:tr>
      <w:tr w:rsidR="008A1906" w:rsidRPr="003F7B30" w:rsidTr="003F4071">
        <w:tc>
          <w:tcPr>
            <w:tcW w:w="4785" w:type="dxa"/>
          </w:tcPr>
          <w:p w:rsidR="008A1906" w:rsidRPr="003F7B30" w:rsidRDefault="00F07C58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ПМ</w:t>
            </w:r>
          </w:p>
        </w:tc>
        <w:tc>
          <w:tcPr>
            <w:tcW w:w="5246" w:type="dxa"/>
          </w:tcPr>
          <w:p w:rsidR="008A1906" w:rsidRPr="003F7B30" w:rsidRDefault="00F07C58" w:rsidP="00B9197D">
            <w:pPr>
              <w:pStyle w:val="a4"/>
              <w:ind w:left="0"/>
              <w:rPr>
                <w:rFonts w:ascii="Times New Roman" w:hAnsi="Times New Roman"/>
                <w:u w:val="none"/>
              </w:rPr>
            </w:pPr>
            <w:r w:rsidRPr="003F7B30">
              <w:rPr>
                <w:rFonts w:ascii="Times New Roman" w:hAnsi="Times New Roman"/>
                <w:u w:val="none"/>
              </w:rPr>
              <w:t>Экзамен (квалификационный)</w:t>
            </w:r>
          </w:p>
        </w:tc>
      </w:tr>
    </w:tbl>
    <w:p w:rsidR="001F0C18" w:rsidRDefault="001F0C18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F0C18" w:rsidRPr="001F0C18" w:rsidRDefault="001F0C18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1F0C18">
        <w:rPr>
          <w:rFonts w:ascii="Times New Roman" w:hAnsi="Times New Roman" w:cs="Times New Roman"/>
          <w:b/>
          <w:bCs/>
          <w:sz w:val="28"/>
          <w:szCs w:val="28"/>
        </w:rPr>
        <w:t>II. О</w:t>
      </w:r>
      <w:r w:rsidR="00166CF7">
        <w:rPr>
          <w:rFonts w:ascii="Times New Roman" w:hAnsi="Times New Roman" w:cs="Times New Roman"/>
          <w:b/>
          <w:bCs/>
          <w:sz w:val="28"/>
          <w:szCs w:val="28"/>
        </w:rPr>
        <w:t xml:space="preserve">ценка освоения междисциплинарного </w:t>
      </w:r>
      <w:r w:rsidRPr="001F0C18">
        <w:rPr>
          <w:rFonts w:ascii="Times New Roman" w:hAnsi="Times New Roman" w:cs="Times New Roman"/>
          <w:b/>
          <w:bCs/>
          <w:sz w:val="28"/>
          <w:szCs w:val="28"/>
        </w:rPr>
        <w:t xml:space="preserve"> курс</w:t>
      </w:r>
      <w:r w:rsidR="00166CF7">
        <w:rPr>
          <w:rFonts w:ascii="Times New Roman" w:hAnsi="Times New Roman" w:cs="Times New Roman"/>
          <w:b/>
          <w:bCs/>
          <w:sz w:val="28"/>
          <w:szCs w:val="28"/>
        </w:rPr>
        <w:t>а</w:t>
      </w:r>
    </w:p>
    <w:p w:rsidR="00C6181E" w:rsidRPr="00C6181E" w:rsidRDefault="00C6181E" w:rsidP="00C6181E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07C58" w:rsidRPr="00C314F7" w:rsidRDefault="00F07C58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C314F7">
        <w:rPr>
          <w:rFonts w:ascii="Times New Roman" w:hAnsi="Times New Roman" w:cs="Times New Roman"/>
          <w:b/>
          <w:bCs/>
          <w:sz w:val="28"/>
          <w:szCs w:val="28"/>
        </w:rPr>
        <w:t>2.1. Формы и методы оценивания</w:t>
      </w:r>
    </w:p>
    <w:p w:rsidR="00F07C58" w:rsidRPr="00C314F7" w:rsidRDefault="00F07C58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07C58" w:rsidRPr="00D2445A" w:rsidRDefault="003F4071" w:rsidP="00204C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F07C58" w:rsidRPr="00D2445A">
        <w:rPr>
          <w:rFonts w:ascii="Times New Roman" w:hAnsi="Times New Roman" w:cs="Times New Roman"/>
          <w:sz w:val="28"/>
          <w:szCs w:val="28"/>
        </w:rPr>
        <w:t>Предметом оценки освоения МДК</w:t>
      </w:r>
      <w:r>
        <w:rPr>
          <w:rFonts w:ascii="Times New Roman" w:hAnsi="Times New Roman" w:cs="Times New Roman"/>
          <w:sz w:val="28"/>
          <w:szCs w:val="28"/>
        </w:rPr>
        <w:t>02</w:t>
      </w:r>
      <w:r w:rsidR="003F7B30" w:rsidRPr="00D2445A">
        <w:rPr>
          <w:rFonts w:ascii="Times New Roman" w:hAnsi="Times New Roman" w:cs="Times New Roman"/>
          <w:sz w:val="28"/>
          <w:szCs w:val="28"/>
        </w:rPr>
        <w:t xml:space="preserve">.01 </w:t>
      </w:r>
      <w:r w:rsidR="00F07C58" w:rsidRPr="00D2445A">
        <w:rPr>
          <w:rFonts w:ascii="Times New Roman" w:hAnsi="Times New Roman" w:cs="Times New Roman"/>
          <w:sz w:val="28"/>
          <w:szCs w:val="28"/>
        </w:rPr>
        <w:t xml:space="preserve"> являются умения и знания.</w:t>
      </w:r>
    </w:p>
    <w:p w:rsidR="00D2445A" w:rsidRDefault="00D2445A" w:rsidP="00204C28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45A">
        <w:rPr>
          <w:rFonts w:ascii="Times New Roman" w:hAnsi="Times New Roman" w:cs="Times New Roman"/>
          <w:sz w:val="28"/>
          <w:szCs w:val="28"/>
        </w:rPr>
        <w:t xml:space="preserve">Текущий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3F7B30" w:rsidRPr="00D2445A">
        <w:rPr>
          <w:rFonts w:ascii="Times New Roman" w:hAnsi="Times New Roman" w:cs="Times New Roman"/>
          <w:sz w:val="28"/>
          <w:szCs w:val="28"/>
        </w:rPr>
        <w:t>онтроль и оценка</w:t>
      </w:r>
      <w:r w:rsidR="00F07C58" w:rsidRPr="00D2445A">
        <w:rPr>
          <w:rFonts w:ascii="Times New Roman" w:hAnsi="Times New Roman" w:cs="Times New Roman"/>
          <w:sz w:val="28"/>
          <w:szCs w:val="28"/>
        </w:rPr>
        <w:t xml:space="preserve"> дидактических единиц</w:t>
      </w:r>
      <w:r w:rsidR="003F7B30" w:rsidRPr="00D2445A">
        <w:rPr>
          <w:rFonts w:ascii="Times New Roman" w:hAnsi="Times New Roman" w:cs="Times New Roman"/>
          <w:sz w:val="28"/>
          <w:szCs w:val="28"/>
        </w:rPr>
        <w:t xml:space="preserve"> по темам</w:t>
      </w:r>
      <w:r w:rsidR="00F07C58" w:rsidRPr="00D2445A">
        <w:rPr>
          <w:rFonts w:ascii="Times New Roman" w:hAnsi="Times New Roman" w:cs="Times New Roman"/>
          <w:sz w:val="28"/>
          <w:szCs w:val="28"/>
        </w:rPr>
        <w:t xml:space="preserve"> осуществляются с использованием</w:t>
      </w:r>
      <w:r w:rsidR="003F4071">
        <w:rPr>
          <w:rFonts w:ascii="Times New Roman" w:hAnsi="Times New Roman" w:cs="Times New Roman"/>
          <w:sz w:val="28"/>
          <w:szCs w:val="28"/>
        </w:rPr>
        <w:t xml:space="preserve"> </w:t>
      </w:r>
      <w:r w:rsidR="00F07C58" w:rsidRPr="00D2445A">
        <w:rPr>
          <w:rFonts w:ascii="Times New Roman" w:hAnsi="Times New Roman" w:cs="Times New Roman"/>
          <w:sz w:val="28"/>
          <w:szCs w:val="28"/>
        </w:rPr>
        <w:t>следующих форм и методов: тестированием с применением бумажных носителей, решения ситуационных задач,</w:t>
      </w:r>
      <w:r w:rsidR="003F4071">
        <w:rPr>
          <w:rFonts w:ascii="Times New Roman" w:hAnsi="Times New Roman" w:cs="Times New Roman"/>
          <w:sz w:val="28"/>
          <w:szCs w:val="28"/>
        </w:rPr>
        <w:t xml:space="preserve"> </w:t>
      </w:r>
      <w:r w:rsidR="00043AD2" w:rsidRPr="00D2445A">
        <w:rPr>
          <w:rFonts w:ascii="Times New Roman" w:hAnsi="Times New Roman" w:cs="Times New Roman"/>
          <w:sz w:val="28"/>
          <w:szCs w:val="28"/>
        </w:rPr>
        <w:t>защиты практических</w:t>
      </w:r>
      <w:r w:rsidR="00F07C58" w:rsidRPr="00D2445A">
        <w:rPr>
          <w:rFonts w:ascii="Times New Roman" w:hAnsi="Times New Roman" w:cs="Times New Roman"/>
          <w:sz w:val="28"/>
          <w:szCs w:val="28"/>
        </w:rPr>
        <w:t>, контро</w:t>
      </w:r>
      <w:r w:rsidR="003F7B30" w:rsidRPr="00D2445A">
        <w:rPr>
          <w:rFonts w:ascii="Times New Roman" w:hAnsi="Times New Roman" w:cs="Times New Roman"/>
          <w:sz w:val="28"/>
          <w:szCs w:val="28"/>
        </w:rPr>
        <w:t>л</w:t>
      </w:r>
      <w:r w:rsidR="008F2195" w:rsidRPr="00D2445A">
        <w:rPr>
          <w:rFonts w:ascii="Times New Roman" w:hAnsi="Times New Roman" w:cs="Times New Roman"/>
          <w:sz w:val="28"/>
          <w:szCs w:val="28"/>
        </w:rPr>
        <w:t>ьных работ</w:t>
      </w:r>
      <w:r w:rsidRPr="00D2445A">
        <w:rPr>
          <w:rFonts w:ascii="Times New Roman" w:hAnsi="Times New Roman" w:cs="Times New Roman"/>
          <w:sz w:val="28"/>
          <w:szCs w:val="28"/>
        </w:rPr>
        <w:t>, оценивание самостоятельной работы учащихся.</w:t>
      </w:r>
    </w:p>
    <w:p w:rsidR="00D2445A" w:rsidRDefault="00A96422" w:rsidP="00204C28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445A">
        <w:rPr>
          <w:rFonts w:ascii="Times New Roman" w:hAnsi="Times New Roman" w:cs="Times New Roman"/>
          <w:sz w:val="28"/>
          <w:szCs w:val="28"/>
        </w:rPr>
        <w:t>Промежуточная аттестация по МДК</w:t>
      </w:r>
      <w:r w:rsidR="00A17A45">
        <w:rPr>
          <w:rFonts w:ascii="Times New Roman" w:hAnsi="Times New Roman" w:cs="Times New Roman"/>
          <w:sz w:val="28"/>
          <w:szCs w:val="28"/>
        </w:rPr>
        <w:t>02.01</w:t>
      </w:r>
      <w:r w:rsidRPr="00D2445A">
        <w:rPr>
          <w:rFonts w:ascii="Times New Roman" w:hAnsi="Times New Roman" w:cs="Times New Roman"/>
          <w:sz w:val="28"/>
          <w:szCs w:val="28"/>
        </w:rPr>
        <w:t xml:space="preserve"> провод</w:t>
      </w:r>
      <w:r w:rsidR="00D2445A" w:rsidRPr="00D2445A">
        <w:rPr>
          <w:rFonts w:ascii="Times New Roman" w:hAnsi="Times New Roman" w:cs="Times New Roman"/>
          <w:sz w:val="28"/>
          <w:szCs w:val="28"/>
        </w:rPr>
        <w:t>ится в форме экзамена</w:t>
      </w:r>
      <w:r w:rsidRPr="00D2445A">
        <w:rPr>
          <w:rFonts w:ascii="Times New Roman" w:hAnsi="Times New Roman" w:cs="Times New Roman"/>
          <w:sz w:val="28"/>
          <w:szCs w:val="28"/>
        </w:rPr>
        <w:t>.</w:t>
      </w:r>
    </w:p>
    <w:p w:rsidR="00204C28" w:rsidRDefault="00204C28" w:rsidP="00204C28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экзамену по МДК </w:t>
      </w:r>
      <w:r w:rsidR="003F4071">
        <w:rPr>
          <w:rFonts w:ascii="Times New Roman" w:hAnsi="Times New Roman" w:cs="Times New Roman"/>
          <w:sz w:val="28"/>
          <w:szCs w:val="28"/>
        </w:rPr>
        <w:t>02.</w:t>
      </w:r>
      <w:r>
        <w:rPr>
          <w:rFonts w:ascii="Times New Roman" w:hAnsi="Times New Roman" w:cs="Times New Roman"/>
          <w:sz w:val="28"/>
          <w:szCs w:val="28"/>
        </w:rPr>
        <w:t>01допускаются обучающиеся, имеющие положительные оценки</w:t>
      </w:r>
      <w:r w:rsidR="000C6E4C">
        <w:rPr>
          <w:rFonts w:ascii="Times New Roman" w:hAnsi="Times New Roman" w:cs="Times New Roman"/>
          <w:sz w:val="28"/>
          <w:szCs w:val="28"/>
        </w:rPr>
        <w:t xml:space="preserve"> по результатам промежуточного тестирования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C30AE" w:rsidRPr="00D2445A" w:rsidRDefault="003F7B30" w:rsidP="00DB0DB3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F2195">
        <w:rPr>
          <w:rFonts w:ascii="Times New Roman" w:hAnsi="Times New Roman" w:cs="Times New Roman"/>
          <w:sz w:val="28"/>
          <w:szCs w:val="28"/>
        </w:rPr>
        <w:t xml:space="preserve">Экзамен проводится в традиционной форме. Количество билетов </w:t>
      </w:r>
      <w:r w:rsidRPr="00FB687B">
        <w:rPr>
          <w:rFonts w:ascii="Times New Roman" w:hAnsi="Times New Roman" w:cs="Times New Roman"/>
          <w:color w:val="000000" w:themeColor="text1"/>
          <w:sz w:val="28"/>
          <w:szCs w:val="28"/>
        </w:rPr>
        <w:t>- 25.</w:t>
      </w:r>
      <w:r w:rsidRPr="008F2195">
        <w:rPr>
          <w:rFonts w:ascii="Times New Roman" w:eastAsia="Batang" w:hAnsi="Times New Roman" w:cs="Times New Roman"/>
          <w:spacing w:val="1"/>
          <w:sz w:val="28"/>
          <w:szCs w:val="28"/>
        </w:rPr>
        <w:t xml:space="preserve">Представленный комплект билетов </w:t>
      </w:r>
      <w:r w:rsidRPr="008F2195">
        <w:rPr>
          <w:rFonts w:ascii="Times New Roman" w:eastAsia="Batang" w:hAnsi="Times New Roman" w:cs="Times New Roman"/>
          <w:spacing w:val="-3"/>
          <w:sz w:val="28"/>
          <w:szCs w:val="28"/>
        </w:rPr>
        <w:t>имеет следующую струк</w:t>
      </w:r>
      <w:r w:rsidR="00726AF8">
        <w:rPr>
          <w:rFonts w:ascii="Times New Roman" w:eastAsia="Batang" w:hAnsi="Times New Roman" w:cs="Times New Roman"/>
          <w:spacing w:val="-5"/>
          <w:sz w:val="28"/>
          <w:szCs w:val="28"/>
        </w:rPr>
        <w:t>туру: каждый билет содержит две</w:t>
      </w:r>
      <w:r w:rsidRPr="008F2195">
        <w:rPr>
          <w:rFonts w:ascii="Times New Roman" w:eastAsia="Batang" w:hAnsi="Times New Roman" w:cs="Times New Roman"/>
          <w:spacing w:val="-5"/>
          <w:sz w:val="28"/>
          <w:szCs w:val="28"/>
        </w:rPr>
        <w:t xml:space="preserve"> части — теоретическую, п</w:t>
      </w:r>
      <w:r w:rsidR="00726AF8">
        <w:rPr>
          <w:rFonts w:ascii="Times New Roman" w:eastAsia="Batang" w:hAnsi="Times New Roman" w:cs="Times New Roman"/>
          <w:spacing w:val="-5"/>
          <w:sz w:val="28"/>
          <w:szCs w:val="28"/>
        </w:rPr>
        <w:t>рактическую.</w:t>
      </w:r>
      <w:r w:rsidRPr="008F2195">
        <w:rPr>
          <w:rFonts w:ascii="Times New Roman" w:eastAsia="Batang" w:hAnsi="Times New Roman" w:cs="Times New Roman"/>
          <w:spacing w:val="-4"/>
          <w:sz w:val="28"/>
          <w:szCs w:val="28"/>
        </w:rPr>
        <w:t xml:space="preserve"> Теоретическая часть предполагает устный ответ обучающихся с использо</w:t>
      </w:r>
      <w:r w:rsidR="00726AF8">
        <w:rPr>
          <w:rFonts w:ascii="Times New Roman" w:eastAsia="Batang" w:hAnsi="Times New Roman" w:cs="Times New Roman"/>
          <w:spacing w:val="-4"/>
          <w:sz w:val="28"/>
          <w:szCs w:val="28"/>
        </w:rPr>
        <w:t>ванием плак</w:t>
      </w:r>
      <w:r w:rsidR="00A17A45">
        <w:rPr>
          <w:rFonts w:ascii="Times New Roman" w:eastAsia="Batang" w:hAnsi="Times New Roman" w:cs="Times New Roman"/>
          <w:spacing w:val="-4"/>
          <w:sz w:val="28"/>
          <w:szCs w:val="28"/>
        </w:rPr>
        <w:t xml:space="preserve">атов, видов лесохозяйственного </w:t>
      </w:r>
      <w:r w:rsidR="00726AF8">
        <w:rPr>
          <w:rFonts w:ascii="Times New Roman" w:eastAsia="Batang" w:hAnsi="Times New Roman" w:cs="Times New Roman"/>
          <w:spacing w:val="-4"/>
          <w:sz w:val="28"/>
          <w:szCs w:val="28"/>
        </w:rPr>
        <w:t>оборудования</w:t>
      </w:r>
      <w:r w:rsidRPr="008F2195">
        <w:rPr>
          <w:rFonts w:ascii="Times New Roman" w:eastAsia="Batang" w:hAnsi="Times New Roman" w:cs="Times New Roman"/>
          <w:spacing w:val="-4"/>
          <w:sz w:val="28"/>
          <w:szCs w:val="28"/>
        </w:rPr>
        <w:t xml:space="preserve">. </w:t>
      </w:r>
    </w:p>
    <w:p w:rsidR="007C30AE" w:rsidRPr="008F2195" w:rsidRDefault="003F7B30" w:rsidP="003F7B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F2195">
        <w:rPr>
          <w:rFonts w:ascii="Times New Roman" w:eastAsia="Batang" w:hAnsi="Times New Roman" w:cs="Times New Roman"/>
          <w:spacing w:val="-3"/>
          <w:sz w:val="28"/>
          <w:szCs w:val="28"/>
        </w:rPr>
        <w:t xml:space="preserve">Содержание теоретической части </w:t>
      </w:r>
      <w:r w:rsidRPr="008F2195">
        <w:rPr>
          <w:rFonts w:ascii="Times New Roman" w:eastAsia="Batang" w:hAnsi="Times New Roman" w:cs="Times New Roman"/>
          <w:spacing w:val="-2"/>
          <w:sz w:val="28"/>
          <w:szCs w:val="28"/>
        </w:rPr>
        <w:t>ориентировано на ф</w:t>
      </w:r>
      <w:r w:rsidRPr="008F2195">
        <w:rPr>
          <w:rFonts w:ascii="Times New Roman" w:hAnsi="Times New Roman" w:cs="Times New Roman"/>
          <w:sz w:val="28"/>
          <w:szCs w:val="28"/>
        </w:rPr>
        <w:t>едеральный государстве</w:t>
      </w:r>
      <w:r w:rsidR="00726AF8">
        <w:rPr>
          <w:rFonts w:ascii="Times New Roman" w:hAnsi="Times New Roman" w:cs="Times New Roman"/>
          <w:sz w:val="28"/>
          <w:szCs w:val="28"/>
        </w:rPr>
        <w:t xml:space="preserve">нный </w:t>
      </w:r>
      <w:r w:rsidR="00DB0DB3">
        <w:rPr>
          <w:rFonts w:ascii="Times New Roman" w:hAnsi="Times New Roman" w:cs="Times New Roman"/>
          <w:sz w:val="28"/>
          <w:szCs w:val="28"/>
        </w:rPr>
        <w:t xml:space="preserve">образовательный </w:t>
      </w:r>
      <w:r w:rsidR="00726AF8">
        <w:rPr>
          <w:rFonts w:ascii="Times New Roman" w:hAnsi="Times New Roman" w:cs="Times New Roman"/>
          <w:sz w:val="28"/>
          <w:szCs w:val="28"/>
        </w:rPr>
        <w:t>стандарт по профессии 35.01.01. Мастер по лесному хозяйству</w:t>
      </w:r>
      <w:r w:rsidR="007C30AE" w:rsidRPr="008F219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0276D" w:rsidRDefault="007C30AE" w:rsidP="00E0276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F2195"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713B10">
        <w:rPr>
          <w:rFonts w:ascii="Times New Roman" w:eastAsia="Batang" w:hAnsi="Times New Roman" w:cs="Times New Roman"/>
          <w:spacing w:val="1"/>
          <w:sz w:val="28"/>
          <w:szCs w:val="28"/>
        </w:rPr>
        <w:t xml:space="preserve">одержание практической части </w:t>
      </w:r>
      <w:r w:rsidR="003F7B30" w:rsidRPr="008F2195">
        <w:rPr>
          <w:rFonts w:ascii="Times New Roman" w:eastAsia="Batang" w:hAnsi="Times New Roman" w:cs="Times New Roman"/>
          <w:spacing w:val="1"/>
          <w:sz w:val="28"/>
          <w:szCs w:val="28"/>
        </w:rPr>
        <w:t>предпола</w:t>
      </w:r>
      <w:r w:rsidR="00726AF8">
        <w:rPr>
          <w:rFonts w:ascii="Times New Roman" w:eastAsia="Batang" w:hAnsi="Times New Roman" w:cs="Times New Roman"/>
          <w:spacing w:val="-3"/>
          <w:sz w:val="28"/>
          <w:szCs w:val="28"/>
        </w:rPr>
        <w:t>гает решение практических задач</w:t>
      </w:r>
      <w:r w:rsidR="0073246D">
        <w:rPr>
          <w:rFonts w:ascii="Times New Roman" w:eastAsia="Batang" w:hAnsi="Times New Roman" w:cs="Times New Roman"/>
          <w:spacing w:val="-3"/>
          <w:sz w:val="28"/>
          <w:szCs w:val="28"/>
        </w:rPr>
        <w:t xml:space="preserve"> с опорой на теоретические знания и практические умения</w:t>
      </w:r>
      <w:r w:rsidR="00E0276D">
        <w:rPr>
          <w:rFonts w:ascii="Times New Roman" w:hAnsi="Times New Roman" w:cs="Times New Roman"/>
          <w:bCs/>
          <w:sz w:val="28"/>
          <w:szCs w:val="28"/>
        </w:rPr>
        <w:t>.</w:t>
      </w:r>
    </w:p>
    <w:p w:rsidR="00E0276D" w:rsidRPr="00937E98" w:rsidRDefault="00E0276D" w:rsidP="00E0276D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Результатом</w:t>
      </w:r>
      <w:r w:rsidRPr="00937E98">
        <w:rPr>
          <w:rFonts w:ascii="Times New Roman" w:hAnsi="Times New Roman" w:cs="Times New Roman"/>
          <w:sz w:val="28"/>
          <w:szCs w:val="28"/>
        </w:rPr>
        <w:t xml:space="preserve"> экзамена</w:t>
      </w:r>
      <w:r w:rsidR="00DB0DB3">
        <w:rPr>
          <w:rFonts w:ascii="Times New Roman" w:hAnsi="Times New Roman" w:cs="Times New Roman"/>
          <w:sz w:val="28"/>
          <w:szCs w:val="28"/>
        </w:rPr>
        <w:t xml:space="preserve"> по МДК 02</w:t>
      </w:r>
      <w:r>
        <w:rPr>
          <w:rFonts w:ascii="Times New Roman" w:hAnsi="Times New Roman" w:cs="Times New Roman"/>
          <w:sz w:val="28"/>
          <w:szCs w:val="28"/>
        </w:rPr>
        <w:t>.01</w:t>
      </w:r>
      <w:r w:rsidRPr="00937E98">
        <w:rPr>
          <w:rFonts w:ascii="Times New Roman" w:hAnsi="Times New Roman" w:cs="Times New Roman"/>
          <w:sz w:val="28"/>
          <w:szCs w:val="28"/>
        </w:rPr>
        <w:t xml:space="preserve"> является оценка «отлично», «хорошо», «удовлетворительно», «неудовлетворительно».</w:t>
      </w:r>
    </w:p>
    <w:p w:rsidR="00713B10" w:rsidRPr="008F2195" w:rsidRDefault="00713B10" w:rsidP="003F7B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F7B30" w:rsidRPr="008F2195" w:rsidRDefault="003F7B30" w:rsidP="003F7B3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F2195">
        <w:rPr>
          <w:rFonts w:ascii="Times New Roman" w:hAnsi="Times New Roman" w:cs="Times New Roman"/>
          <w:b/>
          <w:sz w:val="28"/>
          <w:szCs w:val="28"/>
        </w:rPr>
        <w:t>2.1.1. Система оценивания отдельных заданий и работы в целом.</w:t>
      </w:r>
    </w:p>
    <w:p w:rsidR="003F7B30" w:rsidRPr="008F2195" w:rsidRDefault="00DB0DB3" w:rsidP="00726AF8">
      <w:pPr>
        <w:pStyle w:val="a5"/>
        <w:shd w:val="clear" w:color="auto" w:fill="FFFFFF"/>
        <w:spacing w:before="0" w:beforeAutospacing="0" w:after="240" w:afterAutospac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F7B30" w:rsidRPr="008F2195">
        <w:rPr>
          <w:rFonts w:ascii="Times New Roman" w:hAnsi="Times New Roman" w:cs="Times New Roman"/>
          <w:sz w:val="28"/>
          <w:szCs w:val="28"/>
        </w:rPr>
        <w:t>Общая экзаменационна</w:t>
      </w:r>
      <w:r w:rsidR="00726AF8">
        <w:rPr>
          <w:rFonts w:ascii="Times New Roman" w:hAnsi="Times New Roman" w:cs="Times New Roman"/>
          <w:sz w:val="28"/>
          <w:szCs w:val="28"/>
        </w:rPr>
        <w:t>я оценка складывается из трех</w:t>
      </w:r>
      <w:r>
        <w:rPr>
          <w:rFonts w:ascii="Times New Roman" w:hAnsi="Times New Roman" w:cs="Times New Roman"/>
          <w:sz w:val="28"/>
          <w:szCs w:val="28"/>
        </w:rPr>
        <w:t xml:space="preserve"> оценок</w:t>
      </w:r>
      <w:r w:rsidR="003F7B30" w:rsidRPr="008F2195">
        <w:rPr>
          <w:rFonts w:ascii="Times New Roman" w:hAnsi="Times New Roman" w:cs="Times New Roman"/>
          <w:sz w:val="28"/>
          <w:szCs w:val="28"/>
        </w:rPr>
        <w:t xml:space="preserve"> за выполнение каждого из </w:t>
      </w:r>
      <w:r w:rsidR="005C22E7">
        <w:rPr>
          <w:rFonts w:ascii="Times New Roman" w:hAnsi="Times New Roman" w:cs="Times New Roman"/>
          <w:sz w:val="28"/>
          <w:szCs w:val="28"/>
        </w:rPr>
        <w:t xml:space="preserve">двух теоретических и одного практического </w:t>
      </w:r>
      <w:r w:rsidR="003F7B30" w:rsidRPr="008F2195">
        <w:rPr>
          <w:rFonts w:ascii="Times New Roman" w:hAnsi="Times New Roman" w:cs="Times New Roman"/>
          <w:sz w:val="28"/>
          <w:szCs w:val="28"/>
        </w:rPr>
        <w:t>заданий билета и является средним арифметическим.</w:t>
      </w:r>
    </w:p>
    <w:p w:rsidR="00776351" w:rsidRPr="003E1238" w:rsidRDefault="00DB0DB3" w:rsidP="003E123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3F7B30" w:rsidRPr="008F2195">
        <w:rPr>
          <w:rFonts w:ascii="Times New Roman" w:hAnsi="Times New Roman" w:cs="Times New Roman"/>
          <w:sz w:val="28"/>
          <w:szCs w:val="28"/>
        </w:rPr>
        <w:t>Оценка, фиксируемая в протоколе экзамена, подсчитывается по 5-балльной шкале на основе выполнения всех заданий работы.</w:t>
      </w:r>
    </w:p>
    <w:p w:rsidR="00104F43" w:rsidRPr="00593E91" w:rsidRDefault="00104F43" w:rsidP="00104F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93E91">
        <w:rPr>
          <w:rFonts w:ascii="Times New Roman" w:hAnsi="Times New Roman" w:cs="Times New Roman"/>
          <w:b/>
          <w:bCs/>
          <w:sz w:val="28"/>
          <w:szCs w:val="28"/>
        </w:rPr>
        <w:t>2.2. Перечень заданий для оценки освоения МДК</w:t>
      </w:r>
    </w:p>
    <w:p w:rsidR="006D0E41" w:rsidRPr="00593E91" w:rsidRDefault="006D0E41" w:rsidP="006D0E41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F07C58" w:rsidRPr="00593E91" w:rsidRDefault="001011F8" w:rsidP="006D0E4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93E91">
        <w:rPr>
          <w:rFonts w:ascii="Times New Roman" w:hAnsi="Times New Roman" w:cs="Times New Roman"/>
          <w:sz w:val="28"/>
          <w:szCs w:val="28"/>
        </w:rPr>
        <w:t>Таблица 5</w:t>
      </w:r>
      <w:r w:rsidR="00104F43" w:rsidRPr="00593E91">
        <w:rPr>
          <w:rFonts w:ascii="Times New Roman" w:hAnsi="Times New Roman" w:cs="Times New Roman"/>
          <w:sz w:val="28"/>
          <w:szCs w:val="28"/>
        </w:rPr>
        <w:t>. Перечень заданий в МДК</w:t>
      </w:r>
    </w:p>
    <w:p w:rsidR="00F07C58" w:rsidRPr="00593E91" w:rsidRDefault="00F07C58" w:rsidP="00B9197D">
      <w:pPr>
        <w:pStyle w:val="a4"/>
        <w:spacing w:after="0"/>
        <w:ind w:left="1080"/>
        <w:rPr>
          <w:rFonts w:ascii="Times New Roman" w:hAnsi="Times New Roman"/>
          <w:sz w:val="24"/>
          <w:szCs w:val="24"/>
        </w:rPr>
      </w:pPr>
    </w:p>
    <w:tbl>
      <w:tblPr>
        <w:tblStyle w:val="af1"/>
        <w:tblW w:w="10031" w:type="dxa"/>
        <w:tblLook w:val="04A0" w:firstRow="1" w:lastRow="0" w:firstColumn="1" w:lastColumn="0" w:noHBand="0" w:noVBand="1"/>
      </w:tblPr>
      <w:tblGrid>
        <w:gridCol w:w="3668"/>
        <w:gridCol w:w="3103"/>
        <w:gridCol w:w="3260"/>
      </w:tblGrid>
      <w:tr w:rsidR="009E0002" w:rsidRPr="00593E91" w:rsidTr="00B44DC1">
        <w:tc>
          <w:tcPr>
            <w:tcW w:w="3668" w:type="dxa"/>
          </w:tcPr>
          <w:p w:rsidR="009E0002" w:rsidRPr="00593E91" w:rsidRDefault="009E0002" w:rsidP="00104F43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593E91">
              <w:rPr>
                <w:b/>
                <w:bCs/>
                <w:sz w:val="24"/>
                <w:szCs w:val="24"/>
                <w:u w:val="none"/>
              </w:rPr>
              <w:t>Проверяемые результаты</w:t>
            </w:r>
          </w:p>
          <w:p w:rsidR="009E0002" w:rsidRPr="00593E91" w:rsidRDefault="009E0002" w:rsidP="00104F43">
            <w:pPr>
              <w:jc w:val="center"/>
              <w:rPr>
                <w:sz w:val="24"/>
                <w:szCs w:val="24"/>
                <w:u w:val="none"/>
              </w:rPr>
            </w:pPr>
            <w:r w:rsidRPr="00593E91">
              <w:rPr>
                <w:b/>
                <w:bCs/>
                <w:sz w:val="24"/>
                <w:szCs w:val="24"/>
                <w:u w:val="none"/>
              </w:rPr>
              <w:t>обучения (У и З)</w:t>
            </w:r>
          </w:p>
        </w:tc>
        <w:tc>
          <w:tcPr>
            <w:tcW w:w="3103" w:type="dxa"/>
          </w:tcPr>
          <w:p w:rsidR="009E0002" w:rsidRPr="00593E91" w:rsidRDefault="009E0002" w:rsidP="00104F43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593E91">
              <w:rPr>
                <w:b/>
                <w:bCs/>
                <w:sz w:val="24"/>
                <w:szCs w:val="24"/>
                <w:u w:val="none"/>
              </w:rPr>
              <w:t>Тип задания</w:t>
            </w:r>
          </w:p>
          <w:p w:rsidR="009E0002" w:rsidRPr="00593E91" w:rsidRDefault="009E0002" w:rsidP="00104F43">
            <w:pPr>
              <w:jc w:val="center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593E91" w:rsidRDefault="009E0002" w:rsidP="00104F43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593E91">
              <w:rPr>
                <w:b/>
                <w:bCs/>
                <w:sz w:val="24"/>
                <w:szCs w:val="24"/>
                <w:u w:val="none"/>
              </w:rPr>
              <w:t>Возможности</w:t>
            </w:r>
          </w:p>
          <w:p w:rsidR="009E0002" w:rsidRPr="00593E91" w:rsidRDefault="009E0002" w:rsidP="00104F43">
            <w:pPr>
              <w:jc w:val="center"/>
              <w:rPr>
                <w:sz w:val="24"/>
                <w:szCs w:val="24"/>
                <w:u w:val="none"/>
              </w:rPr>
            </w:pPr>
            <w:r w:rsidRPr="00593E91">
              <w:rPr>
                <w:b/>
                <w:bCs/>
                <w:sz w:val="24"/>
                <w:szCs w:val="24"/>
                <w:u w:val="none"/>
              </w:rPr>
              <w:t>использования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9E000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У1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 xml:space="preserve">выполнять работы по заготовке  семян; </w:t>
            </w:r>
          </w:p>
          <w:p w:rsidR="009E0002" w:rsidRPr="00B45F61" w:rsidRDefault="009E0002" w:rsidP="009E0002">
            <w:pPr>
              <w:ind w:left="1015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6D0E41" w:rsidP="00B44DC1">
            <w:pPr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Устный опрос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7D563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У2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выращивать  посадочный  материал и  выполнять работы  по  созданию лесных культур;</w:t>
            </w:r>
          </w:p>
          <w:p w:rsidR="009E0002" w:rsidRPr="00B45F61" w:rsidRDefault="009E0002" w:rsidP="00C315F5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7D563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 xml:space="preserve">У3 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определять основные виды хвойных и лиственных пород;</w:t>
            </w:r>
          </w:p>
          <w:p w:rsidR="009E0002" w:rsidRPr="00B45F61" w:rsidRDefault="009E0002" w:rsidP="00104F43">
            <w:pPr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9E0002">
            <w:pPr>
              <w:tabs>
                <w:tab w:val="num" w:pos="295"/>
              </w:tabs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У4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классифицировать деревья в лесу по лесохозяйственному назначению;</w:t>
            </w:r>
          </w:p>
          <w:p w:rsidR="009E0002" w:rsidRPr="00B45F61" w:rsidRDefault="009E0002" w:rsidP="009E000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9E0002">
            <w:pPr>
              <w:tabs>
                <w:tab w:val="num" w:pos="295"/>
              </w:tabs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 xml:space="preserve">У5 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выполнять   лесохозяйственные и лесозаготовительные работы;</w:t>
            </w:r>
          </w:p>
          <w:p w:rsidR="009E0002" w:rsidRPr="00B45F61" w:rsidRDefault="009E0002" w:rsidP="009E000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9E000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У6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выполнять работы по лесной таксации;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9E0002" w:rsidP="009E0002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rFonts w:eastAsia="Times New Roman"/>
                <w:sz w:val="24"/>
                <w:szCs w:val="24"/>
                <w:u w:val="none"/>
              </w:rPr>
              <w:t>У7 выполнять технологические операции по рубкам ухода за лесом;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7D5639" w:rsidRPr="00B45F61" w:rsidRDefault="007D5639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7D5639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7D5639" w:rsidRPr="00B45F61" w:rsidRDefault="007D5639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7D5639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C93561" w:rsidRPr="00593E91" w:rsidTr="00B44DC1">
        <w:tc>
          <w:tcPr>
            <w:tcW w:w="3668" w:type="dxa"/>
          </w:tcPr>
          <w:p w:rsidR="00C93561" w:rsidRPr="00B45F61" w:rsidRDefault="00C93561" w:rsidP="00C93561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rFonts w:eastAsia="Times New Roman"/>
                <w:sz w:val="24"/>
                <w:szCs w:val="24"/>
                <w:u w:val="none"/>
              </w:rPr>
              <w:t xml:space="preserve">У8 выполнять  работы  по защите лесов от болезней и 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lastRenderedPageBreak/>
              <w:t xml:space="preserve">вредителей, предупреждению и тушению лесных пожаров; </w:t>
            </w:r>
          </w:p>
          <w:p w:rsidR="00C93561" w:rsidRPr="00B45F61" w:rsidRDefault="00C93561" w:rsidP="009E0002">
            <w:pPr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3103" w:type="dxa"/>
          </w:tcPr>
          <w:p w:rsidR="00C93561" w:rsidRPr="00B45F61" w:rsidRDefault="00C93561" w:rsidP="00C9356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lastRenderedPageBreak/>
              <w:t>Практическая работа</w:t>
            </w:r>
          </w:p>
          <w:p w:rsidR="00C93561" w:rsidRPr="00B45F61" w:rsidRDefault="00C93561" w:rsidP="00C9356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C93561" w:rsidRPr="00B45F61" w:rsidRDefault="00C93561" w:rsidP="00C93561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B45F61">
              <w:rPr>
                <w:sz w:val="24"/>
                <w:szCs w:val="24"/>
                <w:u w:val="none"/>
              </w:rPr>
              <w:lastRenderedPageBreak/>
              <w:t>Решение ситуационных задач</w:t>
            </w:r>
          </w:p>
        </w:tc>
        <w:tc>
          <w:tcPr>
            <w:tcW w:w="3260" w:type="dxa"/>
          </w:tcPr>
          <w:p w:rsidR="00C93561" w:rsidRPr="00B45F61" w:rsidRDefault="00C93561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lastRenderedPageBreak/>
              <w:t>текущий</w:t>
            </w:r>
          </w:p>
          <w:p w:rsidR="00C93561" w:rsidRPr="00B45F61" w:rsidRDefault="00C93561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7D5639" w:rsidRPr="00593E91" w:rsidTr="00B44DC1">
        <w:tc>
          <w:tcPr>
            <w:tcW w:w="3668" w:type="dxa"/>
          </w:tcPr>
          <w:p w:rsidR="007D5639" w:rsidRPr="00B44DC1" w:rsidRDefault="00C93561" w:rsidP="00B44DC1">
            <w:pPr>
              <w:keepNext/>
              <w:suppressLineNumbers/>
              <w:suppressAutoHyphens/>
              <w:jc w:val="both"/>
              <w:rPr>
                <w:rFonts w:eastAsia="Times New Roman"/>
                <w:bCs/>
                <w:sz w:val="24"/>
                <w:szCs w:val="24"/>
                <w:u w:val="none"/>
              </w:rPr>
            </w:pPr>
            <w:r w:rsidRPr="00B44DC1">
              <w:rPr>
                <w:rFonts w:eastAsia="Times New Roman"/>
                <w:bCs/>
                <w:sz w:val="24"/>
                <w:szCs w:val="24"/>
                <w:u w:val="none"/>
              </w:rPr>
              <w:lastRenderedPageBreak/>
              <w:t>Соблюдать</w:t>
            </w:r>
            <w:r w:rsidR="007D5639" w:rsidRPr="00B44DC1">
              <w:rPr>
                <w:rFonts w:eastAsia="Times New Roman"/>
                <w:bCs/>
                <w:sz w:val="24"/>
                <w:szCs w:val="24"/>
                <w:u w:val="none"/>
              </w:rPr>
              <w:t xml:space="preserve"> технологии  по заготовке лесных семян.</w:t>
            </w:r>
          </w:p>
          <w:p w:rsidR="007D5639" w:rsidRPr="00B44DC1" w:rsidRDefault="00C93561" w:rsidP="00B44DC1">
            <w:pPr>
              <w:jc w:val="both"/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Соблюдать</w:t>
            </w:r>
            <w:r w:rsidR="007D5639"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требований по выращиванию посадочного материала</w:t>
            </w:r>
          </w:p>
          <w:p w:rsidR="007D5639" w:rsidRPr="00B44DC1" w:rsidRDefault="00C93561" w:rsidP="00B44DC1">
            <w:pPr>
              <w:jc w:val="both"/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Соблюдать  требования</w:t>
            </w:r>
            <w:r w:rsidR="007D5639"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по созданию лесных культур.</w:t>
            </w:r>
          </w:p>
          <w:p w:rsidR="007D5639" w:rsidRPr="00B44DC1" w:rsidRDefault="00C93561" w:rsidP="00B44DC1">
            <w:pPr>
              <w:keepNext/>
              <w:suppressLineNumbers/>
              <w:suppressAutoHyphens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B44DC1">
              <w:rPr>
                <w:rFonts w:eastAsia="Times New Roman"/>
                <w:sz w:val="24"/>
                <w:szCs w:val="24"/>
                <w:u w:val="none"/>
              </w:rPr>
              <w:t>Соблюдать алгоритм</w:t>
            </w:r>
            <w:r w:rsidR="007D5639" w:rsidRPr="00B44DC1">
              <w:rPr>
                <w:rFonts w:eastAsia="Times New Roman"/>
                <w:sz w:val="24"/>
                <w:szCs w:val="24"/>
                <w:u w:val="none"/>
              </w:rPr>
              <w:t xml:space="preserve"> работ по лесной таксации.</w:t>
            </w:r>
          </w:p>
          <w:p w:rsidR="007D5639" w:rsidRPr="00B44DC1" w:rsidRDefault="00C93561" w:rsidP="00B44DC1">
            <w:pPr>
              <w:jc w:val="both"/>
              <w:rPr>
                <w:rFonts w:eastAsia="Times New Roman"/>
                <w:sz w:val="24"/>
                <w:szCs w:val="24"/>
              </w:rPr>
            </w:pPr>
            <w:proofErr w:type="spellStart"/>
            <w:r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Выполнятьлесохозяйственные</w:t>
            </w:r>
            <w:proofErr w:type="spellEnd"/>
            <w:r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требования, инструкции</w:t>
            </w:r>
            <w:r w:rsidR="007D5639" w:rsidRPr="00B44DC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 при проведении лесохозяйственных  и лесозаготовительных работ.</w:t>
            </w:r>
          </w:p>
        </w:tc>
        <w:tc>
          <w:tcPr>
            <w:tcW w:w="3103" w:type="dxa"/>
          </w:tcPr>
          <w:p w:rsidR="007D5639" w:rsidRPr="00B44DC1" w:rsidRDefault="00A17A45" w:rsidP="007D563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4DC1">
              <w:rPr>
                <w:sz w:val="24"/>
                <w:szCs w:val="24"/>
                <w:u w:val="none"/>
              </w:rPr>
              <w:t>Экзамен</w:t>
            </w:r>
          </w:p>
        </w:tc>
        <w:tc>
          <w:tcPr>
            <w:tcW w:w="3260" w:type="dxa"/>
          </w:tcPr>
          <w:p w:rsidR="00C93561" w:rsidRPr="00B44DC1" w:rsidRDefault="00601A25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4DC1">
              <w:rPr>
                <w:sz w:val="24"/>
                <w:szCs w:val="24"/>
                <w:u w:val="none"/>
              </w:rPr>
              <w:t>Промежуточный</w:t>
            </w:r>
          </w:p>
          <w:p w:rsidR="007D5639" w:rsidRPr="00B44DC1" w:rsidRDefault="00601A25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44DC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C93561" w:rsidRPr="00B45F61" w:rsidRDefault="009E0002" w:rsidP="00C93561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З1</w:t>
            </w:r>
            <w:r w:rsidR="00C93561" w:rsidRPr="00B45F61">
              <w:rPr>
                <w:rFonts w:eastAsia="Times New Roman"/>
                <w:sz w:val="24"/>
                <w:szCs w:val="24"/>
                <w:u w:val="none"/>
              </w:rPr>
              <w:t>основные сведения о лесном фонде Российской Федерации;</w:t>
            </w:r>
          </w:p>
          <w:p w:rsidR="00C93561" w:rsidRPr="00B45F61" w:rsidRDefault="00C93561" w:rsidP="00C93561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601A25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rPr>
          <w:trHeight w:val="979"/>
        </w:trPr>
        <w:tc>
          <w:tcPr>
            <w:tcW w:w="3668" w:type="dxa"/>
          </w:tcPr>
          <w:p w:rsidR="009E0002" w:rsidRPr="00601A25" w:rsidRDefault="009E0002" w:rsidP="00601A25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З2</w:t>
            </w:r>
            <w:r w:rsidR="00C93561" w:rsidRPr="00B45F61">
              <w:rPr>
                <w:rFonts w:eastAsia="Times New Roman"/>
                <w:sz w:val="24"/>
                <w:szCs w:val="24"/>
                <w:u w:val="none"/>
              </w:rPr>
              <w:t>формы лесопо</w:t>
            </w:r>
            <w:r w:rsidR="00601A25">
              <w:rPr>
                <w:rFonts w:eastAsia="Times New Roman"/>
                <w:sz w:val="24"/>
                <w:szCs w:val="24"/>
                <w:u w:val="none"/>
              </w:rPr>
              <w:t xml:space="preserve">льзования, права и обязанности </w:t>
            </w:r>
            <w:proofErr w:type="spellStart"/>
            <w:r w:rsidR="00601A25">
              <w:rPr>
                <w:rFonts w:eastAsia="Times New Roman"/>
                <w:sz w:val="24"/>
                <w:szCs w:val="24"/>
                <w:u w:val="none"/>
              </w:rPr>
              <w:t>лесопользователя</w:t>
            </w:r>
            <w:proofErr w:type="spellEnd"/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9E0002" w:rsidRPr="00B45F61" w:rsidRDefault="007F48C9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З3</w:t>
            </w:r>
            <w:r w:rsidR="00C93561"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рубки главного пользования, рубки ухода за лесом</w:t>
            </w:r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5C22E7" w:rsidRPr="00B45F61" w:rsidRDefault="005C22E7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Устный опрос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C93561" w:rsidRPr="00B45F61" w:rsidRDefault="007F48C9" w:rsidP="007F48C9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rFonts w:eastAsia="Times New Roman"/>
                <w:sz w:val="24"/>
                <w:szCs w:val="24"/>
                <w:u w:val="none"/>
              </w:rPr>
              <w:t>З4</w:t>
            </w:r>
            <w:r w:rsidR="00C93561" w:rsidRPr="00B45F61">
              <w:rPr>
                <w:rFonts w:eastAsia="Times New Roman"/>
                <w:sz w:val="24"/>
                <w:szCs w:val="24"/>
                <w:u w:val="none"/>
              </w:rPr>
              <w:t>мероприятия по воспроизводству лесов (лесное семеноводство, выращивание сеянцев и саженцев, создание лесных культур);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C93561" w:rsidRPr="00B45F61" w:rsidRDefault="009E0002" w:rsidP="007F48C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 xml:space="preserve">З5 </w:t>
            </w:r>
            <w:r w:rsidR="00C93561" w:rsidRPr="00B45F61">
              <w:rPr>
                <w:rFonts w:eastAsia="Times New Roman"/>
                <w:sz w:val="24"/>
                <w:szCs w:val="24"/>
                <w:u w:val="none"/>
              </w:rPr>
              <w:t>понятие лесной таксации, объекты лесной таксации и  методику выполнения таксационных мероприятий;</w:t>
            </w:r>
          </w:p>
          <w:p w:rsidR="009E0002" w:rsidRPr="00B45F61" w:rsidRDefault="009E0002" w:rsidP="007F48C9">
            <w:pPr>
              <w:ind w:left="1015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Решение ситуационных задач</w:t>
            </w: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593E91" w:rsidTr="00B44DC1">
        <w:tc>
          <w:tcPr>
            <w:tcW w:w="3668" w:type="dxa"/>
          </w:tcPr>
          <w:p w:rsidR="007F48C9" w:rsidRPr="00B45F61" w:rsidRDefault="007F48C9" w:rsidP="007F48C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З7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>понятие о лесоустройстве и этапах его проведения</w:t>
            </w:r>
          </w:p>
          <w:p w:rsidR="009E0002" w:rsidRPr="00B45F61" w:rsidRDefault="009E0002" w:rsidP="007F48C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9E0002" w:rsidRPr="00B45F61" w:rsidRDefault="009E0002" w:rsidP="00601A25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9E0002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9E0002" w:rsidRPr="0073246D" w:rsidTr="00B44DC1">
        <w:trPr>
          <w:trHeight w:val="1307"/>
        </w:trPr>
        <w:tc>
          <w:tcPr>
            <w:tcW w:w="3668" w:type="dxa"/>
          </w:tcPr>
          <w:p w:rsidR="00C93561" w:rsidRPr="00B45F61" w:rsidRDefault="00C93561" w:rsidP="007F48C9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 xml:space="preserve">З8 </w:t>
            </w:r>
            <w:r w:rsidRPr="00B45F61">
              <w:rPr>
                <w:rFonts w:eastAsia="Times New Roman"/>
                <w:sz w:val="24"/>
                <w:szCs w:val="24"/>
                <w:u w:val="none"/>
              </w:rPr>
              <w:t xml:space="preserve">общую характеристику систем и орудий, используемых в лесном хозяйстве; 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103" w:type="dxa"/>
          </w:tcPr>
          <w:p w:rsidR="00E4640C" w:rsidRPr="00B45F61" w:rsidRDefault="00E4640C" w:rsidP="00E4640C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E4640C" w:rsidRPr="00B45F61" w:rsidRDefault="00E4640C" w:rsidP="00E4640C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Тестирование</w:t>
            </w:r>
          </w:p>
          <w:p w:rsidR="009E0002" w:rsidRPr="00B45F61" w:rsidRDefault="009E0002" w:rsidP="00104F43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</w:tc>
        <w:tc>
          <w:tcPr>
            <w:tcW w:w="3260" w:type="dxa"/>
          </w:tcPr>
          <w:p w:rsidR="00E4640C" w:rsidRPr="00B45F61" w:rsidRDefault="00E4640C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текущий</w:t>
            </w:r>
          </w:p>
          <w:p w:rsidR="009E0002" w:rsidRPr="00B45F61" w:rsidRDefault="00E4640C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контроль;</w:t>
            </w:r>
          </w:p>
        </w:tc>
      </w:tr>
      <w:tr w:rsidR="005C22E7" w:rsidRPr="0073246D" w:rsidTr="00B44DC1">
        <w:tc>
          <w:tcPr>
            <w:tcW w:w="3668" w:type="dxa"/>
          </w:tcPr>
          <w:p w:rsidR="00593E91" w:rsidRPr="00B45F61" w:rsidRDefault="00593E91" w:rsidP="00593E91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-Мероприятия по воспроизводству лесов(лесное семеноводство)</w:t>
            </w:r>
          </w:p>
          <w:p w:rsidR="00593E91" w:rsidRPr="00B45F61" w:rsidRDefault="00593E91" w:rsidP="00593E91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</w:rPr>
            </w:pPr>
            <w:r w:rsidRPr="00B45F61">
              <w:rPr>
                <w:rFonts w:eastAsia="Times New Roman"/>
                <w:sz w:val="24"/>
                <w:szCs w:val="24"/>
                <w:u w:val="none"/>
              </w:rPr>
              <w:t>-</w:t>
            </w: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Мероприятия по воспроизводству лесов (выращивание сеянцев, саженце</w:t>
            </w:r>
          </w:p>
          <w:p w:rsidR="00593E91" w:rsidRPr="00B45F61" w:rsidRDefault="00593E91" w:rsidP="00593E91">
            <w:pPr>
              <w:rPr>
                <w:sz w:val="24"/>
                <w:szCs w:val="24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Основные сведения о лесном фонде Р.Ф</w:t>
            </w:r>
          </w:p>
          <w:p w:rsidR="00593E91" w:rsidRPr="00B45F61" w:rsidRDefault="00593E91" w:rsidP="00593E91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lastRenderedPageBreak/>
              <w:t>-Понятие лесной таксации, объекты лесной таксации.</w:t>
            </w:r>
            <w:r w:rsidR="00601A25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</w:t>
            </w: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Методику выполнения таксационных мероприятий.</w:t>
            </w:r>
          </w:p>
          <w:p w:rsidR="00593E91" w:rsidRPr="00B45F61" w:rsidRDefault="00593E91" w:rsidP="00593E91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 Понятие о лесоустройстве и этапах его проведения.</w:t>
            </w:r>
          </w:p>
          <w:p w:rsidR="00593E91" w:rsidRPr="00B45F61" w:rsidRDefault="00593E91" w:rsidP="00593E91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-Общую характеристику систем  и  орудий, используемых в лесном хозяйстве</w:t>
            </w:r>
          </w:p>
          <w:p w:rsidR="00593E91" w:rsidRPr="00B45F61" w:rsidRDefault="00593E91" w:rsidP="00593E91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-Рубки ухода за лесом</w:t>
            </w:r>
          </w:p>
          <w:p w:rsidR="00593E91" w:rsidRPr="00B45F61" w:rsidRDefault="00593E91" w:rsidP="00593E91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-Формы лесопользования</w:t>
            </w:r>
          </w:p>
          <w:p w:rsidR="00593E91" w:rsidRPr="00B45F61" w:rsidRDefault="00593E91" w:rsidP="00593E91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45F61">
              <w:rPr>
                <w:rFonts w:eastAsia="Times New Roman"/>
                <w:sz w:val="24"/>
                <w:szCs w:val="24"/>
                <w:u w:val="none"/>
              </w:rPr>
              <w:t>-Основы лесного товароведения</w:t>
            </w:r>
          </w:p>
          <w:p w:rsidR="005C22E7" w:rsidRPr="00B45F61" w:rsidRDefault="00593E91" w:rsidP="00593E91">
            <w:pPr>
              <w:rPr>
                <w:sz w:val="24"/>
                <w:szCs w:val="24"/>
                <w:highlight w:val="yellow"/>
              </w:rPr>
            </w:pPr>
            <w:r w:rsidRPr="00B45F61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( классификацию, стандартизацию, общую характеристику круглых и пиленых лесоматериалов)</w:t>
            </w:r>
          </w:p>
        </w:tc>
        <w:tc>
          <w:tcPr>
            <w:tcW w:w="3103" w:type="dxa"/>
          </w:tcPr>
          <w:p w:rsidR="005C22E7" w:rsidRPr="00B45F61" w:rsidRDefault="00593E91" w:rsidP="00E4640C">
            <w:pPr>
              <w:autoSpaceDE w:val="0"/>
              <w:autoSpaceDN w:val="0"/>
              <w:adjustRightInd w:val="0"/>
              <w:rPr>
                <w:sz w:val="24"/>
                <w:szCs w:val="24"/>
                <w:highlight w:val="yellow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lastRenderedPageBreak/>
              <w:t>экзамен</w:t>
            </w:r>
          </w:p>
        </w:tc>
        <w:tc>
          <w:tcPr>
            <w:tcW w:w="3260" w:type="dxa"/>
          </w:tcPr>
          <w:p w:rsidR="005C22E7" w:rsidRPr="00B45F61" w:rsidRDefault="00593E91" w:rsidP="00B44DC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highlight w:val="yellow"/>
                <w:u w:val="none"/>
              </w:rPr>
            </w:pPr>
            <w:r w:rsidRPr="00B45F61">
              <w:rPr>
                <w:sz w:val="24"/>
                <w:szCs w:val="24"/>
                <w:u w:val="none"/>
              </w:rPr>
              <w:t>Промежуточный контроль</w:t>
            </w:r>
          </w:p>
        </w:tc>
      </w:tr>
    </w:tbl>
    <w:p w:rsidR="00F07C58" w:rsidRPr="0073246D" w:rsidRDefault="00F07C58" w:rsidP="00104F43">
      <w:pPr>
        <w:spacing w:after="0"/>
        <w:rPr>
          <w:rFonts w:ascii="Times New Roman" w:hAnsi="Times New Roman"/>
          <w:sz w:val="24"/>
          <w:szCs w:val="24"/>
          <w:highlight w:val="yellow"/>
        </w:rPr>
      </w:pPr>
    </w:p>
    <w:p w:rsidR="00593E91" w:rsidRPr="00593E91" w:rsidRDefault="00593E91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7373D" w:rsidRDefault="009A3E3B" w:rsidP="005E5E0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93E91">
        <w:rPr>
          <w:rFonts w:ascii="Times New Roman" w:hAnsi="Times New Roman" w:cs="Times New Roman"/>
          <w:b/>
          <w:bCs/>
          <w:sz w:val="28"/>
          <w:szCs w:val="28"/>
        </w:rPr>
        <w:t>2.2.1 Перечень заданий для текущего контроля</w:t>
      </w:r>
    </w:p>
    <w:p w:rsidR="005E5E08" w:rsidRPr="005E5E08" w:rsidRDefault="00DA1BAC" w:rsidP="005E5E08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МДК02</w:t>
      </w:r>
      <w:r w:rsidR="00F7373D">
        <w:rPr>
          <w:rFonts w:ascii="Times New Roman" w:eastAsia="Times New Roman" w:hAnsi="Times New Roman" w:cs="Times New Roman"/>
          <w:b/>
          <w:sz w:val="24"/>
          <w:szCs w:val="24"/>
        </w:rPr>
        <w:t xml:space="preserve">.01 </w:t>
      </w:r>
      <w:r w:rsidR="005E5E08" w:rsidRPr="005E5E08">
        <w:rPr>
          <w:rFonts w:ascii="Times New Roman" w:eastAsia="Times New Roman" w:hAnsi="Times New Roman" w:cs="Times New Roman"/>
          <w:b/>
          <w:sz w:val="24"/>
          <w:szCs w:val="24"/>
        </w:rPr>
        <w:t>Тестовые задания для обучающихся  по профессии</w:t>
      </w: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 xml:space="preserve"> «Мастер по лесному хозяйству»</w:t>
      </w: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Необходимо на бланке теста обвести или подчеркнуть цифру, под которой содержится правильный вариант ответа.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1.Назовите наиболее ценную часть дерева.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1) Побег;        2)Ветви;      3) Ствол;       4) Корень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2. Каким способом размножается ель и сосна.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Порослевым;     2) Семенным;    3)Смешанным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3. К какой группе лесов относятся насаждения вдоль рек, зеленые зоны вокруг городов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1)1 группа;   2)2 группа;     3)3группа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4. Какие факторы влияют на улучшение естественного возобновления леса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Направление лесосеки;   2) Примыкание лесосек;   3) Ширина лесосек; 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          4) Срок примыкания;          5) Все факторы одновременно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5. Каким способом размножается береза, осина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Вегетативным;    2) Семенным;  3) Смешанным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6. Срок примыкания лесосек в хвойном хозяйстве составляет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1)Непосредственное примыкание;    2)1-2 года;    3) 3-5 лет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7.Точность измерения плоских углов буссолью БГ-1 составляет: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1) 30 секунд.  2) 30 минут.  3)  1 градус.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8. В каких насаждениях производится подсочка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1)  В сосновых;   2)В лиственных насаждениях;   3)В хвойных и лиственных  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9. Подсочка  и добыча живицы проводится в течении 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1-3 лет;      2) 3-5 лет;     3) 10-15 лет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10. Какие рубки не входят в Р.Г.П.(рубки главного пользования )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Постепенные рубки.   2) Рубки ухода.   3) Выборочные рубки.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11. Максимальная площадь лесосек при сплошных  рубках в равнинных лесах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может быть 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Не более 10 га.       2)Не более 50 га.        3)Не более 100 га.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12. При каком классе бонитета у деревьев одной породы, одного диаметра объем ствола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больше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1-класс бонитета    2) 3-класс бонитета 3) 5- класс бонитета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13. Укажите какая формула насаждения написана с ошибкой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4С5Б1Е+К     2) 4Б4С2Ос +Т;    3)5Б5Л +С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14.У каких пород продолжительность класса возраста 20 лет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У лиственных;  2) У хвойных;   3) У смешанных.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15.При проведении сплошных рубок  в Восточной Сибири вырубают 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1)Весь древостой за исключением подроста.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2)Весь древостой за исключением деревьев менее 16см в диаметре на высоте груди.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3)Весь древостой в течении трех классов возраста.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16.Какой угол измеряют при отводе лесосек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1)Дирекционный угол;    2)Истинный азимут;     3)Румб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17.Какой пересчет производится на лесосеке площадью менее 2 га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Ленточный пересчет;   2) Сплошной пересчет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18. На какой высоте от шейки корня измеряется диаметр растущего дерева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0,6 метра;   2)1,3 метра;    3)1,6 метра.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19.Какую ширину должен иметь пасечный волок при разработке лесосек методом узких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лент трактором  ТТ-4М.</w:t>
      </w:r>
    </w:p>
    <w:p w:rsidR="005E5E08" w:rsidRPr="005E5E08" w:rsidRDefault="005E5E08" w:rsidP="00904823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2-3 метра.   2)  4-5 метра.  3)  6-7 метра.</w:t>
      </w:r>
    </w:p>
    <w:p w:rsidR="005E5E08" w:rsidRPr="005E5E08" w:rsidRDefault="005E5E08" w:rsidP="005E5E08">
      <w:pPr>
        <w:spacing w:after="0" w:line="240" w:lineRule="auto"/>
        <w:ind w:left="24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20.Какаю систему  машин и механизмов вы примените при проведении сплошных рубок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в равнинных хвойных лесах Восточной Сибири для выполнения лесоводственных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требований и снижения себестоимости лесозаготовок: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Валка бензопилой, трелевка 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чокерным</w:t>
      </w:r>
      <w:proofErr w:type="spellEnd"/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трактором ТТ-4,ТДТ-55,обрубка сучьев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топором.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2) Валка –валочной машиной типа ВМ-4,трелевка –ЛП-18Г,обрезка сучьев ЛП-33.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3) Валка –валочной машиной типа ЛП-19,трелевка- ЛТ-187,обрезка сучьев –ЛП-33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21.В каком возрасте проводятся рубки ухода при выращивания сосны 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С 2-х лет до 80 лет. 2) С 80 до 110 лет . 3) С  120 лет и выше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22.Химический  уход за лесом проводится распылением: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1)Пестицидов.  2) Арборицидов.  3) Инсектицидов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23. Кто ведет первичный мониторинг за количеством  насекомых-вредителей  леса в лесничестве.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 1)  Лесник .  2) Мастер леса. 3) Инженер 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лесопотолог</w:t>
      </w:r>
      <w:proofErr w:type="spellEnd"/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24 .Обработка очагов массового размножения хвоегрызущих вредителей проводится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опрыскиванием :</w:t>
      </w:r>
    </w:p>
    <w:p w:rsidR="005E5E08" w:rsidRPr="005E5E08" w:rsidRDefault="005E5E08" w:rsidP="00904823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Гербицидами.  2) Арборицидами. 3) Инсектицидами.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25. Выберите порядок ваших действий при обнаружении начинающегося пожара от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незатушенного</w:t>
      </w:r>
      <w:proofErr w:type="spellEnd"/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костра в лесу в пожароопасный период: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1) Сообщить об обнаружении лесного пожара.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2) Бежать к машине за 200метров за пожарным ранцем с водой.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3) Наломать зеленых веток лиственных пород и заметая пламя внутрь пожара потушить 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его.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6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Необходимо на бланке теста обвести или подчеркнуть буквы, под которыми содержится два и более правильных вариантов ответа.</w:t>
      </w:r>
    </w:p>
    <w:p w:rsidR="005E5E08" w:rsidRPr="005E5E08" w:rsidRDefault="005E5E08" w:rsidP="005E5E08">
      <w:pPr>
        <w:spacing w:after="0" w:line="240" w:lineRule="auto"/>
        <w:ind w:left="54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ind w:left="708" w:hanging="348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1. Семена каких пород заготавливают для выращивания саженцев в Сибири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а) Сосны;     б)Березы;     в) Осины;   г) Кедра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Какие элементы влияют на естественное возобновление леса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а) Срок примыкания лесосек;                      б) Направление валки леса; 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в) Размеры лесосек;                                      г) Способ разработки лесосеки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При отводе лесосек применяют следующие приборы и инструменты: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а) Нивелир Н-3;    б) Буссоль БГ-1;   в) Теодолит;         г) Мерную ленту;       д) Топор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При таксации лесосек применяют: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а) Призму Анучина;                                 б) Мерную вилку;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в)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Хак</w:t>
      </w:r>
      <w:proofErr w:type="spellEnd"/>
      <w:r w:rsidRPr="005E5E08">
        <w:rPr>
          <w:rFonts w:ascii="Times New Roman" w:eastAsia="Times New Roman" w:hAnsi="Times New Roman" w:cs="Times New Roman"/>
          <w:sz w:val="24"/>
          <w:szCs w:val="24"/>
        </w:rPr>
        <w:t>;                                                         г) Высотомер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Для начала проведения любых видов рубок необходимы документы: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а) Акт приема-передачи лесосеки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б) Технологическая карта разработки лесосеки;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в) Лесорубочный билет;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г)</w:t>
      </w:r>
      <w:r w:rsidR="00601A2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>Таксационное описание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6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 xml:space="preserve">  Установите правильную последовательность и впишите буквы в порядке очередности выполнения работ :</w:t>
      </w:r>
    </w:p>
    <w:p w:rsidR="005E5E08" w:rsidRPr="005E5E08" w:rsidRDefault="005E5E08" w:rsidP="00904823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Действий при отводе лесосек :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а) Прорубить деляночные визиры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б) Промерить линии и измерить румбы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в) Сделать геодезическую привязку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г) Обследовать намечаемые к отводу участки леса в натуре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д) Поставить столбы на углах лесосек</w:t>
      </w:r>
    </w:p>
    <w:tbl>
      <w:tblPr>
        <w:tblW w:w="0" w:type="auto"/>
        <w:tblInd w:w="1188" w:type="dxa"/>
        <w:tblBorders>
          <w:top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909"/>
        <w:gridCol w:w="897"/>
        <w:gridCol w:w="897"/>
        <w:gridCol w:w="897"/>
      </w:tblGrid>
      <w:tr w:rsidR="005E5E08" w:rsidRPr="005E5E08" w:rsidTr="007A7B83">
        <w:trPr>
          <w:trHeight w:val="100"/>
        </w:trPr>
        <w:tc>
          <w:tcPr>
            <w:tcW w:w="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9" w:type="dxa"/>
            <w:tcBorders>
              <w:left w:val="single" w:sz="4" w:space="0" w:color="auto"/>
              <w:bottom w:val="single" w:sz="4" w:space="0" w:color="auto"/>
            </w:tcBorders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</w:tcBorders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E5E08" w:rsidRPr="005E5E08" w:rsidRDefault="005E5E08" w:rsidP="00601A2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Действий при 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лесовосстановлении</w:t>
      </w:r>
      <w:proofErr w:type="spellEnd"/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на вырубках: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а) Посадить саженцы в подготовленную почву на вырубке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б) Посеять семена в питомнике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в) Собрать семена хвойных пород</w:t>
      </w:r>
    </w:p>
    <w:p w:rsidR="005E5E08" w:rsidRPr="005E5E08" w:rsidRDefault="005E5E08" w:rsidP="005E5E08">
      <w:pPr>
        <w:tabs>
          <w:tab w:val="left" w:pos="6331"/>
        </w:tabs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г) Выращивать саженцы в течение нескольких лет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ab/>
      </w: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909"/>
        <w:gridCol w:w="897"/>
        <w:gridCol w:w="897"/>
      </w:tblGrid>
      <w:tr w:rsidR="005E5E08" w:rsidRPr="005E5E08" w:rsidTr="007A7B83">
        <w:trPr>
          <w:trHeight w:val="177"/>
        </w:trPr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9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3)Действий при таксации лесосеки площадью 2га.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  а) Замерить диаметры каждого  дерева, определить его породу.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  б) Составить 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перечетную</w:t>
      </w:r>
      <w:proofErr w:type="spellEnd"/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ведомость.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  в) Определить качество растущего дерева.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       г) Записать данные по каждому дереву в соответствующие столбцы ведомости.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909"/>
        <w:gridCol w:w="897"/>
        <w:gridCol w:w="897"/>
      </w:tblGrid>
      <w:tr w:rsidR="005E5E08" w:rsidRPr="005E5E08" w:rsidTr="007A7B83">
        <w:trPr>
          <w:trHeight w:val="177"/>
        </w:trPr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9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5E5E08" w:rsidRPr="005E5E08" w:rsidRDefault="005E5E08" w:rsidP="005E5E0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6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 xml:space="preserve">Вставьте пропущенное слово </w:t>
      </w:r>
    </w:p>
    <w:p w:rsidR="005E5E08" w:rsidRPr="005E5E08" w:rsidRDefault="005E5E08" w:rsidP="005E5E08">
      <w:pPr>
        <w:spacing w:after="0" w:line="240" w:lineRule="auto"/>
        <w:ind w:left="54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При тушении лесных пожаров применяют ……………….. пал.</w:t>
      </w: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При основной подготовке почвы под посев в питомниках  применяют………………. общего назначения.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Первичные вредители леса уничтожают …………….сосны.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Вторичные вредители леса повреждают ………………дерева.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При проведении всех видов рубок необходимо сохранять ………..</w:t>
      </w:r>
    </w:p>
    <w:p w:rsidR="005E5E08" w:rsidRPr="005E5E08" w:rsidRDefault="005E5E08" w:rsidP="005E5E08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Класс возраста хвойных пород составляет …….  лет.</w:t>
      </w:r>
    </w:p>
    <w:p w:rsidR="005E5E08" w:rsidRPr="005E5E08" w:rsidRDefault="005E5E08" w:rsidP="005E5E08">
      <w:pPr>
        <w:spacing w:after="0" w:line="240" w:lineRule="auto"/>
        <w:ind w:left="708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FB687B" w:rsidRDefault="005E5E08" w:rsidP="00FB687B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Чистое ,одновозрастное со</w:t>
      </w:r>
      <w:r w:rsidR="00FB687B">
        <w:rPr>
          <w:rFonts w:ascii="Times New Roman" w:eastAsia="Times New Roman" w:hAnsi="Times New Roman" w:cs="Times New Roman"/>
          <w:sz w:val="24"/>
          <w:szCs w:val="24"/>
        </w:rPr>
        <w:t>сновое насаждение называют- ………</w:t>
      </w: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ЭТАЛОН ОТВЕТОВ</w:t>
      </w: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5E5E08">
        <w:rPr>
          <w:rFonts w:ascii="Times New Roman" w:eastAsia="Times New Roman" w:hAnsi="Times New Roman" w:cs="Times New Roman"/>
          <w:b/>
          <w:sz w:val="32"/>
          <w:szCs w:val="32"/>
        </w:rPr>
        <w:t>Ответы на тест</w:t>
      </w:r>
    </w:p>
    <w:p w:rsidR="005E5E08" w:rsidRPr="005E5E08" w:rsidRDefault="005E5E08" w:rsidP="005E5E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5E5E08" w:rsidRPr="005E5E08" w:rsidRDefault="005E5E08" w:rsidP="00904823">
      <w:pPr>
        <w:numPr>
          <w:ilvl w:val="0"/>
          <w:numId w:val="10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Нужно на бланке теста обвести или подчеркнуть букву, под которой содержится правильный вариант ответа.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3                                          10.  2                                19.  2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11.  3                               20.  3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12.  1                                21.  1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13.  3                                22.  2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14.  2                                23.  1.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15.  2                                24.  3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16.  3                                25.  3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17.  2</w:t>
      </w:r>
    </w:p>
    <w:p w:rsidR="005E5E08" w:rsidRPr="005E5E08" w:rsidRDefault="005E5E08" w:rsidP="00904823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ab/>
        <w:t>18.  2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904823">
      <w:pPr>
        <w:numPr>
          <w:ilvl w:val="1"/>
          <w:numId w:val="11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Нужно на бланке теста обвести или подчеркнуть буквы, под которыми содержится два и более правильных варианта ответа.</w:t>
      </w:r>
    </w:p>
    <w:p w:rsidR="005E5E08" w:rsidRPr="005E5E08" w:rsidRDefault="005E5E08" w:rsidP="00904823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а, г</w:t>
      </w:r>
    </w:p>
    <w:p w:rsidR="005E5E08" w:rsidRPr="005E5E08" w:rsidRDefault="005E5E08" w:rsidP="00904823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а,в,г</w:t>
      </w:r>
      <w:proofErr w:type="spellEnd"/>
    </w:p>
    <w:p w:rsidR="005E5E08" w:rsidRPr="005E5E08" w:rsidRDefault="005E5E08" w:rsidP="00904823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б,г,д</w:t>
      </w:r>
      <w:proofErr w:type="spellEnd"/>
    </w:p>
    <w:p w:rsidR="005E5E08" w:rsidRPr="005E5E08" w:rsidRDefault="005E5E08" w:rsidP="00904823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а, </w:t>
      </w: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б,г</w:t>
      </w:r>
      <w:proofErr w:type="spellEnd"/>
    </w:p>
    <w:p w:rsidR="005E5E08" w:rsidRPr="005E5E08" w:rsidRDefault="005E5E08" w:rsidP="00904823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5E5E08">
        <w:rPr>
          <w:rFonts w:ascii="Times New Roman" w:eastAsia="Times New Roman" w:hAnsi="Times New Roman" w:cs="Times New Roman"/>
          <w:sz w:val="24"/>
          <w:szCs w:val="24"/>
        </w:rPr>
        <w:t>в,б</w:t>
      </w:r>
      <w:proofErr w:type="spellEnd"/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1"/>
          <w:numId w:val="12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Нужно на бланке теста обвести или подчеркнуть буквы, под которыми содержится два и более правильных варианта ответа.</w:t>
      </w: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1.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0"/>
        <w:gridCol w:w="770"/>
        <w:gridCol w:w="900"/>
        <w:gridCol w:w="720"/>
        <w:gridCol w:w="720"/>
      </w:tblGrid>
      <w:tr w:rsidR="005E5E08" w:rsidRPr="005E5E08" w:rsidTr="007A7B83">
        <w:tc>
          <w:tcPr>
            <w:tcW w:w="85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7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0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2.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720"/>
        <w:gridCol w:w="900"/>
        <w:gridCol w:w="720"/>
      </w:tblGrid>
      <w:tr w:rsidR="005E5E08" w:rsidRPr="005E5E08" w:rsidTr="007A7B83">
        <w:tc>
          <w:tcPr>
            <w:tcW w:w="90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0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3.            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720"/>
        <w:gridCol w:w="900"/>
        <w:gridCol w:w="720"/>
      </w:tblGrid>
      <w:tr w:rsidR="005E5E08" w:rsidRPr="005E5E08" w:rsidTr="007A7B83">
        <w:tc>
          <w:tcPr>
            <w:tcW w:w="90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0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0" w:type="dxa"/>
            <w:shd w:val="clear" w:color="auto" w:fill="auto"/>
          </w:tcPr>
          <w:p w:rsidR="005E5E08" w:rsidRPr="005E5E08" w:rsidRDefault="005E5E08" w:rsidP="005E5E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5E08"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</w:tr>
    </w:tbl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E5E08" w:rsidRPr="005E5E08" w:rsidRDefault="005E5E08" w:rsidP="00904823">
      <w:pPr>
        <w:numPr>
          <w:ilvl w:val="1"/>
          <w:numId w:val="12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>Вставьте пропущенное слово</w:t>
      </w:r>
    </w:p>
    <w:p w:rsidR="005E5E08" w:rsidRPr="005E5E08" w:rsidRDefault="005E5E08" w:rsidP="005E5E08">
      <w:pPr>
        <w:spacing w:after="0" w:line="240" w:lineRule="auto"/>
        <w:ind w:left="108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E5E08" w:rsidRPr="005E5E08" w:rsidRDefault="005E5E08" w:rsidP="005E5E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  1)   При тушении лесных пожаров применяют </w:t>
      </w:r>
      <w:r w:rsidRPr="005E5E0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встречный  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пал.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2)  При подготовке почвы под посев в питомниках часто применяют </w:t>
      </w:r>
      <w:r w:rsidRPr="005E5E08">
        <w:rPr>
          <w:rFonts w:ascii="Times New Roman" w:eastAsia="Times New Roman" w:hAnsi="Times New Roman" w:cs="Times New Roman"/>
          <w:sz w:val="24"/>
          <w:szCs w:val="24"/>
          <w:u w:val="single"/>
        </w:rPr>
        <w:t>плуг (фрезы)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общего назначения.</w:t>
      </w:r>
    </w:p>
    <w:p w:rsidR="005E5E08" w:rsidRPr="005E5E08" w:rsidRDefault="00AC24C5" w:rsidP="00AC24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</w:rPr>
        <w:t xml:space="preserve">3)  Первичные вредители леса уничтожают  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хвою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</w:rPr>
        <w:t xml:space="preserve">  сосны.</w:t>
      </w:r>
    </w:p>
    <w:p w:rsidR="005E5E08" w:rsidRPr="005E5E08" w:rsidRDefault="00AC24C5" w:rsidP="00AC24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</w:rPr>
        <w:t xml:space="preserve">4)  Вторичные вредители леса повреждают  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ствол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</w:rPr>
        <w:t xml:space="preserve">  дерева.</w:t>
      </w:r>
    </w:p>
    <w:p w:rsidR="005E5E08" w:rsidRPr="005E5E08" w:rsidRDefault="005E5E08" w:rsidP="005E5E08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>5)  При проведении всех видов рубок необходимо сохранять подрост.</w:t>
      </w:r>
    </w:p>
    <w:p w:rsidR="005E5E08" w:rsidRPr="005E5E08" w:rsidRDefault="00AC24C5" w:rsidP="00AC24C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="005E5E08" w:rsidRPr="005E5E08">
        <w:rPr>
          <w:rFonts w:ascii="Times New Roman" w:eastAsia="Times New Roman" w:hAnsi="Times New Roman" w:cs="Times New Roman"/>
          <w:sz w:val="24"/>
          <w:szCs w:val="24"/>
        </w:rPr>
        <w:t>6) Класс возраста хвойных пород составляет двадцать лет.</w:t>
      </w:r>
    </w:p>
    <w:p w:rsidR="005E5E08" w:rsidRPr="00AC24C5" w:rsidRDefault="00AC24C5" w:rsidP="00AC24C5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eastAsia="Times New Roman" w:hAnsi="Times New Roman"/>
          <w:sz w:val="24"/>
          <w:szCs w:val="24"/>
        </w:rPr>
        <w:t>7)</w:t>
      </w:r>
      <w:r w:rsidR="005E5E08" w:rsidRPr="00AC24C5">
        <w:rPr>
          <w:rFonts w:ascii="Times New Roman" w:eastAsia="Times New Roman" w:hAnsi="Times New Roman"/>
          <w:sz w:val="24"/>
          <w:szCs w:val="24"/>
        </w:rPr>
        <w:t>Чистое, одновозрастное сосновое насаждение называют – бор.</w:t>
      </w:r>
    </w:p>
    <w:p w:rsidR="00C30238" w:rsidRDefault="00C30238" w:rsidP="00FC4AA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3E3B" w:rsidRPr="00166CF7" w:rsidRDefault="009A3E3B" w:rsidP="00FC4AA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6CF7">
        <w:rPr>
          <w:rFonts w:ascii="Times New Roman" w:hAnsi="Times New Roman" w:cs="Times New Roman"/>
          <w:b/>
          <w:sz w:val="28"/>
          <w:szCs w:val="28"/>
        </w:rPr>
        <w:t>2.2.2. Перечень заданий для промежуточного контроля</w:t>
      </w:r>
    </w:p>
    <w:p w:rsidR="00F906D1" w:rsidRDefault="00F906D1" w:rsidP="00FC4AA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3E3B" w:rsidRPr="00166CF7" w:rsidRDefault="00172880" w:rsidP="00FC4AA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6CF7">
        <w:rPr>
          <w:rFonts w:ascii="Times New Roman" w:hAnsi="Times New Roman" w:cs="Times New Roman"/>
          <w:b/>
          <w:sz w:val="28"/>
          <w:szCs w:val="28"/>
        </w:rPr>
        <w:t xml:space="preserve">Комплект </w:t>
      </w:r>
      <w:r w:rsidR="009A3E3B" w:rsidRPr="00166CF7">
        <w:rPr>
          <w:rFonts w:ascii="Times New Roman" w:hAnsi="Times New Roman" w:cs="Times New Roman"/>
          <w:b/>
          <w:sz w:val="28"/>
          <w:szCs w:val="28"/>
        </w:rPr>
        <w:t xml:space="preserve"> заданий для </w:t>
      </w:r>
      <w:r w:rsidRPr="00166CF7">
        <w:rPr>
          <w:rFonts w:ascii="Times New Roman" w:hAnsi="Times New Roman" w:cs="Times New Roman"/>
          <w:b/>
          <w:sz w:val="28"/>
          <w:szCs w:val="28"/>
        </w:rPr>
        <w:t>проведения экзамена</w:t>
      </w:r>
    </w:p>
    <w:p w:rsidR="009A3E3B" w:rsidRPr="00172880" w:rsidRDefault="009A3E3B" w:rsidP="00FC4A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0E41" w:rsidRPr="0077635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</w:t>
      </w:r>
    </w:p>
    <w:p w:rsidR="006D0E41" w:rsidRPr="0077635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1.Семенная продукция леса. Заготовка и переработка семян хвойных пород.</w:t>
      </w:r>
    </w:p>
    <w:p w:rsidR="006D0E4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2.Таксационные измерения и инструменты. Точность измерения высоты, диаметра, площади поперечного сечения для отдельных деревьев и совокупности деревьев.</w:t>
      </w:r>
    </w:p>
    <w:p w:rsidR="006D0E4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Произвести расчет формы ствола по высоте:С-25м; Б-20м; Е-18м – определить количество ярусов в насаждении?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</w:t>
      </w:r>
    </w:p>
    <w:p w:rsidR="006D0E41" w:rsidRPr="0077635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1.Экология возобновления леса. Техника и технология выращивания посадочного материала.</w:t>
      </w:r>
    </w:p>
    <w:p w:rsidR="006D0E4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2.Выборочные рубки. Сроки, механизмы и технология их проведения.</w:t>
      </w: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 xml:space="preserve"> Практическое задание.</w:t>
      </w:r>
    </w:p>
    <w:p w:rsidR="006D0E41" w:rsidRPr="00813A47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Определить коэффициент участия древостоя в насаждении, запишите формулу состава: УС-18м3;УБ-10м3;УЕ-8м3.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lastRenderedPageBreak/>
        <w:t>Экзаменационный билет №3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1.Назовите виды рубок. Дайте характеристику сплошных рубкам.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Опишите технологию проведения Рубок ухода.</w:t>
      </w:r>
    </w:p>
    <w:p w:rsidR="006D0E4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Найдите среднюю высоту насаждения при формуле состава 5С3Б2Е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НС-25м; НБ-20м;НЕ-18м.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№4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1.Характеристика древостоя.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2.Постепенные рубки их виды. Интенсивность и технология проведения постепенных рубок.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Дайте определение понятию бонитет. Определите класс бонитета древостоя.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С(120)Б(90)Е(80)- породы семенного происхождения Н- насаждения-22м.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№5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1.Характеристика подроста. Закладка пробных площадей и учет подроста.</w:t>
      </w:r>
    </w:p>
    <w:p w:rsidR="006D0E4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2.Рубки ухода за лесом их виды. Интенсивность и сроки проведения.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Определите высоту растущего дерева при помощи 1) карандаша и рулетки 2) при помощи мерной вилки.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№6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1.Классификация П.С. </w:t>
      </w:r>
      <w:proofErr w:type="spellStart"/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Погребняка</w:t>
      </w:r>
      <w:proofErr w:type="spellEnd"/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о типах леса.</w:t>
      </w:r>
    </w:p>
    <w:p w:rsidR="006D0E4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2.Технология проведения рубок ухода.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Произвести замер диаметра растущего дерева.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№7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Стратегия и тактика тушения лесных пожаров.</w:t>
      </w:r>
    </w:p>
    <w:p w:rsidR="006D0E4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Лесные сеялки и технология посева лесных се</w:t>
      </w:r>
      <w:r w:rsidRPr="00813A47">
        <w:rPr>
          <w:rFonts w:ascii="Times New Roman" w:eastAsia="Calibri" w:hAnsi="Times New Roman" w:cs="Times New Roman"/>
          <w:sz w:val="28"/>
          <w:szCs w:val="28"/>
          <w:lang w:eastAsia="en-US"/>
        </w:rPr>
        <w:t>мян.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Начертите абрис лесосеки в соответствии с план заданием.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№8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Характеристика древостоя.</w:t>
      </w:r>
    </w:p>
    <w:p w:rsidR="006D0E4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Машины и технология расчистки вырубок.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Произведите расчёт объёма круглого сортимента, согласно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перечетной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ведомости.</w:t>
      </w:r>
    </w:p>
    <w:p w:rsidR="006D0E41" w:rsidRPr="00776351" w:rsidRDefault="006D0E41" w:rsidP="006D0E41">
      <w:pPr>
        <w:tabs>
          <w:tab w:val="left" w:pos="3355"/>
        </w:tabs>
        <w:rPr>
          <w:rFonts w:ascii="Calibri" w:eastAsia="Calibri" w:hAnsi="Calibri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№9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1.Основные задачи рубок главного пользования.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Классификация деревьев в лесу.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Определите, к какому классу возраста относятся породы.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АС90____;АК100____;АБ50____;АЛ40____;АД100____;АОс30____;АТ60___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АБаг30____.</w:t>
      </w:r>
    </w:p>
    <w:p w:rsidR="006D0E41" w:rsidRPr="00776351" w:rsidRDefault="006D0E41" w:rsidP="006D0E41">
      <w:pPr>
        <w:tabs>
          <w:tab w:val="left" w:pos="2926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№10</w:t>
      </w:r>
    </w:p>
    <w:p w:rsidR="006D0E41" w:rsidRPr="00776351" w:rsidRDefault="006D0E41" w:rsidP="006D0E41">
      <w:pPr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Высокоствольное и низкоствольное хозяйство, в каком возрасте оно ведется.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2.Дайте определение выборочным рубкам. Назовите их виды.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Начертите абрис лесосеки в соответствии с план заданием в электронной программе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SQUARE</w:t>
      </w:r>
      <w:r w:rsidRPr="0047699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EXE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6D0E41" w:rsidRPr="00776351" w:rsidRDefault="006D0E41" w:rsidP="006D0E41">
      <w:pPr>
        <w:tabs>
          <w:tab w:val="left" w:pos="295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№11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1.В какой группе лесов проводятся выборочные рубки и почему?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Какие леса относятся к лесам особого назначения? Какие группы лесов к ним относятся?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Произведите расчет формулы состава по высоте: Л-23м; Б-20м- определите количество ярусов в насаждении?</w:t>
      </w:r>
    </w:p>
    <w:p w:rsidR="006D0E41" w:rsidRPr="00776351" w:rsidRDefault="006D0E41" w:rsidP="006D0E41">
      <w:pPr>
        <w:tabs>
          <w:tab w:val="left" w:pos="263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№12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1.Выборочные рубки, порядок отвода лесосек под выборочные рубки.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2.Интенсивность проведения постепенных рубок, их достоинства и недостатки.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Определите, к какому классу возраста относятся породы.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АС120____;АБ80____;АЛ80____;АОс60____;АБаг25____.</w:t>
      </w:r>
    </w:p>
    <w:p w:rsidR="006D0E41" w:rsidRPr="00776351" w:rsidRDefault="006D0E41" w:rsidP="006D0E41">
      <w:pPr>
        <w:tabs>
          <w:tab w:val="left" w:pos="3186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№13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1.Порядок отвода и маркировка деревьев при добровольно- выборочных рубках.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2.Машины, орудия и технология обработки почвы под лесные культуры.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Произведите замер диаметра растущего дерева.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№14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1.Дайте определение постепенным рубкам, назовите их виды. Преимущества и недостатки при их проведении.</w:t>
      </w:r>
    </w:p>
    <w:p w:rsidR="006D0E4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2.Опишите технологию проведения выборочных рубок.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Дайте определение понятию бонитет. Определить класс бонитета древостоя.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С(80) Б(65) Ос(40)-породы семенного происхождения Н – насаждения-22м.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№15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1.Виды постепенных рубок.</w:t>
      </w:r>
    </w:p>
    <w:p w:rsidR="006D0E4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2.Дайте определение рубкам ухода.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Запишите формулу состава древостоя: К(40%) С(30%) Б(30%).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№16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1.Классификация деревьев по хозяйственно- биологическим признакам.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2.Преимущества и недостатки постепенных рубок.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Начертите абрис лесосеки в соответствии с план заданием в электронной программе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SQUARE</w:t>
      </w:r>
      <w:r w:rsidRPr="0047699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EXE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6D0E41" w:rsidRPr="00776351" w:rsidRDefault="006D0E41" w:rsidP="006D0E41">
      <w:pPr>
        <w:tabs>
          <w:tab w:val="left" w:pos="335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№17</w:t>
      </w:r>
    </w:p>
    <w:p w:rsidR="006D0E41" w:rsidRPr="00776351" w:rsidRDefault="006D0E41" w:rsidP="006D0E41">
      <w:pPr>
        <w:tabs>
          <w:tab w:val="left" w:pos="335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1.Группово- постепенные рубки. Их интенсивность.</w:t>
      </w:r>
    </w:p>
    <w:p w:rsidR="006D0E41" w:rsidRDefault="006D0E41" w:rsidP="006D0E41">
      <w:pPr>
        <w:tabs>
          <w:tab w:val="left" w:pos="335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2.Дайте характеристику лучшим и вспомогательным деревьям.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86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Запишите формулу состава древостоя: К(20%) С(60%) Б(20%).</w:t>
      </w:r>
    </w:p>
    <w:p w:rsidR="006D0E41" w:rsidRPr="00776351" w:rsidRDefault="006D0E41" w:rsidP="006D0E41">
      <w:pPr>
        <w:rPr>
          <w:rFonts w:ascii="Calibri" w:eastAsia="Calibri" w:hAnsi="Calibri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№18</w:t>
      </w:r>
    </w:p>
    <w:p w:rsidR="006D0E41" w:rsidRPr="00776351" w:rsidRDefault="006D0E41" w:rsidP="006D0E41">
      <w:pPr>
        <w:tabs>
          <w:tab w:val="left" w:pos="643"/>
        </w:tabs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813A47"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Отбор и назначение деревьев в рубку.</w:t>
      </w:r>
    </w:p>
    <w:p w:rsidR="006D0E41" w:rsidRDefault="006D0E41" w:rsidP="006D0E41">
      <w:pPr>
        <w:tabs>
          <w:tab w:val="left" w:pos="705"/>
        </w:tabs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2.Назовите основные виды РУ.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Определите, к какому классу возраста относятся породы.</w:t>
      </w:r>
    </w:p>
    <w:p w:rsidR="006D0E41" w:rsidRPr="00776351" w:rsidRDefault="006D0E41" w:rsidP="006D0E41">
      <w:pPr>
        <w:tabs>
          <w:tab w:val="left" w:pos="705"/>
        </w:tabs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АС80____;АБ40____;АЛ80____;АОс90____;АБаг30____.</w:t>
      </w:r>
    </w:p>
    <w:p w:rsidR="006D0E41" w:rsidRPr="00776351" w:rsidRDefault="006D0E41" w:rsidP="006D0E41">
      <w:pPr>
        <w:rPr>
          <w:rFonts w:ascii="Calibri" w:eastAsia="Calibri" w:hAnsi="Calibri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№19</w:t>
      </w:r>
    </w:p>
    <w:p w:rsidR="006D0E41" w:rsidRPr="00776351" w:rsidRDefault="006D0E41" w:rsidP="006D0E41">
      <w:pPr>
        <w:tabs>
          <w:tab w:val="left" w:pos="276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1.Дайте полную характеристику осветления.</w:t>
      </w:r>
    </w:p>
    <w:p w:rsidR="006D0E41" w:rsidRDefault="006D0E41" w:rsidP="006D0E41">
      <w:pPr>
        <w:tabs>
          <w:tab w:val="left" w:pos="276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Виды рубок главного пользования. Технология и механизмы при их проведении.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Произведите расчёт объёма круглого сортимента, согласно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перечетной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ведомости.</w:t>
      </w:r>
    </w:p>
    <w:p w:rsidR="006D0E41" w:rsidRPr="00776351" w:rsidRDefault="006D0E41" w:rsidP="006D0E41">
      <w:pPr>
        <w:rPr>
          <w:rFonts w:ascii="Calibri" w:eastAsia="Calibri" w:hAnsi="Calibri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№20</w:t>
      </w:r>
    </w:p>
    <w:p w:rsidR="006D0E41" w:rsidRPr="00776351" w:rsidRDefault="006D0E41" w:rsidP="006D0E41">
      <w:pPr>
        <w:tabs>
          <w:tab w:val="left" w:pos="64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Отбор и назначение деревьев в рубку.</w:t>
      </w:r>
    </w:p>
    <w:p w:rsidR="006D0E41" w:rsidRDefault="006D0E41" w:rsidP="006D0E41">
      <w:pPr>
        <w:tabs>
          <w:tab w:val="left" w:pos="705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2.Дайте характеристику нежелательным деревьям.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Произвести замер диаметра растущего дерева.</w:t>
      </w:r>
    </w:p>
    <w:p w:rsidR="006D0E41" w:rsidRPr="00776351" w:rsidRDefault="006D0E41" w:rsidP="006D0E41">
      <w:pPr>
        <w:rPr>
          <w:rFonts w:ascii="Calibri" w:eastAsia="Calibri" w:hAnsi="Calibri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№21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1.Организационно – технологические показатели равномерно – постепенным рубкам.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2.Дайте полную характеристику прочистки в древостое.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lastRenderedPageBreak/>
        <w:t>Практическое задание.</w:t>
      </w:r>
    </w:p>
    <w:p w:rsidR="006D0E41" w:rsidRPr="0077635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Начертите абрис лесосеки в соответствии с план заданием в электронной программе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SQUARE</w:t>
      </w:r>
      <w:r w:rsidRPr="0047699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EXE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№22</w:t>
      </w:r>
    </w:p>
    <w:p w:rsidR="006D0E41" w:rsidRPr="00776351" w:rsidRDefault="006D0E41" w:rsidP="006D0E41">
      <w:pPr>
        <w:tabs>
          <w:tab w:val="left" w:pos="228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Равномерно – постепенные рубки в древостоях разных пород.</w:t>
      </w:r>
    </w:p>
    <w:p w:rsidR="006D0E41" w:rsidRDefault="006D0E41" w:rsidP="006D0E41">
      <w:pPr>
        <w:tabs>
          <w:tab w:val="left" w:pos="228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Дайте характеристику лучшим и вспомогательным деревьям.</w:t>
      </w:r>
    </w:p>
    <w:p w:rsidR="006D0E41" w:rsidRDefault="006D0E41" w:rsidP="006D0E41">
      <w:pPr>
        <w:tabs>
          <w:tab w:val="left" w:pos="8395"/>
        </w:tabs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813A47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Определить коэффициент участия древостоя в насаждении, запишите формулу состава: УС-18м3;УБ-10м3;УЕ-8м3.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№23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1.Дайте полную характеристику прореживанию в древостое.</w:t>
      </w:r>
    </w:p>
    <w:p w:rsidR="006D0E4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Санитарные и другие виды РУ.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Произведите расчёт объёма круглого сортимента, согласно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перечетной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ведомости.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№24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1.В каком возрасте начинается и заканчивается проведение РУ.</w:t>
      </w:r>
    </w:p>
    <w:p w:rsidR="006D0E4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2. Дайте полную характеристику проходным рубкам в древостое.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Pr="00776351" w:rsidRDefault="006D0E41" w:rsidP="006D0E41">
      <w:pPr>
        <w:tabs>
          <w:tab w:val="left" w:pos="2037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Начертите абрис лесосеки в соответствии с план заданием.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76351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Экзаменационный билет №25</w:t>
      </w:r>
    </w:p>
    <w:p w:rsidR="006D0E41" w:rsidRPr="00776351" w:rsidRDefault="006D0E41" w:rsidP="006D0E41">
      <w:pPr>
        <w:tabs>
          <w:tab w:val="left" w:pos="228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1.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Дайте определение выборочным рубкам. Назовите их виды.</w:t>
      </w:r>
    </w:p>
    <w:p w:rsidR="006D0E41" w:rsidRDefault="006D0E41" w:rsidP="006D0E41">
      <w:pPr>
        <w:tabs>
          <w:tab w:val="left" w:pos="228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2.</w:t>
      </w:r>
      <w:r w:rsidRPr="00776351">
        <w:rPr>
          <w:rFonts w:ascii="Times New Roman" w:eastAsia="Calibri" w:hAnsi="Times New Roman" w:cs="Times New Roman"/>
          <w:sz w:val="28"/>
          <w:szCs w:val="28"/>
          <w:lang w:eastAsia="en-US"/>
        </w:rPr>
        <w:t>Таксация растущих деревьев и определение запаса насаждения при ленточном, сплошном перечете с использованием материалов лесоустройства.</w:t>
      </w:r>
    </w:p>
    <w:p w:rsidR="006D0E41" w:rsidRDefault="006D0E41" w:rsidP="006D0E41">
      <w:pPr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</w:pPr>
      <w:r w:rsidRPr="00E0276D">
        <w:rPr>
          <w:rFonts w:ascii="Times New Roman" w:eastAsia="Calibri" w:hAnsi="Times New Roman" w:cs="Times New Roman"/>
          <w:b/>
          <w:i/>
          <w:sz w:val="28"/>
          <w:szCs w:val="28"/>
          <w:lang w:eastAsia="en-US"/>
        </w:rPr>
        <w:t>Практическое задание.</w:t>
      </w:r>
    </w:p>
    <w:p w:rsidR="006D0E41" w:rsidRDefault="006D0E41" w:rsidP="006D0E41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Определите, к какому классу возраста относятся породы.</w:t>
      </w:r>
    </w:p>
    <w:p w:rsidR="006D0E41" w:rsidRPr="00776351" w:rsidRDefault="006D0E41" w:rsidP="006D0E41">
      <w:pPr>
        <w:tabs>
          <w:tab w:val="left" w:pos="2283"/>
        </w:tabs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АС90____;АБ50____;АЛ80____;АОс15____;АБаг15____.</w:t>
      </w: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5D7F49" w:rsidRDefault="005D7F49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D7F49" w:rsidRDefault="005D7F49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0E41" w:rsidRPr="00166CF7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6CF7">
        <w:rPr>
          <w:rFonts w:ascii="Times New Roman" w:hAnsi="Times New Roman" w:cs="Times New Roman"/>
          <w:b/>
          <w:sz w:val="28"/>
          <w:szCs w:val="28"/>
        </w:rPr>
        <w:lastRenderedPageBreak/>
        <w:t>2.2.3. Условия проведения экзамена</w:t>
      </w:r>
    </w:p>
    <w:p w:rsidR="006D0E41" w:rsidRPr="00166CF7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0E41" w:rsidRPr="00166CF7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66CF7">
        <w:rPr>
          <w:rFonts w:ascii="Times New Roman" w:hAnsi="Times New Roman" w:cs="Times New Roman"/>
          <w:bCs/>
          <w:sz w:val="28"/>
          <w:szCs w:val="28"/>
        </w:rPr>
        <w:t>Варианты № (1-</w:t>
      </w:r>
      <w:r w:rsidRPr="00593E91">
        <w:rPr>
          <w:rFonts w:ascii="Times New Roman" w:hAnsi="Times New Roman" w:cs="Times New Roman"/>
          <w:bCs/>
          <w:sz w:val="28"/>
          <w:szCs w:val="28"/>
        </w:rPr>
        <w:t>25)</w:t>
      </w:r>
    </w:p>
    <w:p w:rsidR="006D0E41" w:rsidRPr="00166CF7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6CF7">
        <w:rPr>
          <w:rFonts w:ascii="Times New Roman" w:hAnsi="Times New Roman" w:cs="Times New Roman"/>
          <w:b/>
          <w:sz w:val="28"/>
          <w:szCs w:val="28"/>
        </w:rPr>
        <w:t>Время выполнения задания –</w:t>
      </w:r>
      <w:r w:rsidRPr="00166CF7">
        <w:rPr>
          <w:rFonts w:ascii="Times New Roman" w:hAnsi="Times New Roman" w:cs="Times New Roman"/>
          <w:sz w:val="28"/>
          <w:szCs w:val="28"/>
        </w:rPr>
        <w:t>30 минут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 xml:space="preserve">Место прохождения экзамена: </w:t>
      </w:r>
      <w:r>
        <w:rPr>
          <w:rFonts w:ascii="Times New Roman" w:hAnsi="Times New Roman" w:cs="Times New Roman"/>
          <w:b/>
          <w:sz w:val="28"/>
          <w:szCs w:val="28"/>
        </w:rPr>
        <w:t>Кабинет спец. дисциплин № 14</w:t>
      </w:r>
    </w:p>
    <w:p w:rsidR="006D0E41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Используемое оборудование и инвентарь</w:t>
      </w:r>
      <w:r w:rsidRPr="009B6E5F">
        <w:rPr>
          <w:rFonts w:ascii="Times New Roman" w:hAnsi="Times New Roman" w:cs="Times New Roman"/>
          <w:sz w:val="28"/>
          <w:szCs w:val="28"/>
        </w:rPr>
        <w:t>: образцы</w:t>
      </w:r>
      <w:r>
        <w:rPr>
          <w:rFonts w:ascii="Times New Roman" w:hAnsi="Times New Roman" w:cs="Times New Roman"/>
          <w:sz w:val="28"/>
          <w:szCs w:val="28"/>
        </w:rPr>
        <w:t xml:space="preserve"> древесины, таблицы </w:t>
      </w:r>
      <w:r w:rsidR="00601A25">
        <w:rPr>
          <w:rFonts w:ascii="Times New Roman" w:hAnsi="Times New Roman" w:cs="Times New Roman"/>
          <w:sz w:val="28"/>
          <w:szCs w:val="28"/>
        </w:rPr>
        <w:t>бонитета</w:t>
      </w:r>
      <w:r>
        <w:rPr>
          <w:rFonts w:ascii="Times New Roman" w:hAnsi="Times New Roman" w:cs="Times New Roman"/>
          <w:sz w:val="28"/>
          <w:szCs w:val="28"/>
        </w:rPr>
        <w:t>, канцелярские принадлежности</w:t>
      </w:r>
      <w:r w:rsidR="00931387">
        <w:rPr>
          <w:rFonts w:ascii="Times New Roman" w:hAnsi="Times New Roman" w:cs="Times New Roman"/>
          <w:sz w:val="28"/>
          <w:szCs w:val="28"/>
        </w:rPr>
        <w:t>, вычислительные машины</w:t>
      </w:r>
      <w:r w:rsidRPr="009B6E5F">
        <w:rPr>
          <w:rFonts w:ascii="Times New Roman" w:hAnsi="Times New Roman" w:cs="Times New Roman"/>
          <w:sz w:val="28"/>
          <w:szCs w:val="28"/>
        </w:rPr>
        <w:t>.</w:t>
      </w:r>
    </w:p>
    <w:p w:rsidR="006D0E41" w:rsidRPr="00A95D4D" w:rsidRDefault="006D0E41" w:rsidP="006D0E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171CC">
        <w:rPr>
          <w:rFonts w:ascii="Times New Roman" w:hAnsi="Times New Roman" w:cs="Times New Roman"/>
          <w:sz w:val="28"/>
          <w:szCs w:val="28"/>
        </w:rPr>
        <w:t>Экзамен проводится по подгруппам обучающихся в количестве 6 человек</w:t>
      </w:r>
      <w:r w:rsidRPr="00A95D4D">
        <w:rPr>
          <w:rFonts w:ascii="Times New Roman" w:hAnsi="Times New Roman" w:cs="Times New Roman"/>
          <w:sz w:val="24"/>
          <w:szCs w:val="24"/>
        </w:rPr>
        <w:t>.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Инструкции экзаменатора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sz w:val="28"/>
          <w:szCs w:val="28"/>
        </w:rPr>
        <w:t>1.Проверить</w:t>
      </w:r>
      <w:r>
        <w:rPr>
          <w:rFonts w:ascii="Times New Roman" w:hAnsi="Times New Roman" w:cs="Times New Roman"/>
          <w:sz w:val="28"/>
          <w:szCs w:val="28"/>
        </w:rPr>
        <w:t xml:space="preserve"> рабочее состояние  вычислительных машин.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2.Проверить наличие канцелярских принадлежностей.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9B6E5F">
        <w:rPr>
          <w:rFonts w:ascii="Times New Roman" w:hAnsi="Times New Roman" w:cs="Times New Roman"/>
          <w:sz w:val="28"/>
          <w:szCs w:val="28"/>
        </w:rPr>
        <w:t xml:space="preserve">.Обеспечить наличие необходимой документации для проведения экзамена 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sz w:val="28"/>
          <w:szCs w:val="28"/>
        </w:rPr>
        <w:t>(протокол, инструкции обучающимся и др.)</w:t>
      </w:r>
    </w:p>
    <w:p w:rsidR="006D0E41" w:rsidRPr="009B6E5F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Эталоны ответов (на усмотрение преподавателя)</w:t>
      </w:r>
    </w:p>
    <w:p w:rsidR="00F906D1" w:rsidRDefault="00F906D1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D0E41" w:rsidRPr="007C0B66" w:rsidRDefault="006D0E41" w:rsidP="006D0E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906D1">
        <w:rPr>
          <w:rFonts w:ascii="Times New Roman" w:hAnsi="Times New Roman" w:cs="Times New Roman"/>
          <w:b/>
          <w:sz w:val="28"/>
          <w:szCs w:val="28"/>
        </w:rPr>
        <w:t>2.2.4. КРИТЕРИИ</w:t>
      </w:r>
      <w:r w:rsidRPr="007C0B66">
        <w:rPr>
          <w:rFonts w:ascii="Times New Roman" w:hAnsi="Times New Roman" w:cs="Times New Roman"/>
          <w:b/>
          <w:sz w:val="24"/>
          <w:szCs w:val="24"/>
        </w:rPr>
        <w:t xml:space="preserve"> ОЦЕНКИ</w:t>
      </w:r>
    </w:p>
    <w:p w:rsidR="006D0E41" w:rsidRPr="00F906D1" w:rsidRDefault="006D0E41" w:rsidP="00F906D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906D1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F906D1">
        <w:rPr>
          <w:rFonts w:ascii="Times New Roman" w:hAnsi="Times New Roman" w:cs="Times New Roman"/>
          <w:sz w:val="28"/>
          <w:szCs w:val="28"/>
        </w:rPr>
        <w:t>6.Критерии оценивания промежуточного экзамена.</w:t>
      </w:r>
    </w:p>
    <w:p w:rsidR="006D0E41" w:rsidRPr="007C0B66" w:rsidRDefault="006D0E41" w:rsidP="006D0E4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34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02"/>
        <w:gridCol w:w="5528"/>
        <w:gridCol w:w="3118"/>
      </w:tblGrid>
      <w:tr w:rsidR="007C0B66" w:rsidRPr="007C0B66" w:rsidTr="00935D77">
        <w:tc>
          <w:tcPr>
            <w:tcW w:w="1702" w:type="dxa"/>
          </w:tcPr>
          <w:p w:rsidR="006D0E41" w:rsidRPr="007C0B66" w:rsidRDefault="006D0E41" w:rsidP="00935D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5528" w:type="dxa"/>
          </w:tcPr>
          <w:p w:rsidR="006D0E41" w:rsidRPr="007C0B66" w:rsidRDefault="006D0E41" w:rsidP="00935D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b/>
                <w:sz w:val="24"/>
                <w:szCs w:val="24"/>
              </w:rPr>
              <w:t>Теоретические  вопросы</w:t>
            </w:r>
          </w:p>
        </w:tc>
        <w:tc>
          <w:tcPr>
            <w:tcW w:w="3118" w:type="dxa"/>
          </w:tcPr>
          <w:p w:rsidR="006D0E41" w:rsidRPr="007C0B66" w:rsidRDefault="006D0E41" w:rsidP="00935D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Практические  вопросы</w:t>
            </w:r>
          </w:p>
        </w:tc>
      </w:tr>
      <w:tr w:rsidR="007C0B66" w:rsidRPr="007C0B66" w:rsidTr="00935D77">
        <w:tc>
          <w:tcPr>
            <w:tcW w:w="1702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«отлично»</w:t>
            </w:r>
          </w:p>
        </w:tc>
        <w:tc>
          <w:tcPr>
            <w:tcW w:w="552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Ответ  полный,  правильный,  отражающий  содержание  задания,  осознанное  применение  профессиональных  понятий  и  терминов.  Ответы  на  вопросы  излагаются  обоснованно,  четко,  логично.</w:t>
            </w:r>
          </w:p>
        </w:tc>
        <w:tc>
          <w:tcPr>
            <w:tcW w:w="311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Самостоятельное  и  безошибочное  решение  профессиональных  задач. </w:t>
            </w:r>
          </w:p>
        </w:tc>
      </w:tr>
      <w:tr w:rsidR="007C0B66" w:rsidRPr="007C0B66" w:rsidTr="00935D77">
        <w:tc>
          <w:tcPr>
            <w:tcW w:w="1702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«хорошо»</w:t>
            </w:r>
          </w:p>
        </w:tc>
        <w:tc>
          <w:tcPr>
            <w:tcW w:w="552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 xml:space="preserve">Ответ  удовлетворяет  ранее  названным  требованиям:  полный;  правильный.  Есть  неточности  в  изложении  материала  (две – три  ошибки,  при  которых  ответ  может  быть  признан  правильным,  но  недостаточно  полным),  легко  исправляемый  по  дополнительным  вопросам  преподавателя,  грамотный  анализ  результатов,  осознанное  применение  профессиональных  понятий  и  терминов. Ответы  излагаются  обоснованно,  четко,  логично. </w:t>
            </w:r>
          </w:p>
        </w:tc>
        <w:tc>
          <w:tcPr>
            <w:tcW w:w="311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Уверенное  решение  профессиональных  задач  при  несущественной  помощи  преподавателя;  допущены  неточности  при  оформлении  результатов.</w:t>
            </w:r>
          </w:p>
        </w:tc>
      </w:tr>
      <w:tr w:rsidR="007C0B66" w:rsidRPr="007C0B66" w:rsidTr="00935D77">
        <w:tc>
          <w:tcPr>
            <w:tcW w:w="1702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«удовлетворительно»</w:t>
            </w:r>
          </w:p>
        </w:tc>
        <w:tc>
          <w:tcPr>
            <w:tcW w:w="552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 xml:space="preserve">Ответ  в  основном  правильный,  обучающийся  владеет  материалом,  затрудняется  самостоятельно  раскрыть  содержание  терминов,  понятий.  Ответы  на  вопросы  излагаются  непоследовательно,  с  ошибками  (одна – две  по  существу  заданного  вопроса: в  наиболее  важных  понятиях  терминах).  </w:t>
            </w:r>
          </w:p>
        </w:tc>
        <w:tc>
          <w:tcPr>
            <w:tcW w:w="311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Недостаточно  самостоятельное  решение  профессиональных  задач,  неаккуратное  оформление  результатов.</w:t>
            </w:r>
          </w:p>
        </w:tc>
      </w:tr>
      <w:tr w:rsidR="007C0B66" w:rsidRPr="007C0B66" w:rsidTr="00935D77">
        <w:tc>
          <w:tcPr>
            <w:tcW w:w="1702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 xml:space="preserve">«неудовлетворительно» </w:t>
            </w:r>
          </w:p>
        </w:tc>
        <w:tc>
          <w:tcPr>
            <w:tcW w:w="552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Ответы  неправильные,  не  даются  ответы  на  вспомогательные   вопросы.</w:t>
            </w:r>
          </w:p>
        </w:tc>
        <w:tc>
          <w:tcPr>
            <w:tcW w:w="3118" w:type="dxa"/>
          </w:tcPr>
          <w:p w:rsidR="006D0E41" w:rsidRPr="007C0B66" w:rsidRDefault="006D0E41" w:rsidP="00935D7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>Обучающейся  допускает  сущ</w:t>
            </w:r>
            <w:r w:rsidR="00DA1BAC">
              <w:rPr>
                <w:rFonts w:ascii="Times New Roman" w:hAnsi="Times New Roman" w:cs="Times New Roman"/>
                <w:sz w:val="24"/>
                <w:szCs w:val="24"/>
              </w:rPr>
              <w:t xml:space="preserve">ественные  ошибки  при  решении </w:t>
            </w:r>
            <w:r w:rsidRPr="007C0B66">
              <w:rPr>
                <w:rFonts w:ascii="Times New Roman" w:hAnsi="Times New Roman" w:cs="Times New Roman"/>
                <w:sz w:val="24"/>
                <w:szCs w:val="24"/>
              </w:rPr>
              <w:t xml:space="preserve">профессиональных  задач. </w:t>
            </w:r>
          </w:p>
        </w:tc>
      </w:tr>
    </w:tbl>
    <w:p w:rsidR="006D0E41" w:rsidRPr="007C0B66" w:rsidRDefault="006D0E41" w:rsidP="006D0E4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D0E41" w:rsidRPr="00776351" w:rsidRDefault="006D0E41" w:rsidP="006D0E41">
      <w:pPr>
        <w:tabs>
          <w:tab w:val="left" w:pos="2283"/>
        </w:tabs>
        <w:rPr>
          <w:rFonts w:ascii="Times New Roman" w:eastAsia="Calibri" w:hAnsi="Times New Roman" w:cs="Times New Roman"/>
          <w:sz w:val="32"/>
          <w:szCs w:val="32"/>
          <w:lang w:eastAsia="en-US"/>
        </w:rPr>
      </w:pPr>
    </w:p>
    <w:p w:rsidR="005D7F49" w:rsidRDefault="005D7F49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D0E41" w:rsidRDefault="00F908B9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2.2.5</w:t>
      </w:r>
      <w:r w:rsidR="00931387">
        <w:rPr>
          <w:rFonts w:ascii="Times New Roman" w:hAnsi="Times New Roman" w:cs="Times New Roman"/>
          <w:b/>
          <w:sz w:val="28"/>
          <w:szCs w:val="28"/>
        </w:rPr>
        <w:t xml:space="preserve">. Условия проведения </w:t>
      </w:r>
      <w:r w:rsidR="00931387" w:rsidRPr="005506FB">
        <w:rPr>
          <w:rFonts w:ascii="Times New Roman" w:hAnsi="Times New Roman" w:cs="Times New Roman"/>
          <w:b/>
          <w:sz w:val="28"/>
          <w:szCs w:val="28"/>
        </w:rPr>
        <w:t>дифференцированного зачета</w:t>
      </w:r>
    </w:p>
    <w:p w:rsidR="00CF41B9" w:rsidRPr="00931387" w:rsidRDefault="00CF41B9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0E41">
        <w:rPr>
          <w:rFonts w:ascii="Times New Roman" w:eastAsia="Times New Roman" w:hAnsi="Times New Roman" w:cs="Times New Roman"/>
          <w:i/>
          <w:sz w:val="28"/>
          <w:szCs w:val="28"/>
        </w:rPr>
        <w:t>Дифференцированный зачет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проводится в письменной форме, </w:t>
      </w:r>
      <w:r w:rsidRPr="006D0E41">
        <w:rPr>
          <w:rFonts w:ascii="Times New Roman" w:eastAsia="Times New Roman" w:hAnsi="Times New Roman" w:cs="Times New Roman"/>
          <w:i/>
          <w:sz w:val="28"/>
          <w:szCs w:val="28"/>
        </w:rPr>
        <w:t xml:space="preserve">на бланках после изучения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МДК</w:t>
      </w:r>
      <w:r w:rsidR="005506F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входящих в профессиональный модуль.</w:t>
      </w:r>
    </w:p>
    <w:p w:rsidR="00166CF7" w:rsidRDefault="00166CF7" w:rsidP="00FC4AA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31387" w:rsidRPr="00931387" w:rsidRDefault="005506FB" w:rsidP="00931387">
      <w:pPr>
        <w:spacing w:after="0" w:line="240" w:lineRule="auto"/>
        <w:jc w:val="both"/>
        <w:rPr>
          <w:rFonts w:ascii="Times New Roman" w:hAnsi="Times New Roman" w:cs="Times New Roman"/>
          <w:i/>
          <w:color w:val="C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2.2.5.1 </w:t>
      </w:r>
      <w:r w:rsidR="001171CC" w:rsidRPr="001171CC">
        <w:rPr>
          <w:rFonts w:ascii="Times New Roman" w:eastAsia="Times New Roman" w:hAnsi="Times New Roman" w:cs="Times New Roman"/>
          <w:b/>
          <w:sz w:val="28"/>
          <w:szCs w:val="28"/>
        </w:rPr>
        <w:t xml:space="preserve">Форма и условия аттестации: </w:t>
      </w:r>
      <w:r w:rsidR="001171CC" w:rsidRPr="006D0E41">
        <w:rPr>
          <w:rFonts w:ascii="Times New Roman" w:eastAsia="Times New Roman" w:hAnsi="Times New Roman" w:cs="Times New Roman"/>
          <w:i/>
          <w:sz w:val="28"/>
          <w:szCs w:val="28"/>
        </w:rPr>
        <w:t>Дифференцированный зачет</w:t>
      </w:r>
      <w:r w:rsidR="00255C2E">
        <w:rPr>
          <w:rFonts w:ascii="Times New Roman" w:eastAsia="Times New Roman" w:hAnsi="Times New Roman" w:cs="Times New Roman"/>
          <w:i/>
          <w:sz w:val="28"/>
          <w:szCs w:val="28"/>
        </w:rPr>
        <w:t xml:space="preserve"> в письменной форме</w:t>
      </w:r>
      <w:r w:rsidR="0009277C"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 w:rsidR="00255C2E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1171CC" w:rsidRPr="006D0E41">
        <w:rPr>
          <w:rFonts w:ascii="Times New Roman" w:eastAsia="Times New Roman" w:hAnsi="Times New Roman" w:cs="Times New Roman"/>
          <w:i/>
          <w:sz w:val="28"/>
          <w:szCs w:val="28"/>
        </w:rPr>
        <w:t xml:space="preserve">на бланках после изучения </w:t>
      </w:r>
      <w:r w:rsidR="00F906D1">
        <w:rPr>
          <w:rFonts w:ascii="Times New Roman" w:eastAsia="Calibri" w:hAnsi="Times New Roman" w:cs="Times New Roman"/>
          <w:sz w:val="28"/>
          <w:szCs w:val="28"/>
          <w:lang w:eastAsia="en-US"/>
        </w:rPr>
        <w:t>МДК 02</w:t>
      </w:r>
      <w:r w:rsidR="001171CC" w:rsidRPr="006D0E4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.02. </w:t>
      </w:r>
      <w:proofErr w:type="spellStart"/>
      <w:r w:rsidR="001171CC" w:rsidRPr="006D0E41">
        <w:rPr>
          <w:rFonts w:ascii="Times New Roman" w:eastAsia="Calibri" w:hAnsi="Times New Roman" w:cs="Times New Roman"/>
          <w:sz w:val="28"/>
          <w:szCs w:val="28"/>
          <w:lang w:eastAsia="en-US"/>
        </w:rPr>
        <w:t>Древесиноведение</w:t>
      </w:r>
      <w:proofErr w:type="spellEnd"/>
      <w:r w:rsidR="001171CC" w:rsidRPr="006D0E4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лесное </w:t>
      </w:r>
      <w:r w:rsidR="0009277C" w:rsidRPr="006D0E41">
        <w:rPr>
          <w:rFonts w:ascii="Times New Roman" w:eastAsia="Calibri" w:hAnsi="Times New Roman" w:cs="Times New Roman"/>
          <w:sz w:val="28"/>
          <w:szCs w:val="28"/>
          <w:lang w:eastAsia="en-US"/>
        </w:rPr>
        <w:t>товароведение</w:t>
      </w:r>
      <w:r w:rsidR="006D0E41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="0009277C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</w:rPr>
        <w:t>Место прохождения дифференцированного зачета</w:t>
      </w:r>
      <w:r w:rsidR="00931387" w:rsidRPr="00931387">
        <w:rPr>
          <w:rFonts w:ascii="Times New Roman" w:hAnsi="Times New Roman" w:cs="Times New Roman"/>
          <w:b/>
          <w:i/>
          <w:sz w:val="28"/>
          <w:szCs w:val="28"/>
        </w:rPr>
        <w:t>: Кабинет спец. дисциплин № 14</w:t>
      </w:r>
    </w:p>
    <w:p w:rsidR="001171CC" w:rsidRPr="00931387" w:rsidRDefault="0009277C" w:rsidP="006D0E41">
      <w:pPr>
        <w:spacing w:line="360" w:lineRule="auto"/>
        <w:jc w:val="both"/>
        <w:rPr>
          <w:rFonts w:ascii="Calibri" w:eastAsia="Calibri" w:hAnsi="Calibri" w:cs="Times New Roman"/>
          <w:b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ПМ.02</w:t>
      </w:r>
      <w:r w:rsidR="001171CC" w:rsidRPr="00931387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="001171CC" w:rsidRPr="00931387">
        <w:rPr>
          <w:rFonts w:ascii="Times New Roman" w:eastAsia="Times New Roman" w:hAnsi="Times New Roman" w:cs="Times New Roman"/>
          <w:sz w:val="28"/>
          <w:szCs w:val="28"/>
          <w:u w:val="single"/>
        </w:rPr>
        <w:t>Проведение мероприятий по воспроизводству лесов и уходу за лесом</w:t>
      </w:r>
      <w:r w:rsidR="001171CC" w:rsidRPr="00931387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171CC" w:rsidRPr="00931387" w:rsidRDefault="001171CC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b/>
          <w:sz w:val="28"/>
          <w:szCs w:val="28"/>
        </w:rPr>
        <w:t>Время тестирования:</w:t>
      </w: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sz w:val="28"/>
          <w:szCs w:val="28"/>
        </w:rPr>
        <w:t>подготовка _____</w:t>
      </w:r>
      <w:r w:rsidRPr="001171CC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10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>____ мин.;</w:t>
      </w: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sz w:val="28"/>
          <w:szCs w:val="28"/>
        </w:rPr>
        <w:t>выполнение __</w:t>
      </w:r>
      <w:r w:rsidRPr="001171CC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1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 xml:space="preserve">_ час </w:t>
      </w:r>
      <w:r w:rsidR="003E1F4A">
        <w:rPr>
          <w:rFonts w:ascii="Times New Roman" w:eastAsia="Times New Roman" w:hAnsi="Times New Roman" w:cs="Times New Roman"/>
          <w:i/>
          <w:sz w:val="28"/>
          <w:szCs w:val="28"/>
        </w:rPr>
        <w:t>45</w:t>
      </w:r>
      <w:r w:rsidRPr="001171CC">
        <w:rPr>
          <w:rFonts w:ascii="Times New Roman" w:eastAsia="Times New Roman" w:hAnsi="Times New Roman" w:cs="Times New Roman"/>
          <w:i/>
          <w:sz w:val="28"/>
          <w:szCs w:val="28"/>
        </w:rPr>
        <w:t>_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>_ мин.;</w:t>
      </w: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sz w:val="28"/>
          <w:szCs w:val="28"/>
        </w:rPr>
        <w:t>оформление и сдача___</w:t>
      </w:r>
      <w:r w:rsidRPr="001171CC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5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 xml:space="preserve"> мин.;</w:t>
      </w: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sz w:val="28"/>
          <w:szCs w:val="28"/>
        </w:rPr>
        <w:t>всего___</w:t>
      </w:r>
      <w:r w:rsidR="003E1F4A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2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>___ часа___</w:t>
      </w:r>
      <w:r w:rsidR="003E1F4A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00</w:t>
      </w:r>
      <w:r w:rsidRPr="001171CC">
        <w:rPr>
          <w:rFonts w:ascii="Times New Roman" w:eastAsia="Times New Roman" w:hAnsi="Times New Roman" w:cs="Times New Roman"/>
          <w:sz w:val="28"/>
          <w:szCs w:val="28"/>
        </w:rPr>
        <w:t>___ мин.</w:t>
      </w:r>
    </w:p>
    <w:p w:rsidR="001171CC" w:rsidRDefault="001171CC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b/>
          <w:sz w:val="28"/>
          <w:szCs w:val="28"/>
        </w:rPr>
        <w:t>Тип задачи/вопроса в тестовой форме:</w:t>
      </w: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sz w:val="28"/>
          <w:szCs w:val="28"/>
        </w:rPr>
        <w:t>ВО – с выбором ответа</w:t>
      </w: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sz w:val="28"/>
          <w:szCs w:val="28"/>
        </w:rPr>
        <w:t>К – с кратким ответом (число/слово)</w:t>
      </w: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sz w:val="28"/>
          <w:szCs w:val="28"/>
        </w:rPr>
        <w:t>Р –  с развернутым ответом</w:t>
      </w: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sz w:val="28"/>
          <w:szCs w:val="28"/>
        </w:rPr>
        <w:t>УС – установление соответствия</w:t>
      </w:r>
    </w:p>
    <w:p w:rsidR="001171CC" w:rsidRPr="0009277C" w:rsidRDefault="001171CC" w:rsidP="001171CC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9277C">
        <w:rPr>
          <w:rFonts w:ascii="Times New Roman" w:eastAsia="Times New Roman" w:hAnsi="Times New Roman" w:cs="Times New Roman"/>
          <w:sz w:val="28"/>
          <w:szCs w:val="28"/>
        </w:rPr>
        <w:t>УП – установление последовательности</w:t>
      </w:r>
    </w:p>
    <w:p w:rsidR="00931387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31387" w:rsidRPr="009B6E5F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Инструкции экзаменатора</w:t>
      </w:r>
    </w:p>
    <w:p w:rsidR="00931387" w:rsidRPr="009B6E5F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2.Проверить наличие канцелярских принадлежностей.</w:t>
      </w:r>
    </w:p>
    <w:p w:rsidR="00931387" w:rsidRPr="009B6E5F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Pr="009B6E5F">
        <w:rPr>
          <w:rFonts w:ascii="Times New Roman" w:hAnsi="Times New Roman" w:cs="Times New Roman"/>
          <w:sz w:val="28"/>
          <w:szCs w:val="28"/>
        </w:rPr>
        <w:t>.Обеспечить наличие необходимой доку</w:t>
      </w:r>
      <w:r>
        <w:rPr>
          <w:rFonts w:ascii="Times New Roman" w:hAnsi="Times New Roman" w:cs="Times New Roman"/>
          <w:sz w:val="28"/>
          <w:szCs w:val="28"/>
        </w:rPr>
        <w:t>ментации для проведения зачета</w:t>
      </w:r>
    </w:p>
    <w:p w:rsidR="00931387" w:rsidRPr="009B6E5F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sz w:val="28"/>
          <w:szCs w:val="28"/>
        </w:rPr>
        <w:t>(протокол, инструкции обучающимся и др.)</w:t>
      </w:r>
    </w:p>
    <w:p w:rsidR="00931387" w:rsidRDefault="00931387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Эталоны ответов (на усмотрение преподавателя)</w:t>
      </w: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2A73" w:rsidRPr="009B6E5F" w:rsidRDefault="00272A73" w:rsidP="0093138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71CC" w:rsidRDefault="001171CC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171CC" w:rsidRPr="001171CC" w:rsidRDefault="001171CC" w:rsidP="00DA1BAC">
      <w:pPr>
        <w:keepNext/>
        <w:suppressLineNumbers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171C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Структура теста</w:t>
      </w:r>
    </w:p>
    <w:p w:rsidR="001171CC" w:rsidRPr="001171CC" w:rsidRDefault="001171CC" w:rsidP="001171CC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171CC" w:rsidRPr="001171CC" w:rsidRDefault="001171CC" w:rsidP="001171CC">
      <w:pPr>
        <w:spacing w:line="36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1171CC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Задание 1:</w:t>
      </w: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Проверяемые результаты обучения:  </w:t>
      </w:r>
      <w:r w:rsidRPr="001171CC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. Выполнение мероприятий по воспроизводству лесов</w:t>
      </w:r>
    </w:p>
    <w:p w:rsidR="001171CC" w:rsidRPr="001171CC" w:rsidRDefault="001171CC" w:rsidP="001171CC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выбором ответа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1.1.К тонким пиломатериалам относится пиломатериал толщиной до: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а) 22 мм              в) 28мм   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б) 32 мм              г) 20мм                                                                                  (1 балл)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Ответ:__________                                 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1.2Для определения объема сортиментов по таблицам объемов их диаметр замеряют: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а) В </w:t>
      </w:r>
      <w:proofErr w:type="spellStart"/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комевой</w:t>
      </w:r>
      <w:proofErr w:type="spellEnd"/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части              в) на высоте груди 1,3м  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б) В вершинной части         г) в сер</w:t>
      </w:r>
      <w:r w:rsidR="009B40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едине сортимента  </w:t>
      </w: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(1 балл)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Ответ:__________                                 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1.3.Какая распиловка  не учитывает особенности каждого бревна?: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а) торцовая                   в) групповая  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б) поперечная               г) индивидуальная                                                    (1 балл)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Ответ:__________                                 </w:t>
      </w:r>
    </w:p>
    <w:p w:rsidR="001171CC" w:rsidRPr="001171CC" w:rsidRDefault="001171CC" w:rsidP="001171CC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на установление соответствия</w:t>
      </w:r>
    </w:p>
    <w:p w:rsidR="001171CC" w:rsidRPr="001171CC" w:rsidRDefault="001171CC" w:rsidP="001171CC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1.4</w:t>
      </w:r>
      <w:r w:rsidRPr="001171CC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                                   (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форма ответа: «цифра – буква»)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1171CC" w:rsidRPr="001171CC" w:rsidTr="007A7B83">
        <w:tc>
          <w:tcPr>
            <w:tcW w:w="478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1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Вид бруса</w:t>
            </w:r>
          </w:p>
        </w:tc>
        <w:tc>
          <w:tcPr>
            <w:tcW w:w="4786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Его расшифровка</w:t>
            </w:r>
          </w:p>
        </w:tc>
      </w:tr>
      <w:tr w:rsidR="001171CC" w:rsidRPr="001171CC" w:rsidTr="007A7B83">
        <w:tc>
          <w:tcPr>
            <w:tcW w:w="478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EB3D07" wp14:editId="009115FB">
                  <wp:extent cx="685800" cy="609600"/>
                  <wp:effectExtent l="0" t="0" r="0" b="0"/>
                  <wp:docPr id="37" name="Рисунок 37" descr="Изображение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Изображение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А. </w:t>
            </w:r>
            <w:proofErr w:type="spellStart"/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Четырехкантный</w:t>
            </w:r>
            <w:proofErr w:type="spellEnd"/>
          </w:p>
        </w:tc>
      </w:tr>
      <w:tr w:rsidR="001171CC" w:rsidRPr="001171CC" w:rsidTr="007A7B83">
        <w:tc>
          <w:tcPr>
            <w:tcW w:w="478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04E8E4" wp14:editId="2C676133">
                  <wp:extent cx="685800" cy="561975"/>
                  <wp:effectExtent l="0" t="0" r="0" b="0"/>
                  <wp:docPr id="36" name="Рисунок 36" descr="Изображение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Изображение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contras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" t="18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Б. </w:t>
            </w:r>
            <w:proofErr w:type="spellStart"/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Двухкантный</w:t>
            </w:r>
            <w:proofErr w:type="spellEnd"/>
          </w:p>
        </w:tc>
      </w:tr>
      <w:tr w:rsidR="001171CC" w:rsidRPr="001171CC" w:rsidTr="00272A73">
        <w:trPr>
          <w:trHeight w:val="1501"/>
        </w:trPr>
        <w:tc>
          <w:tcPr>
            <w:tcW w:w="478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3</w:t>
            </w: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97E68DD" wp14:editId="6189D268">
                  <wp:extent cx="685800" cy="609600"/>
                  <wp:effectExtent l="0" t="0" r="0" b="0"/>
                  <wp:docPr id="35" name="Рисунок 35" descr="Изображение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Изображение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В. </w:t>
            </w:r>
            <w:proofErr w:type="spellStart"/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Трехкантный</w:t>
            </w:r>
            <w:proofErr w:type="spellEnd"/>
          </w:p>
        </w:tc>
      </w:tr>
    </w:tbl>
    <w:p w:rsidR="001171CC" w:rsidRPr="001171CC" w:rsidRDefault="001171CC" w:rsidP="00272A73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 1 - ____,  2 - ____, 3 - ____                                                                        (3 балла)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1.5.                                     (форма ответа: «цифра – цифра»)</w:t>
      </w:r>
    </w:p>
    <w:tbl>
      <w:tblPr>
        <w:tblW w:w="96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5"/>
        <w:gridCol w:w="4816"/>
      </w:tblGrid>
      <w:tr w:rsidR="001171CC" w:rsidRPr="001171CC" w:rsidTr="00272A73">
        <w:trPr>
          <w:trHeight w:val="938"/>
        </w:trPr>
        <w:tc>
          <w:tcPr>
            <w:tcW w:w="481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1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Вид доски</w:t>
            </w:r>
          </w:p>
        </w:tc>
        <w:tc>
          <w:tcPr>
            <w:tcW w:w="4816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Её  расшифровка</w:t>
            </w:r>
          </w:p>
        </w:tc>
      </w:tr>
      <w:tr w:rsidR="001171CC" w:rsidRPr="001171CC" w:rsidTr="00272A73">
        <w:trPr>
          <w:trHeight w:val="925"/>
        </w:trPr>
        <w:tc>
          <w:tcPr>
            <w:tcW w:w="4815" w:type="dxa"/>
            <w:vMerge w:val="restart"/>
            <w:shd w:val="clear" w:color="auto" w:fill="auto"/>
          </w:tcPr>
          <w:p w:rsidR="001171CC" w:rsidRPr="001171CC" w:rsidRDefault="00272A73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8CB376" wp14:editId="45CD7A80">
                  <wp:extent cx="1123950" cy="971550"/>
                  <wp:effectExtent l="0" t="0" r="0" b="0"/>
                  <wp:docPr id="32" name="Рисунок 32" descr="Изображение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Изображение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contrast="5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6" t="3555" r="7121" b="10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E16906" wp14:editId="4086F3EE">
                  <wp:extent cx="933450" cy="876300"/>
                  <wp:effectExtent l="0" t="0" r="0" b="0"/>
                  <wp:docPr id="31" name="Рисунок 31" descr="Изображение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Изображение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0" t="13023" r="10092" b="1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1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1.Боковая</w:t>
            </w:r>
          </w:p>
        </w:tc>
      </w:tr>
      <w:tr w:rsidR="001171CC" w:rsidRPr="001171CC" w:rsidTr="00272A73">
        <w:trPr>
          <w:trHeight w:val="131"/>
        </w:trPr>
        <w:tc>
          <w:tcPr>
            <w:tcW w:w="4815" w:type="dxa"/>
            <w:vMerge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1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 Сердцевинная</w:t>
            </w:r>
          </w:p>
        </w:tc>
      </w:tr>
      <w:tr w:rsidR="001171CC" w:rsidRPr="001171CC" w:rsidTr="00272A73">
        <w:trPr>
          <w:trHeight w:val="1184"/>
        </w:trPr>
        <w:tc>
          <w:tcPr>
            <w:tcW w:w="4815" w:type="dxa"/>
            <w:vMerge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81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3. Центральная</w:t>
            </w:r>
          </w:p>
        </w:tc>
      </w:tr>
    </w:tbl>
    <w:p w:rsidR="001171CC" w:rsidRPr="001171CC" w:rsidRDefault="001171CC" w:rsidP="00272A73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 1 - ____,  2 - ____, 3 - ____                                                                    (3 балла)</w:t>
      </w:r>
    </w:p>
    <w:p w:rsidR="001171CC" w:rsidRPr="001171CC" w:rsidRDefault="001171CC" w:rsidP="001171CC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1.6.Доска состоит из нескольких поверхностей и линий их пересечения: ___1____, ____2___, _____3______, ____4_____ .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 1- _________, 2- ________, 3- ________, 4 - _________.               (4 балла)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1.7..  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Расшифруйте  маркировку пиломатериала:(форма ответа: «цифра – цифра (слово)»)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95"/>
        <w:gridCol w:w="1595"/>
        <w:gridCol w:w="1595"/>
        <w:gridCol w:w="1595"/>
        <w:gridCol w:w="1595"/>
        <w:gridCol w:w="1596"/>
      </w:tblGrid>
      <w:tr w:rsidR="001171CC" w:rsidRPr="001171CC" w:rsidTr="007A7B83"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596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</w:tr>
      <w:tr w:rsidR="001171CC" w:rsidRPr="001171CC" w:rsidTr="007A7B83"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Вид сорта</w:t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C308DD" wp14:editId="3E37FBB3">
                  <wp:extent cx="571500" cy="571500"/>
                  <wp:effectExtent l="0" t="0" r="0" b="0"/>
                  <wp:docPr id="19" name="Рисунок 19" descr="Изображение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зображение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64" t="24770" r="43352" b="566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BFCDC9" wp14:editId="4D463DA2">
                  <wp:extent cx="571500" cy="457200"/>
                  <wp:effectExtent l="0" t="0" r="0" b="0"/>
                  <wp:docPr id="18" name="Рисунок 18" descr="Изображение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Изображение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610" t="26628" r="12576" b="58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B750BD" wp14:editId="05A110D2">
                  <wp:extent cx="571500" cy="571500"/>
                  <wp:effectExtent l="0" t="0" r="0" b="0"/>
                  <wp:docPr id="13" name="Рисунок 13" descr="Изображение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Изображение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91" t="23840" r="57710" b="575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F0EF792" wp14:editId="4C3C671E">
                  <wp:extent cx="466725" cy="485775"/>
                  <wp:effectExtent l="0" t="0" r="0" b="0"/>
                  <wp:docPr id="2" name="Рисунок 2" descr="Изображение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Изображение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12" t="25699" r="29070" b="58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4CC3E3" wp14:editId="5003BB13">
                  <wp:extent cx="581025" cy="457200"/>
                  <wp:effectExtent l="0" t="0" r="0" b="0"/>
                  <wp:docPr id="1" name="Рисунок 1" descr="Изображение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Изображение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1" t="27559" r="75597" b="57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 1 - ____,  2 - ____, 3 - ____ ,4-_____, 5- _______                                      (5 баллов)</w:t>
      </w:r>
    </w:p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1.8.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Определите  объем  обрезной  доски ,пиловочника из сосны и количество досок в 3м</w:t>
      </w:r>
      <w:r w:rsidRPr="001171CC">
        <w:rPr>
          <w:rFonts w:ascii="Times New Roman" w:eastAsia="Calibri" w:hAnsi="Times New Roman" w:cs="Times New Roman"/>
          <w:i/>
          <w:sz w:val="24"/>
          <w:szCs w:val="24"/>
          <w:vertAlign w:val="superscript"/>
          <w:lang w:eastAsia="en-US"/>
        </w:rPr>
        <w:t>3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.</w:t>
      </w:r>
    </w:p>
    <w:tbl>
      <w:tblPr>
        <w:tblW w:w="96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3"/>
        <w:gridCol w:w="1923"/>
        <w:gridCol w:w="1923"/>
        <w:gridCol w:w="1923"/>
        <w:gridCol w:w="1924"/>
      </w:tblGrid>
      <w:tr w:rsidR="001171CC" w:rsidRPr="001171CC" w:rsidTr="00272A73">
        <w:trPr>
          <w:trHeight w:val="961"/>
        </w:trPr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Наименование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Ширина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(мм)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Толщина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(мм)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Длина</w:t>
            </w:r>
          </w:p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(м)</w:t>
            </w:r>
          </w:p>
        </w:tc>
        <w:tc>
          <w:tcPr>
            <w:tcW w:w="1924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>Количество штук в 3м</w:t>
            </w:r>
            <w:r w:rsidRPr="001171CC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vertAlign w:val="superscript"/>
                <w:lang w:eastAsia="en-US"/>
              </w:rPr>
              <w:t>3</w:t>
            </w:r>
          </w:p>
        </w:tc>
      </w:tr>
      <w:tr w:rsidR="001171CC" w:rsidRPr="001171CC" w:rsidTr="00272A73">
        <w:trPr>
          <w:trHeight w:val="766"/>
        </w:trPr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1. Обрезной пиломатериал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250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924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?</w:t>
            </w:r>
          </w:p>
        </w:tc>
      </w:tr>
      <w:tr w:rsidR="001171CC" w:rsidRPr="001171CC" w:rsidTr="00272A73">
        <w:trPr>
          <w:trHeight w:val="780"/>
        </w:trPr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2. Пиловочник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Диаметр 30см.</w:t>
            </w:r>
          </w:p>
        </w:tc>
        <w:tc>
          <w:tcPr>
            <w:tcW w:w="1923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924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Объем 3-х бревен-?</w:t>
            </w:r>
          </w:p>
        </w:tc>
      </w:tr>
    </w:tbl>
    <w:p w:rsidR="001171CC" w:rsidRPr="001171CC" w:rsidRDefault="001171CC" w:rsidP="001171CC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Ответ:1- V_______/ n_____________, 2-V________/_</w:t>
      </w:r>
      <w:r w:rsidRPr="001171CC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V</w:t>
      </w: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-___________.               (8 баллов)          </w:t>
      </w:r>
    </w:p>
    <w:p w:rsidR="002F2D60" w:rsidRPr="002F2D60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1.9</w:t>
      </w:r>
      <w:r w:rsidR="002F2D6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.Определите виды сучков                                                                                         </w:t>
      </w:r>
      <w:r w:rsidR="002F2D60"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(4 балла)</w:t>
      </w:r>
    </w:p>
    <w:p w:rsidR="00272A73" w:rsidRDefault="002F2D60" w:rsidP="00272A73">
      <w:pPr>
        <w:tabs>
          <w:tab w:val="left" w:pos="7245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F2D6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4E77859" wp14:editId="0F00A3AF">
            <wp:extent cx="2952750" cy="990600"/>
            <wp:effectExtent l="0" t="0" r="0" b="0"/>
            <wp:docPr id="3" name="Рисунок 3" descr="Виды сучков древесины - О деревянном строительстве и материала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иды сучков древесины - О деревянном строительстве и материалах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04" t="30000" r="2703" b="28400"/>
                    <a:stretch/>
                  </pic:blipFill>
                  <pic:spPr bwMode="auto">
                    <a:xfrm>
                      <a:off x="0" y="0"/>
                      <a:ext cx="29527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:rsidR="001171CC" w:rsidRPr="001171CC" w:rsidRDefault="002F2D60" w:rsidP="00272A73">
      <w:pPr>
        <w:tabs>
          <w:tab w:val="left" w:pos="7245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1        2          3           4          5             6</w:t>
      </w:r>
    </w:p>
    <w:p w:rsidR="001171CC" w:rsidRPr="001171CC" w:rsidRDefault="002F2D60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1___________,</w:t>
      </w:r>
      <w:r w:rsidR="00272A7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2___________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,3___________,4________</w:t>
      </w:r>
      <w:r w:rsidR="00272A73">
        <w:rPr>
          <w:rFonts w:ascii="Times New Roman" w:eastAsia="Calibri" w:hAnsi="Times New Roman" w:cs="Times New Roman"/>
          <w:sz w:val="24"/>
          <w:szCs w:val="24"/>
          <w:lang w:eastAsia="en-US"/>
        </w:rPr>
        <w:t>____,5___________,6___________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171CC" w:rsidRPr="001171CC" w:rsidRDefault="001171CC" w:rsidP="001171CC">
      <w:pPr>
        <w:keepNext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171CC" w:rsidRPr="001171CC" w:rsidRDefault="001171CC" w:rsidP="001171CC">
      <w:pPr>
        <w:spacing w:line="360" w:lineRule="auto"/>
        <w:jc w:val="center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>Блок задач с развернутым ответом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1.10.Расшифруйте реквизиты ярлыка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00"/>
      </w:tblGrid>
      <w:tr w:rsidR="001171CC" w:rsidRPr="001171CC" w:rsidTr="007A7B83">
        <w:tc>
          <w:tcPr>
            <w:tcW w:w="3600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</w:t>
            </w:r>
          </w:p>
        </w:tc>
      </w:tr>
      <w:tr w:rsidR="001171CC" w:rsidRPr="001171CC" w:rsidTr="007A7B83">
        <w:tc>
          <w:tcPr>
            <w:tcW w:w="3600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Фанера</w:t>
            </w:r>
          </w:p>
        </w:tc>
      </w:tr>
      <w:tr w:rsidR="001171CC" w:rsidRPr="001171CC" w:rsidTr="007A7B83">
        <w:tc>
          <w:tcPr>
            <w:tcW w:w="3600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99</w:t>
            </w:r>
          </w:p>
        </w:tc>
      </w:tr>
      <w:tr w:rsidR="001171CC" w:rsidRPr="001171CC" w:rsidTr="007A7B83">
        <w:tc>
          <w:tcPr>
            <w:tcW w:w="3600" w:type="dxa"/>
            <w:shd w:val="clear" w:color="auto" w:fill="auto"/>
          </w:tcPr>
          <w:p w:rsidR="001171CC" w:rsidRPr="001171CC" w:rsidRDefault="001171CC" w:rsidP="001171C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171C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17</w:t>
            </w:r>
          </w:p>
        </w:tc>
      </w:tr>
    </w:tbl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Ответ___________________________________________________  (4 балла)  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1.11. 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Для чего определяют коэффициент </w:t>
      </w:r>
      <w:proofErr w:type="spellStart"/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полнодревесности</w:t>
      </w:r>
      <w:proofErr w:type="spellEnd"/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?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Ответ___________________________________________________  (3 балла)        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1.12. </w:t>
      </w: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Запишите формулу для нахождения объема пакета необрезного пиломатериала с пояснением обозначения 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 Формула:_____________                                                           (5 баллов)                                                                      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_________,_______,______,______,_______.                                                                                                                                                                                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1.13Запишите определение стандарту</w:t>
      </w: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:rsidR="001171CC" w:rsidRPr="001171CC" w:rsidRDefault="001171CC" w:rsidP="001171CC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sz w:val="24"/>
          <w:szCs w:val="24"/>
          <w:lang w:eastAsia="en-US"/>
        </w:rPr>
        <w:t>Ответ: _______________________________________________________(5 баллов)</w:t>
      </w:r>
    </w:p>
    <w:p w:rsidR="00272A73" w:rsidRDefault="00272A73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272A73" w:rsidRDefault="00272A73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1171CC" w:rsidRPr="001171CC" w:rsidRDefault="001171CC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lastRenderedPageBreak/>
        <w:t>Критерии оценки:</w:t>
      </w:r>
    </w:p>
    <w:p w:rsidR="001171CC" w:rsidRPr="001171CC" w:rsidRDefault="001171CC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«5»- (42-47) баллов  (90-100%); </w:t>
      </w:r>
    </w:p>
    <w:p w:rsidR="001171CC" w:rsidRPr="001171CC" w:rsidRDefault="001171CC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«4»- (38-41) баллов  (80-89%) ;</w:t>
      </w:r>
    </w:p>
    <w:p w:rsidR="001171CC" w:rsidRPr="001171CC" w:rsidRDefault="001171CC" w:rsidP="001171C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«3»- (33-37) баллов  (70-79%);  </w:t>
      </w:r>
    </w:p>
    <w:p w:rsidR="00272A73" w:rsidRDefault="001171CC" w:rsidP="00DA1BA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«2»- менее 33  баллов      </w:t>
      </w:r>
    </w:p>
    <w:p w:rsidR="00272A73" w:rsidRDefault="00272A73" w:rsidP="00DA1BA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272A73" w:rsidRDefault="00272A73" w:rsidP="00DA1BA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272A73" w:rsidRDefault="00272A73" w:rsidP="00DA1BA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1171CC" w:rsidRPr="00DA1BAC" w:rsidRDefault="001171CC" w:rsidP="00DA1BAC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171CC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                                                                                                                         </w:t>
      </w:r>
    </w:p>
    <w:p w:rsidR="00931387" w:rsidRPr="00931387" w:rsidRDefault="00F908B9" w:rsidP="00931387">
      <w:pPr>
        <w:spacing w:after="0" w:line="240" w:lineRule="auto"/>
        <w:jc w:val="both"/>
        <w:rPr>
          <w:rFonts w:ascii="Times New Roman" w:hAnsi="Times New Roman" w:cs="Times New Roman"/>
          <w:i/>
          <w:color w:val="C00000"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2.2.</w:t>
      </w:r>
      <w:r w:rsidR="00684093">
        <w:rPr>
          <w:rFonts w:ascii="Times New Roman" w:eastAsia="Times New Roman" w:hAnsi="Times New Roman"/>
          <w:b/>
          <w:sz w:val="28"/>
          <w:szCs w:val="28"/>
        </w:rPr>
        <w:t>5</w:t>
      </w:r>
      <w:r w:rsidR="00F906D1">
        <w:rPr>
          <w:rFonts w:ascii="Times New Roman" w:eastAsia="Times New Roman" w:hAnsi="Times New Roman"/>
          <w:b/>
          <w:sz w:val="28"/>
          <w:szCs w:val="28"/>
        </w:rPr>
        <w:t>.</w:t>
      </w:r>
      <w:r w:rsidR="00684093">
        <w:rPr>
          <w:rFonts w:ascii="Times New Roman" w:eastAsia="Times New Roman" w:hAnsi="Times New Roman"/>
          <w:b/>
          <w:sz w:val="28"/>
          <w:szCs w:val="28"/>
        </w:rPr>
        <w:t>2</w:t>
      </w:r>
      <w:r w:rsidR="007A7B83" w:rsidRPr="007A7B83">
        <w:rPr>
          <w:rFonts w:ascii="Times New Roman" w:eastAsia="Times New Roman" w:hAnsi="Times New Roman"/>
          <w:b/>
          <w:sz w:val="28"/>
          <w:szCs w:val="28"/>
        </w:rPr>
        <w:t xml:space="preserve">Форма и условия аттестации: </w:t>
      </w:r>
      <w:r w:rsidR="007A7B83" w:rsidRPr="00F906D1">
        <w:rPr>
          <w:rFonts w:ascii="Times New Roman" w:eastAsia="Times New Roman" w:hAnsi="Times New Roman"/>
          <w:i/>
          <w:sz w:val="28"/>
          <w:szCs w:val="28"/>
        </w:rPr>
        <w:t>Дифференцированный зачет</w:t>
      </w:r>
      <w:r w:rsidR="00AC24C5">
        <w:rPr>
          <w:rFonts w:ascii="Times New Roman" w:eastAsia="Times New Roman" w:hAnsi="Times New Roman"/>
          <w:i/>
          <w:sz w:val="28"/>
          <w:szCs w:val="28"/>
        </w:rPr>
        <w:t xml:space="preserve"> </w:t>
      </w:r>
      <w:r w:rsidR="007A7B83" w:rsidRPr="00F906D1">
        <w:rPr>
          <w:rFonts w:ascii="Times New Roman" w:eastAsia="Times New Roman" w:hAnsi="Times New Roman"/>
          <w:i/>
          <w:sz w:val="28"/>
          <w:szCs w:val="28"/>
        </w:rPr>
        <w:t xml:space="preserve">в письменном виде на бланках после изучения </w:t>
      </w:r>
      <w:r>
        <w:rPr>
          <w:rFonts w:ascii="Times New Roman" w:hAnsi="Times New Roman"/>
          <w:sz w:val="28"/>
          <w:szCs w:val="28"/>
        </w:rPr>
        <w:t>МДК 02</w:t>
      </w:r>
      <w:r w:rsidR="007A7B83" w:rsidRPr="00F906D1">
        <w:rPr>
          <w:rFonts w:ascii="Times New Roman" w:hAnsi="Times New Roman"/>
          <w:sz w:val="28"/>
          <w:szCs w:val="28"/>
        </w:rPr>
        <w:t>.03. Охрана и защита леса</w:t>
      </w:r>
      <w:r w:rsidR="00EC19F3" w:rsidRPr="00F906D1">
        <w:rPr>
          <w:rFonts w:ascii="Times New Roman" w:eastAsia="Times New Roman" w:hAnsi="Times New Roman"/>
          <w:sz w:val="28"/>
          <w:szCs w:val="28"/>
        </w:rPr>
        <w:t>.</w:t>
      </w:r>
      <w:r w:rsidR="00AC24C5">
        <w:rPr>
          <w:rFonts w:ascii="Times New Roman" w:eastAsia="Times New Roman" w:hAnsi="Times New Roman"/>
          <w:sz w:val="28"/>
          <w:szCs w:val="28"/>
        </w:rPr>
        <w:t xml:space="preserve"> </w:t>
      </w:r>
      <w:r w:rsidR="00931387" w:rsidRPr="00931387">
        <w:rPr>
          <w:rFonts w:ascii="Times New Roman" w:hAnsi="Times New Roman" w:cs="Times New Roman"/>
          <w:b/>
          <w:i/>
          <w:sz w:val="28"/>
          <w:szCs w:val="28"/>
        </w:rPr>
        <w:t>Место прохождения экзамена: Кабинет спец. дисциплин № 14</w:t>
      </w:r>
    </w:p>
    <w:p w:rsidR="009B401E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9B401E">
        <w:rPr>
          <w:rFonts w:ascii="Times New Roman" w:eastAsia="Times New Roman" w:hAnsi="Times New Roman"/>
          <w:i/>
          <w:sz w:val="28"/>
          <w:szCs w:val="28"/>
        </w:rPr>
        <w:t>ПМ.01.</w:t>
      </w:r>
      <w:r w:rsidRPr="009B401E">
        <w:rPr>
          <w:rFonts w:ascii="Times New Roman" w:eastAsia="Times New Roman" w:hAnsi="Times New Roman"/>
          <w:sz w:val="28"/>
          <w:szCs w:val="28"/>
          <w:u w:val="single"/>
        </w:rPr>
        <w:t>Проведение мероприятий по воспроизводству лесов и уходу за лесом</w:t>
      </w:r>
      <w:r w:rsidRPr="009B401E">
        <w:rPr>
          <w:rFonts w:ascii="Times New Roman" w:eastAsia="Times New Roman" w:hAnsi="Times New Roman"/>
          <w:sz w:val="28"/>
          <w:szCs w:val="28"/>
        </w:rPr>
        <w:t>.</w:t>
      </w:r>
      <w:r w:rsidR="009B401E">
        <w:rPr>
          <w:rFonts w:ascii="Times New Roman" w:eastAsia="Times New Roman" w:hAnsi="Times New Roman"/>
          <w:sz w:val="28"/>
          <w:szCs w:val="28"/>
        </w:rPr>
        <w:t xml:space="preserve">     </w:t>
      </w:r>
    </w:p>
    <w:p w:rsidR="009B401E" w:rsidRDefault="009B401E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</w:p>
    <w:p w:rsidR="009B401E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b/>
          <w:sz w:val="28"/>
          <w:szCs w:val="28"/>
        </w:rPr>
      </w:pPr>
      <w:r w:rsidRPr="007A7B83">
        <w:rPr>
          <w:rFonts w:ascii="Times New Roman" w:eastAsia="Times New Roman" w:hAnsi="Times New Roman"/>
          <w:b/>
          <w:sz w:val="28"/>
          <w:szCs w:val="28"/>
        </w:rPr>
        <w:t>Время тестирования:</w:t>
      </w:r>
      <w:r w:rsidR="009B401E">
        <w:rPr>
          <w:rFonts w:ascii="Times New Roman" w:eastAsia="Times New Roman" w:hAnsi="Times New Roman"/>
          <w:b/>
          <w:sz w:val="28"/>
          <w:szCs w:val="28"/>
        </w:rPr>
        <w:t xml:space="preserve"> </w:t>
      </w:r>
    </w:p>
    <w:p w:rsidR="009B401E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7A7B83">
        <w:rPr>
          <w:rFonts w:ascii="Times New Roman" w:eastAsia="Times New Roman" w:hAnsi="Times New Roman"/>
          <w:sz w:val="28"/>
          <w:szCs w:val="28"/>
        </w:rPr>
        <w:t>подготовка _____</w:t>
      </w:r>
      <w:r w:rsidRPr="007A7B83">
        <w:rPr>
          <w:rFonts w:ascii="Times New Roman" w:eastAsia="Times New Roman" w:hAnsi="Times New Roman"/>
          <w:i/>
          <w:sz w:val="28"/>
          <w:szCs w:val="28"/>
          <w:u w:val="single"/>
        </w:rPr>
        <w:t>10</w:t>
      </w:r>
      <w:r w:rsidRPr="007A7B83">
        <w:rPr>
          <w:rFonts w:ascii="Times New Roman" w:eastAsia="Times New Roman" w:hAnsi="Times New Roman"/>
          <w:sz w:val="28"/>
          <w:szCs w:val="28"/>
        </w:rPr>
        <w:t>____ мин.;</w:t>
      </w:r>
    </w:p>
    <w:p w:rsidR="009B401E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7A7B83">
        <w:rPr>
          <w:rFonts w:ascii="Times New Roman" w:eastAsia="Times New Roman" w:hAnsi="Times New Roman"/>
          <w:sz w:val="28"/>
          <w:szCs w:val="28"/>
        </w:rPr>
        <w:t>выполнение _</w:t>
      </w:r>
      <w:r w:rsidRPr="007A7B83">
        <w:rPr>
          <w:rFonts w:ascii="Times New Roman" w:eastAsia="Times New Roman" w:hAnsi="Times New Roman"/>
          <w:i/>
          <w:sz w:val="28"/>
          <w:szCs w:val="28"/>
        </w:rPr>
        <w:t>1</w:t>
      </w:r>
      <w:r w:rsidRPr="007A7B83">
        <w:rPr>
          <w:rFonts w:ascii="Times New Roman" w:eastAsia="Times New Roman" w:hAnsi="Times New Roman"/>
          <w:sz w:val="28"/>
          <w:szCs w:val="28"/>
        </w:rPr>
        <w:t xml:space="preserve">_ час </w:t>
      </w:r>
      <w:r w:rsidR="00514362">
        <w:rPr>
          <w:rFonts w:ascii="Times New Roman" w:eastAsia="Times New Roman" w:hAnsi="Times New Roman"/>
          <w:i/>
          <w:sz w:val="28"/>
          <w:szCs w:val="28"/>
        </w:rPr>
        <w:t>_4</w:t>
      </w:r>
      <w:r w:rsidRPr="007A7B83">
        <w:rPr>
          <w:rFonts w:ascii="Times New Roman" w:eastAsia="Times New Roman" w:hAnsi="Times New Roman"/>
          <w:i/>
          <w:sz w:val="28"/>
          <w:szCs w:val="28"/>
        </w:rPr>
        <w:t>0</w:t>
      </w:r>
      <w:r w:rsidRPr="007A7B83">
        <w:rPr>
          <w:rFonts w:ascii="Times New Roman" w:eastAsia="Times New Roman" w:hAnsi="Times New Roman"/>
          <w:sz w:val="28"/>
          <w:szCs w:val="28"/>
        </w:rPr>
        <w:t>_ мин.;</w:t>
      </w:r>
    </w:p>
    <w:p w:rsidR="00EC19F3" w:rsidRPr="007A7B83" w:rsidRDefault="00EC19F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7A7B83">
        <w:rPr>
          <w:rFonts w:ascii="Times New Roman" w:eastAsia="Times New Roman" w:hAnsi="Times New Roman"/>
          <w:sz w:val="28"/>
          <w:szCs w:val="28"/>
        </w:rPr>
        <w:t>оформление и сдача___</w:t>
      </w:r>
      <w:r w:rsidRPr="007A7B83">
        <w:rPr>
          <w:rFonts w:ascii="Times New Roman" w:eastAsia="Times New Roman" w:hAnsi="Times New Roman"/>
          <w:i/>
          <w:sz w:val="28"/>
          <w:szCs w:val="28"/>
          <w:u w:val="single"/>
        </w:rPr>
        <w:t>5</w:t>
      </w:r>
      <w:r w:rsidRPr="007A7B83">
        <w:rPr>
          <w:rFonts w:ascii="Times New Roman" w:eastAsia="Times New Roman" w:hAnsi="Times New Roman"/>
          <w:sz w:val="28"/>
          <w:szCs w:val="28"/>
        </w:rPr>
        <w:t xml:space="preserve"> мин.;</w:t>
      </w:r>
    </w:p>
    <w:p w:rsidR="009B401E" w:rsidRPr="00514362" w:rsidRDefault="00EC19F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b/>
          <w:sz w:val="28"/>
          <w:szCs w:val="28"/>
        </w:rPr>
      </w:pPr>
      <w:r w:rsidRPr="007A7B83">
        <w:rPr>
          <w:rFonts w:ascii="Times New Roman" w:eastAsia="Times New Roman" w:hAnsi="Times New Roman"/>
          <w:sz w:val="28"/>
          <w:szCs w:val="28"/>
        </w:rPr>
        <w:t>всего___</w:t>
      </w:r>
      <w:r w:rsidRPr="007A7B83">
        <w:rPr>
          <w:rFonts w:ascii="Times New Roman" w:eastAsia="Times New Roman" w:hAnsi="Times New Roman"/>
          <w:i/>
          <w:sz w:val="28"/>
          <w:szCs w:val="28"/>
          <w:u w:val="single"/>
        </w:rPr>
        <w:t>1</w:t>
      </w:r>
      <w:r w:rsidRPr="007A7B83">
        <w:rPr>
          <w:rFonts w:ascii="Times New Roman" w:eastAsia="Times New Roman" w:hAnsi="Times New Roman"/>
          <w:sz w:val="28"/>
          <w:szCs w:val="28"/>
        </w:rPr>
        <w:t>___ час___</w:t>
      </w:r>
      <w:r w:rsidR="00514362">
        <w:rPr>
          <w:rFonts w:ascii="Times New Roman" w:eastAsia="Times New Roman" w:hAnsi="Times New Roman"/>
          <w:i/>
          <w:sz w:val="28"/>
          <w:szCs w:val="28"/>
          <w:u w:val="single"/>
        </w:rPr>
        <w:t>5</w:t>
      </w:r>
      <w:r w:rsidRPr="007A7B83">
        <w:rPr>
          <w:rFonts w:ascii="Times New Roman" w:eastAsia="Times New Roman" w:hAnsi="Times New Roman"/>
          <w:i/>
          <w:sz w:val="28"/>
          <w:szCs w:val="28"/>
          <w:u w:val="single"/>
        </w:rPr>
        <w:t>5</w:t>
      </w:r>
      <w:r w:rsidRPr="007A7B83">
        <w:rPr>
          <w:rFonts w:ascii="Times New Roman" w:eastAsia="Times New Roman" w:hAnsi="Times New Roman"/>
          <w:sz w:val="28"/>
          <w:szCs w:val="28"/>
        </w:rPr>
        <w:t>___ мин</w:t>
      </w:r>
      <w:r w:rsidR="009B401E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           </w:t>
      </w:r>
      <w:r w:rsidR="007A7B83" w:rsidRPr="00514362">
        <w:rPr>
          <w:rFonts w:ascii="Times New Roman" w:eastAsia="Times New Roman" w:hAnsi="Times New Roman"/>
          <w:b/>
          <w:sz w:val="28"/>
          <w:szCs w:val="28"/>
        </w:rPr>
        <w:t>Тип задачи/вопроса в тестовой форме:</w:t>
      </w:r>
    </w:p>
    <w:p w:rsidR="009B401E" w:rsidRPr="00514362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514362">
        <w:rPr>
          <w:rFonts w:ascii="Times New Roman" w:eastAsia="Times New Roman" w:hAnsi="Times New Roman"/>
          <w:sz w:val="28"/>
          <w:szCs w:val="28"/>
        </w:rPr>
        <w:t>ВО – с выбором ответа</w:t>
      </w:r>
    </w:p>
    <w:p w:rsidR="009B401E" w:rsidRPr="00514362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514362">
        <w:rPr>
          <w:rFonts w:ascii="Times New Roman" w:eastAsia="Times New Roman" w:hAnsi="Times New Roman"/>
          <w:sz w:val="28"/>
          <w:szCs w:val="28"/>
        </w:rPr>
        <w:t>К – с кратким ответом (число/слово)</w:t>
      </w:r>
      <w:r w:rsidR="009B401E" w:rsidRPr="00514362">
        <w:rPr>
          <w:rFonts w:ascii="Times New Roman" w:eastAsia="Times New Roman" w:hAnsi="Times New Roman"/>
          <w:sz w:val="28"/>
          <w:szCs w:val="28"/>
        </w:rPr>
        <w:t xml:space="preserve">                                                                                                </w:t>
      </w:r>
      <w:r w:rsidRPr="00514362">
        <w:rPr>
          <w:rFonts w:ascii="Times New Roman" w:eastAsia="Times New Roman" w:hAnsi="Times New Roman"/>
          <w:sz w:val="28"/>
          <w:szCs w:val="28"/>
        </w:rPr>
        <w:t>Р –  с развернутым ответом</w:t>
      </w:r>
      <w:r w:rsidR="009B401E" w:rsidRPr="00514362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9B401E" w:rsidRPr="00514362" w:rsidRDefault="007A7B83" w:rsidP="009B401E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514362">
        <w:rPr>
          <w:rFonts w:ascii="Times New Roman" w:eastAsia="Times New Roman" w:hAnsi="Times New Roman"/>
          <w:sz w:val="28"/>
          <w:szCs w:val="28"/>
        </w:rPr>
        <w:t>УС – установление соответствия</w:t>
      </w:r>
      <w:r w:rsidR="009B401E" w:rsidRPr="00514362">
        <w:rPr>
          <w:rFonts w:ascii="Times New Roman" w:eastAsia="Times New Roman" w:hAnsi="Times New Roman"/>
          <w:sz w:val="28"/>
          <w:szCs w:val="28"/>
        </w:rPr>
        <w:t xml:space="preserve"> </w:t>
      </w:r>
    </w:p>
    <w:p w:rsidR="005506FB" w:rsidRDefault="007A7B83" w:rsidP="005506FB">
      <w:pPr>
        <w:pStyle w:val="a4"/>
        <w:spacing w:line="240" w:lineRule="auto"/>
        <w:ind w:left="0"/>
        <w:rPr>
          <w:rFonts w:ascii="Times New Roman" w:eastAsia="Times New Roman" w:hAnsi="Times New Roman"/>
          <w:sz w:val="28"/>
          <w:szCs w:val="28"/>
        </w:rPr>
      </w:pPr>
      <w:r w:rsidRPr="00514362">
        <w:rPr>
          <w:rFonts w:ascii="Times New Roman" w:eastAsia="Times New Roman" w:hAnsi="Times New Roman"/>
          <w:sz w:val="28"/>
          <w:szCs w:val="28"/>
        </w:rPr>
        <w:t>УП – установление последовательности</w:t>
      </w:r>
    </w:p>
    <w:p w:rsidR="009B401E" w:rsidRPr="005506FB" w:rsidRDefault="00EC19F3" w:rsidP="005506FB">
      <w:pPr>
        <w:pStyle w:val="a4"/>
        <w:spacing w:line="240" w:lineRule="auto"/>
        <w:ind w:left="0"/>
        <w:rPr>
          <w:b/>
          <w:sz w:val="28"/>
          <w:szCs w:val="28"/>
        </w:rPr>
      </w:pPr>
      <w:r w:rsidRPr="009B6E5F">
        <w:rPr>
          <w:rFonts w:ascii="Times New Roman" w:hAnsi="Times New Roman"/>
          <w:b/>
          <w:sz w:val="28"/>
          <w:szCs w:val="28"/>
        </w:rPr>
        <w:t>Инструкции экзаменатора</w:t>
      </w:r>
    </w:p>
    <w:p w:rsidR="00EC19F3" w:rsidRPr="009B6E5F" w:rsidRDefault="009B401E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EC19F3">
        <w:rPr>
          <w:rFonts w:ascii="Times New Roman" w:hAnsi="Times New Roman" w:cs="Times New Roman"/>
          <w:sz w:val="28"/>
          <w:szCs w:val="28"/>
        </w:rPr>
        <w:t>.Проверить наличие канцелярских принадлежностей.</w:t>
      </w:r>
    </w:p>
    <w:p w:rsidR="00EC19F3" w:rsidRPr="009B6E5F" w:rsidRDefault="009B401E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EC19F3" w:rsidRPr="009B6E5F">
        <w:rPr>
          <w:rFonts w:ascii="Times New Roman" w:hAnsi="Times New Roman" w:cs="Times New Roman"/>
          <w:sz w:val="28"/>
          <w:szCs w:val="28"/>
        </w:rPr>
        <w:t>.Обеспечить наличие необходимой доку</w:t>
      </w:r>
      <w:r w:rsidR="00EC19F3">
        <w:rPr>
          <w:rFonts w:ascii="Times New Roman" w:hAnsi="Times New Roman" w:cs="Times New Roman"/>
          <w:sz w:val="28"/>
          <w:szCs w:val="28"/>
        </w:rPr>
        <w:t>ментации для проведения зачета</w:t>
      </w:r>
    </w:p>
    <w:p w:rsidR="00EC19F3" w:rsidRPr="009B6E5F" w:rsidRDefault="00EC19F3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sz w:val="28"/>
          <w:szCs w:val="28"/>
        </w:rPr>
        <w:t>(протокол, инструкции обучающимся и др.)</w:t>
      </w:r>
    </w:p>
    <w:p w:rsidR="00EC19F3" w:rsidRPr="009B6E5F" w:rsidRDefault="00EC19F3" w:rsidP="00EC19F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Эталоны ответов (на усмотрение преподавателя)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A7B83">
        <w:rPr>
          <w:rFonts w:ascii="Times New Roman" w:eastAsia="Times New Roman" w:hAnsi="Times New Roman" w:cs="Times New Roman"/>
          <w:b/>
          <w:sz w:val="28"/>
          <w:szCs w:val="28"/>
        </w:rPr>
        <w:t xml:space="preserve"> Структура теста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color w:val="FF0000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Задание 1:</w:t>
      </w: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выбором ответа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1.1.Наземное патрулирование проводится при 3 классе пожарной опасности с:</w:t>
      </w:r>
      <w:r w:rsidR="009B40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(1 балл)  </w:t>
      </w: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 –(8-16)ч;  б – (10-19)ч;  в – (9-17)ч  г – (11-18)ч </w:t>
      </w:r>
    </w:p>
    <w:p w:rsidR="007A7B83" w:rsidRPr="007A7B83" w:rsidRDefault="002F2D60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1.2. В</w:t>
      </w:r>
      <w:r w:rsidR="007A7B83"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весенний период развивается: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А- устойчивый верховой пожар; б –беглый низовой пожар; в –устойчивый низовой пожар; г- беглый верховой пожар                                                                                               (1 балл)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1.3.К </w:t>
      </w:r>
      <w:proofErr w:type="spellStart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легковоспламеняемым</w:t>
      </w:r>
      <w:proofErr w:type="spellEnd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горючим материалам относят:</w:t>
      </w:r>
    </w:p>
    <w:p w:rsidR="007A7B83" w:rsidRPr="007A7B83" w:rsidRDefault="007A7B83" w:rsidP="007A7B83">
      <w:pPr>
        <w:spacing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А- деревья; б –сухая трава; в –пни; г- </w:t>
      </w:r>
      <w:proofErr w:type="spellStart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хвоя;д</w:t>
      </w:r>
      <w:proofErr w:type="spellEnd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ветви. Сучья; е – валежник   (3 балла)</w:t>
      </w:r>
    </w:p>
    <w:p w:rsidR="007A7B83" w:rsidRPr="007A7B83" w:rsidRDefault="007A7B83" w:rsidP="007A7B83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: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1.4. Вставьте пропущенные слова в предложении: Низовой пожар малой и средней интенсивности тушат используя:___1___,___2____,___3____,___4____  (4 балла)</w:t>
      </w:r>
    </w:p>
    <w:p w:rsidR="007A7B83" w:rsidRPr="007A7B83" w:rsidRDefault="007A7B83" w:rsidP="007A7B83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на установление соответствия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1.5. Установите соответствие схем отжига                              (2 балла)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>
        <w:rPr>
          <w:rFonts w:ascii="Calibri" w:eastAsia="Calibri" w:hAnsi="Calibri" w:cs="Times New Roman"/>
          <w:bCs/>
          <w:iCs/>
          <w:noProof/>
        </w:rPr>
        <w:drawing>
          <wp:inline distT="0" distB="0" distL="0" distR="0" wp14:anchorId="6122D5BC" wp14:editId="106E7CCB">
            <wp:extent cx="2324100" cy="590550"/>
            <wp:effectExtent l="0" t="0" r="0" b="0"/>
            <wp:docPr id="49" name="Рисунок 4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B83">
        <w:rPr>
          <w:rFonts w:ascii="Calibri" w:eastAsia="Calibri" w:hAnsi="Calibri" w:cs="Times New Roman"/>
          <w:bCs/>
          <w:iCs/>
          <w:lang w:eastAsia="en-US"/>
        </w:rPr>
        <w:t xml:space="preserve">    1        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rPr>
          <w:rFonts w:ascii="Calibri" w:eastAsia="Calibri" w:hAnsi="Calibri" w:cs="Times New Roman"/>
          <w:color w:val="0000FF"/>
          <w:lang w:eastAsia="en-US"/>
        </w:rPr>
      </w:pPr>
      <w:r>
        <w:rPr>
          <w:rFonts w:ascii="Calibri" w:eastAsia="Calibri" w:hAnsi="Calibri" w:cs="Times New Roman"/>
          <w:noProof/>
          <w:color w:val="0000FF"/>
        </w:rPr>
        <w:drawing>
          <wp:inline distT="0" distB="0" distL="0" distR="0" wp14:anchorId="79B63602" wp14:editId="5E42E8C1">
            <wp:extent cx="2324100" cy="733425"/>
            <wp:effectExtent l="0" t="0" r="0" b="0"/>
            <wp:docPr id="45" name="Рисунок 4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7B83">
        <w:rPr>
          <w:rFonts w:ascii="Calibri" w:eastAsia="Calibri" w:hAnsi="Calibri" w:cs="Times New Roman"/>
          <w:color w:val="000000"/>
          <w:lang w:eastAsia="en-US"/>
        </w:rPr>
        <w:t>2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color w:val="000000"/>
          <w:lang w:eastAsia="en-US"/>
        </w:rPr>
      </w:pPr>
      <w:r w:rsidRPr="007A7B83">
        <w:rPr>
          <w:rFonts w:ascii="Times New Roman" w:eastAsia="Calibri" w:hAnsi="Times New Roman" w:cs="Times New Roman"/>
          <w:color w:val="000000"/>
          <w:lang w:eastAsia="en-US"/>
        </w:rPr>
        <w:t>А- Изображен  отжиг способом гребенки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color w:val="000000"/>
          <w:lang w:eastAsia="en-US"/>
        </w:rPr>
        <w:t xml:space="preserve">Б - Изображен  отжиг  ступенчатым способом </w:t>
      </w:r>
    </w:p>
    <w:p w:rsidR="007A7B83" w:rsidRPr="007A7B83" w:rsidRDefault="007A7B83" w:rsidP="007A7B83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развернутым ответом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1.6.Ситуационная задача: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вашем обходе идет заготовка леса(разработка с сохранением подроста, густой древостой). </w:t>
      </w:r>
      <w:proofErr w:type="spellStart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Лесопользователь</w:t>
      </w:r>
      <w:proofErr w:type="spellEnd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производит уборку порубочных остатков путем разбрасывания их по всей площади лесосеки различной длины.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>Вопрос: Соответствует ли данный способ очистки лесосеки необходимым требованиям?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Ответ обоснуйте.                                                                                                        (8 баллов)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1.7. Вопрос: Где создают защитные минерализованные полосы работники лесничеств? </w:t>
      </w:r>
    </w:p>
    <w:p w:rsidR="007A7B83" w:rsidRPr="007A7B83" w:rsidRDefault="007A7B83" w:rsidP="007A7B83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(4 балла)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color w:val="FF0000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Задание 2:</w:t>
      </w: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выбором ответа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>1.8 Механические методы газоочистки осуществляются в: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А- цистернах; б –жидкостях; в –абсорберах; г- фильтрах; д – </w:t>
      </w:r>
      <w:proofErr w:type="spellStart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абсобциях</w:t>
      </w:r>
      <w:proofErr w:type="spellEnd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; е – газе (2 балла)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1.9. Какие фазы развития проходят насекомые с неполным превращением?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А- куколка б –яйцо; в –гусеница; г- насекомое; д – личинка; е – кокон                (3 балла)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1.10.Инфекционный процесс заражения деревьев болезнями проходит в несколько этапов: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А- заселение б –</w:t>
      </w:r>
      <w:proofErr w:type="spellStart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иммутационный</w:t>
      </w:r>
      <w:proofErr w:type="spellEnd"/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; в –заражение; г- инкубационный; д – распространение; е –заболевание                                                                                                                (3 балла)   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Проведение мероприятий по защите лесов от пожаров, вредителей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1.11.Продолжите фразу:  Различают следующие виды смога:___1___,__2___,___3___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(3 балла)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1.12.Дайте определение по очистке газа.                                                            (3 балла)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1.13.Дайте понятие: ареал                                                                                     (1 балл)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1.14.Перечислите методы лесозащиты                                                                (5 баллов)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7A7B83" w:rsidRPr="007A7B83" w:rsidRDefault="007A7B83" w:rsidP="007A7B83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7A7B83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развернутым ответом</w:t>
      </w:r>
    </w:p>
    <w:p w:rsidR="007A7B83" w:rsidRPr="00514362" w:rsidRDefault="007A7B83" w:rsidP="00514362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7A7B83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7A7B83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2. Проведение мероприятий по защите лесов от пожаров, вре</w:t>
      </w:r>
      <w:r w:rsidR="0051436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дителей и болезней             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sz w:val="24"/>
          <w:szCs w:val="24"/>
          <w:lang w:eastAsia="en-US"/>
        </w:rPr>
        <w:t>1.15. Вопрос: Какие необходимо проводить природоохранные мероприятия для поддержания экологического баланса на земле?                                                                       (8 баллов)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B83">
        <w:rPr>
          <w:rFonts w:ascii="Times New Roman" w:eastAsia="Times New Roman" w:hAnsi="Times New Roman" w:cs="Times New Roman"/>
          <w:sz w:val="24"/>
          <w:szCs w:val="24"/>
        </w:rPr>
        <w:t>1.16. Ситуационная задача: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B83">
        <w:rPr>
          <w:rFonts w:ascii="Times New Roman" w:eastAsia="Times New Roman" w:hAnsi="Times New Roman" w:cs="Times New Roman"/>
          <w:sz w:val="24"/>
          <w:szCs w:val="24"/>
        </w:rPr>
        <w:t xml:space="preserve">Для обработки против </w:t>
      </w:r>
      <w:proofErr w:type="spellStart"/>
      <w:r w:rsidRPr="007A7B83">
        <w:rPr>
          <w:rFonts w:ascii="Times New Roman" w:eastAsia="Times New Roman" w:hAnsi="Times New Roman" w:cs="Times New Roman"/>
          <w:sz w:val="24"/>
          <w:szCs w:val="24"/>
        </w:rPr>
        <w:t>шютте</w:t>
      </w:r>
      <w:proofErr w:type="spellEnd"/>
      <w:r w:rsidRPr="007A7B83">
        <w:rPr>
          <w:rFonts w:ascii="Times New Roman" w:eastAsia="Times New Roman" w:hAnsi="Times New Roman" w:cs="Times New Roman"/>
          <w:sz w:val="24"/>
          <w:szCs w:val="24"/>
        </w:rPr>
        <w:t xml:space="preserve"> применяют препарат </w:t>
      </w:r>
      <w:proofErr w:type="spellStart"/>
      <w:r w:rsidRPr="007A7B83">
        <w:rPr>
          <w:rFonts w:ascii="Times New Roman" w:eastAsia="Times New Roman" w:hAnsi="Times New Roman" w:cs="Times New Roman"/>
          <w:sz w:val="24"/>
          <w:szCs w:val="24"/>
        </w:rPr>
        <w:t>топсин</w:t>
      </w:r>
      <w:proofErr w:type="spellEnd"/>
      <w:r w:rsidRPr="007A7B83">
        <w:rPr>
          <w:rFonts w:ascii="Times New Roman" w:eastAsia="Times New Roman" w:hAnsi="Times New Roman" w:cs="Times New Roman"/>
          <w:sz w:val="24"/>
          <w:szCs w:val="24"/>
        </w:rPr>
        <w:t xml:space="preserve"> 50% из расчета 400л на 1 га площади. Работники лесничества произвели обработку 35 л воды и 0,5 кг </w:t>
      </w:r>
      <w:proofErr w:type="spellStart"/>
      <w:r w:rsidRPr="007A7B83">
        <w:rPr>
          <w:rFonts w:ascii="Times New Roman" w:eastAsia="Times New Roman" w:hAnsi="Times New Roman" w:cs="Times New Roman"/>
          <w:sz w:val="24"/>
          <w:szCs w:val="24"/>
        </w:rPr>
        <w:t>топсина</w:t>
      </w:r>
      <w:proofErr w:type="spellEnd"/>
      <w:r w:rsidRPr="007A7B83">
        <w:rPr>
          <w:rFonts w:ascii="Times New Roman" w:eastAsia="Times New Roman" w:hAnsi="Times New Roman" w:cs="Times New Roman"/>
          <w:sz w:val="24"/>
          <w:szCs w:val="24"/>
        </w:rPr>
        <w:t xml:space="preserve"> на площади 0,1 га. Через 5 дней сеянцы стали приобретать желтую окраску и частично хвоя опадать.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B83">
        <w:rPr>
          <w:rFonts w:ascii="Times New Roman" w:eastAsia="Times New Roman" w:hAnsi="Times New Roman" w:cs="Times New Roman"/>
          <w:sz w:val="24"/>
          <w:szCs w:val="24"/>
        </w:rPr>
        <w:t>Вопрос: 1.Правильно ли применили препарат и концентрацию раствора работники лесничества? Ответ обоснуйте.                                                                                (8 баллов)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A7B83">
        <w:rPr>
          <w:rFonts w:ascii="Times New Roman" w:eastAsia="Times New Roman" w:hAnsi="Times New Roman" w:cs="Times New Roman"/>
          <w:sz w:val="24"/>
          <w:szCs w:val="24"/>
        </w:rPr>
        <w:t>2. Какие факторы могли еще спровоцировать такой результат?                          (4 балла)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Критерии оценки: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«5»- (57-63) баллов  (90-100%); 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lastRenderedPageBreak/>
        <w:t>«4»- (50-56) баллов  (80-89%) ;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«3»- (44-49) баллов  (70-79%);  </w:t>
      </w:r>
    </w:p>
    <w:p w:rsidR="007A7B83" w:rsidRPr="007A7B83" w:rsidRDefault="007A7B83" w:rsidP="007A7B83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7A7B8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«2»- менее 44 баллов                                                                                                                                </w:t>
      </w:r>
    </w:p>
    <w:p w:rsidR="006A0A26" w:rsidRDefault="00684093" w:rsidP="005D7F49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2.2.5</w:t>
      </w:r>
      <w:r w:rsidR="00F906D1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3.</w:t>
      </w:r>
      <w:r w:rsidR="007A7B83" w:rsidRPr="00F906D1">
        <w:rPr>
          <w:rFonts w:ascii="Times New Roman" w:eastAsia="Times New Roman" w:hAnsi="Times New Roman" w:cs="Times New Roman"/>
          <w:b/>
          <w:sz w:val="28"/>
          <w:szCs w:val="28"/>
        </w:rPr>
        <w:t xml:space="preserve">Форма и условия аттестации: </w:t>
      </w:r>
    </w:p>
    <w:p w:rsidR="006A0A26" w:rsidRDefault="00514362" w:rsidP="005D7F49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Дифференцированный </w:t>
      </w:r>
      <w:r w:rsidR="007A7B83" w:rsidRPr="00F906D1">
        <w:rPr>
          <w:rFonts w:ascii="Times New Roman" w:eastAsia="Times New Roman" w:hAnsi="Times New Roman" w:cs="Times New Roman"/>
          <w:i/>
          <w:sz w:val="28"/>
          <w:szCs w:val="28"/>
        </w:rPr>
        <w:t>зачет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213128">
        <w:rPr>
          <w:rFonts w:ascii="Times New Roman" w:eastAsia="Times New Roman" w:hAnsi="Times New Roman" w:cs="Times New Roman"/>
          <w:i/>
          <w:sz w:val="28"/>
          <w:szCs w:val="28"/>
        </w:rPr>
        <w:t xml:space="preserve">проводится в </w:t>
      </w:r>
      <w:r w:rsidR="007A7B83" w:rsidRPr="00F906D1">
        <w:rPr>
          <w:rFonts w:ascii="Times New Roman" w:eastAsia="Times New Roman" w:hAnsi="Times New Roman" w:cs="Times New Roman"/>
          <w:i/>
          <w:sz w:val="28"/>
          <w:szCs w:val="28"/>
        </w:rPr>
        <w:t xml:space="preserve">письменном виде на бланках после изучения </w:t>
      </w:r>
      <w:r w:rsidR="00F908B9">
        <w:rPr>
          <w:rFonts w:ascii="Times New Roman" w:eastAsia="Calibri" w:hAnsi="Times New Roman" w:cs="Times New Roman"/>
          <w:sz w:val="28"/>
          <w:szCs w:val="28"/>
          <w:lang w:eastAsia="en-US"/>
        </w:rPr>
        <w:t>МДК 02</w:t>
      </w:r>
      <w:r w:rsidR="007A7B83" w:rsidRPr="00F906D1">
        <w:rPr>
          <w:rFonts w:ascii="Times New Roman" w:eastAsia="Calibri" w:hAnsi="Times New Roman" w:cs="Times New Roman"/>
          <w:sz w:val="28"/>
          <w:szCs w:val="28"/>
          <w:lang w:eastAsia="en-US"/>
        </w:rPr>
        <w:t>.04. Технология и механизация лесохозяйственных работ</w:t>
      </w:r>
      <w:r w:rsidR="007A7B83" w:rsidRPr="00F906D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13128">
        <w:rPr>
          <w:rFonts w:ascii="Times New Roman" w:eastAsia="Times New Roman" w:hAnsi="Times New Roman" w:cs="Times New Roman"/>
          <w:i/>
          <w:sz w:val="28"/>
          <w:szCs w:val="28"/>
        </w:rPr>
        <w:t xml:space="preserve"> ПМ.02.</w:t>
      </w:r>
      <w:r w:rsidR="007A7B83" w:rsidRPr="00F906D1"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="007A7B83" w:rsidRPr="00F906D1">
        <w:rPr>
          <w:rFonts w:ascii="Times New Roman" w:eastAsia="Times New Roman" w:hAnsi="Times New Roman" w:cs="Times New Roman"/>
          <w:sz w:val="28"/>
          <w:szCs w:val="28"/>
          <w:u w:val="single"/>
        </w:rPr>
        <w:t>Проведение мероприятий по воспроизводству лесов и уходу за лесом</w:t>
      </w:r>
      <w:r w:rsidR="007A7B83" w:rsidRPr="00F906D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A0A26" w:rsidRDefault="00EC19F3" w:rsidP="006A0A26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C19F3">
        <w:rPr>
          <w:rFonts w:ascii="Times New Roman" w:eastAsia="Times New Roman" w:hAnsi="Times New Roman" w:cs="Times New Roman"/>
          <w:b/>
          <w:i/>
          <w:sz w:val="28"/>
          <w:szCs w:val="28"/>
        </w:rPr>
        <w:t>Место проведения дифференцированного зачета: кабинет спец дисциплин №14.</w:t>
      </w:r>
      <w:r w:rsidR="007A7B83" w:rsidRPr="007A7B83">
        <w:rPr>
          <w:rFonts w:ascii="Times New Roman" w:eastAsia="Times New Roman" w:hAnsi="Times New Roman" w:cs="Times New Roman"/>
          <w:b/>
          <w:sz w:val="28"/>
          <w:szCs w:val="28"/>
        </w:rPr>
        <w:t>Время тестирования:</w:t>
      </w:r>
      <w:r w:rsidR="006A0A2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A0A26" w:rsidRDefault="007A7B83" w:rsidP="006A0A26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A7B83">
        <w:rPr>
          <w:rFonts w:ascii="Times New Roman" w:eastAsia="Times New Roman" w:hAnsi="Times New Roman" w:cs="Times New Roman"/>
          <w:sz w:val="28"/>
          <w:szCs w:val="28"/>
        </w:rPr>
        <w:t>подготовка _____</w:t>
      </w:r>
      <w:r w:rsidR="0051436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5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>____ мин.;</w:t>
      </w:r>
    </w:p>
    <w:p w:rsidR="006A0A26" w:rsidRDefault="007A7B83" w:rsidP="006A0A26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A7B83">
        <w:rPr>
          <w:rFonts w:ascii="Times New Roman" w:eastAsia="Times New Roman" w:hAnsi="Times New Roman" w:cs="Times New Roman"/>
          <w:sz w:val="28"/>
          <w:szCs w:val="28"/>
        </w:rPr>
        <w:t>выполнение __</w:t>
      </w:r>
      <w:r w:rsidR="00514362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0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 xml:space="preserve">_ час </w:t>
      </w:r>
      <w:r w:rsidR="00514362">
        <w:rPr>
          <w:rFonts w:ascii="Times New Roman" w:eastAsia="Times New Roman" w:hAnsi="Times New Roman" w:cs="Times New Roman"/>
          <w:i/>
          <w:sz w:val="28"/>
          <w:szCs w:val="28"/>
        </w:rPr>
        <w:t>50</w:t>
      </w:r>
      <w:r w:rsidRPr="007A7B83">
        <w:rPr>
          <w:rFonts w:ascii="Times New Roman" w:eastAsia="Times New Roman" w:hAnsi="Times New Roman" w:cs="Times New Roman"/>
          <w:i/>
          <w:sz w:val="28"/>
          <w:szCs w:val="28"/>
        </w:rPr>
        <w:t>_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>_ мин.;</w:t>
      </w:r>
    </w:p>
    <w:p w:rsidR="006A0A26" w:rsidRDefault="007A7B83" w:rsidP="006A0A26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A7B83">
        <w:rPr>
          <w:rFonts w:ascii="Times New Roman" w:eastAsia="Times New Roman" w:hAnsi="Times New Roman" w:cs="Times New Roman"/>
          <w:sz w:val="28"/>
          <w:szCs w:val="28"/>
        </w:rPr>
        <w:t>оформление и сдача___</w:t>
      </w:r>
      <w:r w:rsidRPr="007A7B83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5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 xml:space="preserve"> мин.;</w:t>
      </w:r>
    </w:p>
    <w:p w:rsidR="007A7B83" w:rsidRPr="007A7B83" w:rsidRDefault="007A7B83" w:rsidP="006A0A26">
      <w:pPr>
        <w:spacing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A7B83">
        <w:rPr>
          <w:rFonts w:ascii="Times New Roman" w:eastAsia="Times New Roman" w:hAnsi="Times New Roman" w:cs="Times New Roman"/>
          <w:sz w:val="28"/>
          <w:szCs w:val="28"/>
        </w:rPr>
        <w:t>всего___</w:t>
      </w:r>
      <w:r w:rsidR="005506FB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1</w:t>
      </w:r>
      <w:r w:rsidR="005506FB">
        <w:rPr>
          <w:rFonts w:ascii="Times New Roman" w:eastAsia="Times New Roman" w:hAnsi="Times New Roman" w:cs="Times New Roman"/>
          <w:sz w:val="28"/>
          <w:szCs w:val="28"/>
        </w:rPr>
        <w:t>___ час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>___</w:t>
      </w:r>
      <w:r w:rsidR="005506FB">
        <w:rPr>
          <w:rFonts w:ascii="Times New Roman" w:eastAsia="Times New Roman" w:hAnsi="Times New Roman" w:cs="Times New Roman"/>
          <w:i/>
          <w:sz w:val="28"/>
          <w:szCs w:val="28"/>
          <w:u w:val="single"/>
        </w:rPr>
        <w:t>0</w:t>
      </w:r>
      <w:r w:rsidRPr="007A7B83">
        <w:rPr>
          <w:rFonts w:ascii="Times New Roman" w:eastAsia="Times New Roman" w:hAnsi="Times New Roman" w:cs="Times New Roman"/>
          <w:sz w:val="28"/>
          <w:szCs w:val="28"/>
        </w:rPr>
        <w:t>___ мин.</w:t>
      </w:r>
    </w:p>
    <w:p w:rsidR="007A7B83" w:rsidRPr="007A7B83" w:rsidRDefault="007A7B83" w:rsidP="007A7B8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A7B83" w:rsidRPr="00213128" w:rsidRDefault="007A7B83" w:rsidP="007A7B83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b/>
          <w:sz w:val="28"/>
          <w:szCs w:val="28"/>
        </w:rPr>
        <w:t>Тип задачи/вопроса в тестовой форме:</w:t>
      </w:r>
    </w:p>
    <w:p w:rsidR="007A7B83" w:rsidRPr="00213128" w:rsidRDefault="007A7B83" w:rsidP="007A7B83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sz w:val="28"/>
          <w:szCs w:val="28"/>
        </w:rPr>
        <w:t>ВО – с выбором ответа</w:t>
      </w:r>
    </w:p>
    <w:p w:rsidR="007A7B83" w:rsidRPr="00213128" w:rsidRDefault="007A7B83" w:rsidP="007A7B83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sz w:val="28"/>
          <w:szCs w:val="28"/>
        </w:rPr>
        <w:t>К – с кратким ответом (число/слово)</w:t>
      </w:r>
    </w:p>
    <w:p w:rsidR="007A7B83" w:rsidRPr="00213128" w:rsidRDefault="007A7B83" w:rsidP="007A7B83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sz w:val="28"/>
          <w:szCs w:val="28"/>
        </w:rPr>
        <w:t>Р –  с развернутым ответом</w:t>
      </w:r>
    </w:p>
    <w:p w:rsidR="007A7B83" w:rsidRPr="00213128" w:rsidRDefault="007A7B83" w:rsidP="007A7B83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sz w:val="28"/>
          <w:szCs w:val="28"/>
        </w:rPr>
        <w:t>УС – установление соответствия</w:t>
      </w:r>
    </w:p>
    <w:p w:rsidR="00EC19F3" w:rsidRPr="005506FB" w:rsidRDefault="007A7B83" w:rsidP="005506FB">
      <w:pPr>
        <w:keepNext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13128">
        <w:rPr>
          <w:rFonts w:ascii="Times New Roman" w:eastAsia="Times New Roman" w:hAnsi="Times New Roman" w:cs="Times New Roman"/>
          <w:sz w:val="28"/>
          <w:szCs w:val="28"/>
        </w:rPr>
        <w:t xml:space="preserve">УП – </w:t>
      </w:r>
      <w:r w:rsidR="005506FB">
        <w:rPr>
          <w:rFonts w:ascii="Times New Roman" w:eastAsia="Times New Roman" w:hAnsi="Times New Roman" w:cs="Times New Roman"/>
          <w:sz w:val="28"/>
          <w:szCs w:val="28"/>
        </w:rPr>
        <w:t>установление последовательности</w:t>
      </w:r>
    </w:p>
    <w:p w:rsidR="00EC19F3" w:rsidRPr="009B6E5F" w:rsidRDefault="00EC19F3" w:rsidP="00EC19F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Инструкции экзаменатора</w:t>
      </w:r>
    </w:p>
    <w:p w:rsidR="00EC19F3" w:rsidRPr="009B6E5F" w:rsidRDefault="00213128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EC19F3">
        <w:rPr>
          <w:rFonts w:ascii="Times New Roman" w:hAnsi="Times New Roman" w:cs="Times New Roman"/>
          <w:sz w:val="28"/>
          <w:szCs w:val="28"/>
        </w:rPr>
        <w:t>.Проверить наличие канцелярских принадлежностей.</w:t>
      </w:r>
    </w:p>
    <w:p w:rsidR="00EC19F3" w:rsidRPr="009B6E5F" w:rsidRDefault="00213128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EC19F3" w:rsidRPr="009B6E5F">
        <w:rPr>
          <w:rFonts w:ascii="Times New Roman" w:hAnsi="Times New Roman" w:cs="Times New Roman"/>
          <w:sz w:val="28"/>
          <w:szCs w:val="28"/>
        </w:rPr>
        <w:t>.Обеспечить наличие необходимой доку</w:t>
      </w:r>
      <w:r w:rsidR="00EC19F3">
        <w:rPr>
          <w:rFonts w:ascii="Times New Roman" w:hAnsi="Times New Roman" w:cs="Times New Roman"/>
          <w:sz w:val="28"/>
          <w:szCs w:val="28"/>
        </w:rPr>
        <w:t>ментации для проведения зачета</w:t>
      </w:r>
    </w:p>
    <w:p w:rsidR="00EC19F3" w:rsidRDefault="00EC19F3" w:rsidP="00EC19F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6E5F">
        <w:rPr>
          <w:rFonts w:ascii="Times New Roman" w:hAnsi="Times New Roman" w:cs="Times New Roman"/>
          <w:sz w:val="28"/>
          <w:szCs w:val="28"/>
        </w:rPr>
        <w:t>(протокол, инструкции обучающимся и др.)</w:t>
      </w:r>
    </w:p>
    <w:p w:rsidR="00514362" w:rsidRDefault="00213128" w:rsidP="002131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213128">
        <w:rPr>
          <w:rFonts w:ascii="Times New Roman" w:hAnsi="Times New Roman"/>
          <w:sz w:val="28"/>
          <w:szCs w:val="28"/>
        </w:rPr>
        <w:t>Возможно пользование учебным пособием</w:t>
      </w:r>
    </w:p>
    <w:p w:rsidR="007A7B83" w:rsidRPr="00514362" w:rsidRDefault="00EC19F3" w:rsidP="002131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B6E5F">
        <w:rPr>
          <w:rFonts w:ascii="Times New Roman" w:hAnsi="Times New Roman" w:cs="Times New Roman"/>
          <w:b/>
          <w:sz w:val="28"/>
          <w:szCs w:val="28"/>
        </w:rPr>
        <w:t>Эталоны ответов (на усмотрение преподавателя)</w:t>
      </w:r>
    </w:p>
    <w:p w:rsidR="007A7B83" w:rsidRPr="00D76D9B" w:rsidRDefault="007A7B83" w:rsidP="007A7B8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highlight w:val="yellow"/>
        </w:rPr>
      </w:pPr>
    </w:p>
    <w:p w:rsidR="001610A0" w:rsidRPr="001610A0" w:rsidRDefault="001610A0" w:rsidP="001610A0">
      <w:pPr>
        <w:ind w:left="-14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СТРУКТУРА ТЕСТА </w:t>
      </w:r>
    </w:p>
    <w:p w:rsidR="001610A0" w:rsidRPr="001610A0" w:rsidRDefault="001610A0" w:rsidP="001610A0">
      <w:pPr>
        <w:ind w:left="-14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1610A0" w:rsidRPr="001610A0" w:rsidRDefault="001610A0" w:rsidP="001610A0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выбором ответа</w:t>
      </w:r>
    </w:p>
    <w:p w:rsidR="001610A0" w:rsidRPr="001610A0" w:rsidRDefault="001610A0" w:rsidP="001610A0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Текст задания: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форма ответа: «буква»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1.1.Какие породы составляют лесосечный фонд Восточной Сибири?(1 балла)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а) ольха          в) берёза        д) ель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б) пихта           г) сирень       е) бук                        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Ответ:_____,___,___                                                                 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lang w:eastAsia="en-US"/>
        </w:rPr>
        <w:t>1.2.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Когда производят посев семян хвойных пород ? (1 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 ) ранней весной              в) поздней осенью и весной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б) в конце весны                г) в начальной фазе осени   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Ответ:_______,________                             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1.3.Уход за лесными культурами характеризуется уходом: (1балла)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 ) за корневой системой                 в) за надземной системой</w:t>
      </w:r>
    </w:p>
    <w:p w:rsidR="001610A0" w:rsidRPr="001610A0" w:rsidRDefault="001610A0" w:rsidP="001610A0">
      <w:pPr>
        <w:tabs>
          <w:tab w:val="left" w:pos="4200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б) до смыкания крон                         г) после смыкания крон                            Ответ:_______,________                                  </w:t>
      </w:r>
    </w:p>
    <w:p w:rsidR="001610A0" w:rsidRPr="001610A0" w:rsidRDefault="001610A0" w:rsidP="001610A0">
      <w:pPr>
        <w:tabs>
          <w:tab w:val="left" w:pos="4200"/>
        </w:tabs>
        <w:rPr>
          <w:rFonts w:ascii="Calibri" w:eastAsia="Calibri" w:hAnsi="Calibri" w:cs="Times New Roman"/>
          <w:i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1.4.Посадочный материал характеризуют: ( 1балла)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 ) по обнаженным корням               в) закрытой корневой системой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б) без корней                                      г) открытой корневой системой      </w:t>
      </w:r>
    </w:p>
    <w:p w:rsidR="001610A0" w:rsidRPr="001610A0" w:rsidRDefault="001610A0" w:rsidP="001610A0">
      <w:pPr>
        <w:spacing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Ответ:_______,________                                                                                                                                </w:t>
      </w:r>
    </w:p>
    <w:p w:rsidR="001610A0" w:rsidRPr="001610A0" w:rsidRDefault="001610A0" w:rsidP="001610A0">
      <w:pPr>
        <w:spacing w:line="240" w:lineRule="auto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на установление соответствия</w:t>
      </w:r>
    </w:p>
    <w:p w:rsidR="001610A0" w:rsidRPr="001610A0" w:rsidRDefault="001610A0" w:rsidP="001610A0">
      <w:pPr>
        <w:rPr>
          <w:rFonts w:ascii="Calibri" w:eastAsia="Calibri" w:hAnsi="Calibri" w:cs="Times New Roman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.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1.5 Дайте расшифровку позициям № 1,2,3,4,5,6 </w:t>
      </w:r>
      <w:proofErr w:type="spellStart"/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обескрыливателя</w:t>
      </w:r>
      <w:proofErr w:type="spellEnd"/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«Суровцева»  (6 баллов)</w:t>
      </w:r>
    </w:p>
    <w:p w:rsidR="001610A0" w:rsidRPr="001610A0" w:rsidRDefault="00126954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 wp14:anchorId="47E821E2" wp14:editId="2F68B8EA">
            <wp:simplePos x="0" y="0"/>
            <wp:positionH relativeFrom="column">
              <wp:posOffset>2260600</wp:posOffset>
            </wp:positionH>
            <wp:positionV relativeFrom="paragraph">
              <wp:posOffset>118110</wp:posOffset>
            </wp:positionV>
            <wp:extent cx="1981200" cy="1981200"/>
            <wp:effectExtent l="0" t="0" r="0" b="0"/>
            <wp:wrapTight wrapText="bothSides">
              <wp:wrapPolygon edited="0">
                <wp:start x="0" y="0"/>
                <wp:lineTo x="0" y="21392"/>
                <wp:lineTo x="21392" y="21392"/>
                <wp:lineTo x="21392" y="0"/>
                <wp:lineTo x="0" y="0"/>
              </wp:wrapPolygon>
            </wp:wrapTight>
            <wp:docPr id="4" name="Рисунок 4" descr="Изображение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зображение 16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contrast="4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80" t="8434" r="4794" b="25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81792" behindDoc="0" locked="0" layoutInCell="1" allowOverlap="1" wp14:anchorId="5F8AAC5E" wp14:editId="6603774D">
            <wp:simplePos x="0" y="0"/>
            <wp:positionH relativeFrom="column">
              <wp:posOffset>2724150</wp:posOffset>
            </wp:positionH>
            <wp:positionV relativeFrom="paragraph">
              <wp:posOffset>82550</wp:posOffset>
            </wp:positionV>
            <wp:extent cx="3419475" cy="1933575"/>
            <wp:effectExtent l="0" t="0" r="9525" b="952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1.6 Наименование позиций: (5 баллов)</w:t>
      </w:r>
    </w:p>
    <w:p w:rsidR="00126954" w:rsidRPr="001610A0" w:rsidRDefault="00126954" w:rsidP="0012695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А-сортировочный барабан</w:t>
      </w:r>
    </w:p>
    <w:p w:rsidR="00126954" w:rsidRPr="001610A0" w:rsidRDefault="00126954" w:rsidP="0012695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Б- закрома</w:t>
      </w:r>
    </w:p>
    <w:p w:rsidR="00126954" w:rsidRPr="001610A0" w:rsidRDefault="00126954" w:rsidP="0012695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В –нижний транспортер</w:t>
      </w:r>
    </w:p>
    <w:p w:rsidR="00126954" w:rsidRPr="001610A0" w:rsidRDefault="00126954" w:rsidP="0012695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>Г- верхний транспортер</w:t>
      </w:r>
    </w:p>
    <w:p w:rsidR="00126954" w:rsidRPr="001610A0" w:rsidRDefault="00126954" w:rsidP="00126954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Д –элеватор            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развернутым ответом</w:t>
      </w:r>
    </w:p>
    <w:p w:rsidR="001610A0" w:rsidRPr="001610A0" w:rsidRDefault="001610A0" w:rsidP="001610A0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1.7. Как классифицируются сеялки по следующим основным признакам? Перечислите (5баллов)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-назначению —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softHyphen/>
        <w:t>_________________,_________________,_________________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(1балл)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-свойству высеваемых семян — для ________________,__________________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(1балл)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-числу высеваемых рядов — _____________,_____________;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(1балл)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-способу посева - ___________,____________,_____________,_____________,__________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(1балл)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-способу передвижения — ___________,__________,_________,______________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(1балл)</w:t>
      </w:r>
    </w:p>
    <w:p w:rsidR="001610A0" w:rsidRPr="001610A0" w:rsidRDefault="001610A0" w:rsidP="001610A0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на установление соответствия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1.8 Дайте расшифровку позициям 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                                            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(5 баллов)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</w:t>
      </w:r>
      <w:r w:rsidR="00126954"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E04A70E" wp14:editId="03899503">
            <wp:extent cx="1926590" cy="16459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590" cy="1645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</w:t>
      </w: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</w:rPr>
        <w:t>1.9 Назовите орудия для основной обработки почвы_________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</w:rPr>
        <w:t>(2 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</w:rPr>
        <w:lastRenderedPageBreak/>
        <w:t xml:space="preserve">1.10 Какие бывают плуги по способу </w:t>
      </w:r>
      <w:proofErr w:type="spellStart"/>
      <w:r w:rsidRPr="001610A0">
        <w:rPr>
          <w:rFonts w:ascii="Times New Roman" w:eastAsia="Calibri" w:hAnsi="Times New Roman" w:cs="Times New Roman"/>
          <w:i/>
          <w:sz w:val="24"/>
          <w:szCs w:val="24"/>
        </w:rPr>
        <w:t>агрегатировани</w:t>
      </w:r>
      <w:proofErr w:type="spellEnd"/>
      <w:r w:rsidRPr="001610A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610A0">
        <w:rPr>
          <w:rFonts w:ascii="Times New Roman" w:eastAsia="Calibri" w:hAnsi="Times New Roman" w:cs="Times New Roman"/>
          <w:i/>
          <w:sz w:val="24"/>
          <w:szCs w:val="24"/>
        </w:rPr>
        <w:t>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</w:rPr>
        <w:t>(2 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</w:rPr>
        <w:t>1.11Определи по аббревиатуре сколько корпусов в плуге ПЛН-5-35____________(2 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sz w:val="24"/>
          <w:szCs w:val="24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</w:rPr>
        <w:t>1.12 Расшифруйте название плуга по буквам аббревиатуры ПЛД-1,2</w:t>
      </w:r>
      <w:r w:rsidRPr="001610A0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   (</w:t>
      </w:r>
      <w:r w:rsidRPr="001610A0">
        <w:rPr>
          <w:rFonts w:ascii="Times New Roman" w:eastAsia="Calibri" w:hAnsi="Times New Roman" w:cs="Times New Roman"/>
          <w:i/>
          <w:sz w:val="24"/>
          <w:szCs w:val="24"/>
        </w:rPr>
        <w:t>2 балла)</w:t>
      </w: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</w:rPr>
      </w:pPr>
      <w:r w:rsidRPr="001610A0">
        <w:rPr>
          <w:rFonts w:ascii="Times New Roman" w:eastAsia="Calibri" w:hAnsi="Times New Roman" w:cs="Times New Roman"/>
          <w:i/>
          <w:lang w:eastAsia="en-US"/>
        </w:rPr>
        <w:t xml:space="preserve">1.13. Какую роль играют рубки ухода в процессе </w:t>
      </w:r>
      <w:proofErr w:type="spellStart"/>
      <w:r w:rsidRPr="001610A0">
        <w:rPr>
          <w:rFonts w:ascii="Times New Roman" w:eastAsia="Calibri" w:hAnsi="Times New Roman" w:cs="Times New Roman"/>
          <w:i/>
          <w:lang w:eastAsia="en-US"/>
        </w:rPr>
        <w:t>лесовыращивания</w:t>
      </w:r>
      <w:proofErr w:type="spellEnd"/>
      <w:r w:rsidRPr="001610A0">
        <w:rPr>
          <w:rFonts w:ascii="Times New Roman" w:eastAsia="Calibri" w:hAnsi="Times New Roman" w:cs="Times New Roman"/>
          <w:i/>
          <w:lang w:eastAsia="en-US"/>
        </w:rPr>
        <w:t>?</w:t>
      </w:r>
      <w:r>
        <w:rPr>
          <w:rFonts w:ascii="Times New Roman" w:eastAsia="Calibri" w:hAnsi="Times New Roman" w:cs="Times New Roman"/>
          <w:i/>
          <w:lang w:eastAsia="en-US"/>
        </w:rPr>
        <w:t xml:space="preserve">                                      </w:t>
      </w:r>
      <w:r w:rsidRPr="001610A0">
        <w:rPr>
          <w:rFonts w:ascii="Times New Roman" w:eastAsia="Calibri" w:hAnsi="Times New Roman" w:cs="Times New Roman"/>
          <w:i/>
          <w:lang w:eastAsia="en-US"/>
        </w:rPr>
        <w:t>(2 балла)</w:t>
      </w:r>
    </w:p>
    <w:p w:rsidR="001610A0" w:rsidRPr="001610A0" w:rsidRDefault="001610A0" w:rsidP="001610A0">
      <w:pPr>
        <w:spacing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выбором ответа</w:t>
      </w:r>
    </w:p>
    <w:p w:rsidR="001610A0" w:rsidRPr="001610A0" w:rsidRDefault="001610A0" w:rsidP="001610A0">
      <w:pPr>
        <w:ind w:firstLine="36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1 Выполнение лесохозяйственных технологических операций.         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1.14.При какой интенсивности вырубается 25% запаса древесины с участка? 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 балл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а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)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а) слабая                в) быстрая      д) умеренная.       ж) очень сильная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б) медленная         г) сильная       е) умеренно - сильная      з)средняя      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1.15.Погрузочная площадка при сплошных рубках, при площади более </w:t>
      </w:r>
      <w:smartTag w:uri="urn:schemas-microsoft-com:office:smarttags" w:element="metricconverter">
        <w:smartTagPr>
          <w:attr w:name="ProductID" w:val="15 га"/>
        </w:smartTagPr>
        <w:r w:rsidRPr="001610A0">
          <w:rPr>
            <w:rFonts w:ascii="Times New Roman" w:eastAsia="Calibri" w:hAnsi="Times New Roman" w:cs="Times New Roman"/>
            <w:i/>
            <w:sz w:val="24"/>
            <w:szCs w:val="24"/>
            <w:lang w:eastAsia="en-US"/>
          </w:rPr>
          <w:t>15 га</w:t>
        </w:r>
      </w:smartTag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должна составлять в пределах</w:t>
      </w: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: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а) 4%               в) 5 %                д) 3%</w:t>
      </w:r>
    </w:p>
    <w:p w:rsidR="001610A0" w:rsidRPr="001610A0" w:rsidRDefault="001610A0" w:rsidP="001610A0">
      <w:pPr>
        <w:tabs>
          <w:tab w:val="left" w:pos="142"/>
        </w:tabs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б) 2%.              г) 1%                 е) 10%                                                         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(1 балл)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</w:t>
      </w: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610A0" w:rsidRPr="001610A0" w:rsidRDefault="001610A0" w:rsidP="001610A0">
      <w:pPr>
        <w:ind w:left="36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Проверяемые результаты обучения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: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Раздел 2. Выполнение лесохозяйственных технологических операций.         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</w:p>
    <w:p w:rsidR="001610A0" w:rsidRPr="001610A0" w:rsidRDefault="001610A0" w:rsidP="001610A0">
      <w:pPr>
        <w:ind w:left="360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2.16.Какие деревья относят к нежелательным?: 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          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(8 баллов)</w:t>
      </w:r>
    </w:p>
    <w:p w:rsidR="001610A0" w:rsidRPr="001610A0" w:rsidRDefault="001610A0" w:rsidP="00126954">
      <w:pPr>
        <w:ind w:left="360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Ответ: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_____, _____, ____, ____, ____, _____,                                                                                                                                                            </w:t>
      </w: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610A0" w:rsidRPr="001610A0" w:rsidRDefault="001610A0" w:rsidP="00126954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1.17 В лесосечный фонд очередного года засчитываются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: __1__начатые рубкой; __2_ прошлых лет; лесосеки с предоставленной___3_; </w:t>
      </w:r>
      <w:r w:rsidR="00126954">
        <w:rPr>
          <w:rFonts w:ascii="Times New Roman" w:eastAsia="Calibri" w:hAnsi="Times New Roman" w:cs="Times New Roman"/>
          <w:sz w:val="24"/>
          <w:szCs w:val="24"/>
          <w:lang w:eastAsia="en-US"/>
        </w:rPr>
        <w:t>не __4_рубкой__5__   __6__год</w:t>
      </w:r>
      <w:r w:rsidR="00126954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</w:t>
      </w:r>
      <w:r w:rsidR="00126954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( 5 баллов)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форма ответа:</w:t>
      </w:r>
      <w:r w:rsidR="0012695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«цифра </w:t>
      </w:r>
      <w:r w:rsidR="00126954">
        <w:rPr>
          <w:rFonts w:ascii="Times New Roman" w:eastAsia="Calibri" w:hAnsi="Times New Roman" w:cs="Times New Roman"/>
          <w:sz w:val="24"/>
          <w:szCs w:val="24"/>
          <w:lang w:eastAsia="en-US"/>
        </w:rPr>
        <w:t>– слово»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28"/>
      </w:tblGrid>
      <w:tr w:rsidR="001610A0" w:rsidRPr="001610A0" w:rsidTr="00364636">
        <w:tc>
          <w:tcPr>
            <w:tcW w:w="9828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1610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Не вывезенная; </w:t>
            </w:r>
            <w:proofErr w:type="spellStart"/>
            <w:r w:rsidRPr="001610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недорубы</w:t>
            </w:r>
            <w:proofErr w:type="spellEnd"/>
            <w:r w:rsidRPr="001610A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 перерубы; начатые; предыдущего; прошлого; лесосеки; отсрочкой</w:t>
            </w:r>
          </w:p>
        </w:tc>
      </w:tr>
    </w:tbl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Ответ: 1 - _,  2 - __, 3 - _4 -__5-__,6-___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lastRenderedPageBreak/>
        <w:t>1.18 Сплошными рубками называют рубки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_______1______пользования, при котором ___2____ древостой на _______3__  ______4_____ в ___5____прием.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(6 баллов)                                                                                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Ответ: 1 - _,  2 - __, 3 - _4 -__5-__,6-___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 xml:space="preserve">                                      Блок задач на установление соответствия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1.19. Определите схему разработки делянок и   введите условные обозначения  по данной схеме.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                                                                                                             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( 5 баллов)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0264E29" wp14:editId="68914BF7">
            <wp:extent cx="2162175" cy="1209675"/>
            <wp:effectExtent l="0" t="0" r="9525" b="9525"/>
            <wp:docPr id="7" name="Рисунок 7" descr="Изображение 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Изображение 04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" t="8536" r="10547" b="14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 1 - _,  2 - __, 3 - ____4 -___;схема -___                                                   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1.20</w:t>
      </w: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Расшифруйте позиции  машины ТБ-1(форма ответа: «цифра – слово»)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8 баллов)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noProof/>
          <w:sz w:val="24"/>
          <w:szCs w:val="24"/>
        </w:rPr>
        <w:drawing>
          <wp:inline distT="0" distB="0" distL="0" distR="0" wp14:anchorId="291C311A" wp14:editId="39947B47">
            <wp:extent cx="3086100" cy="1762125"/>
            <wp:effectExtent l="0" t="0" r="0" b="9525"/>
            <wp:docPr id="8" name="Рисунок 8" descr="Изображение 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Изображение 05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3" t="2188" r="15924" b="63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Ответ: 1 - _,  2 - __, 3 - _4 -___;5-___                                                     </w:t>
      </w:r>
    </w:p>
    <w:p w:rsidR="001610A0" w:rsidRPr="001610A0" w:rsidRDefault="001610A0" w:rsidP="001610A0">
      <w:pPr>
        <w:spacing w:line="360" w:lineRule="auto"/>
        <w:jc w:val="right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1.21. Установите соответствие машин  по изображению:(форма ответа: «буквы - цифра»)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( 8 баллов)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04"/>
        <w:gridCol w:w="3168"/>
        <w:gridCol w:w="3199"/>
      </w:tblGrid>
      <w:tr w:rsidR="001610A0" w:rsidRPr="001610A0" w:rsidTr="00364636"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1610A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  <w:t>ВПМ</w:t>
            </w:r>
          </w:p>
        </w:tc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1610A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  <w:t>ВМ</w:t>
            </w:r>
          </w:p>
        </w:tc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1610A0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  <w:t>ВТМ</w:t>
            </w:r>
          </w:p>
        </w:tc>
      </w:tr>
      <w:tr w:rsidR="001610A0" w:rsidRPr="001610A0" w:rsidTr="00364636"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852" w:type="dxa"/>
          </w:tcPr>
          <w:p w:rsidR="001610A0" w:rsidRPr="001610A0" w:rsidRDefault="001610A0" w:rsidP="001610A0">
            <w:pPr>
              <w:spacing w:line="36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</w:tc>
      </w:tr>
    </w:tbl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04A1B8D" wp14:editId="060FB203">
            <wp:extent cx="1190625" cy="933450"/>
            <wp:effectExtent l="0" t="0" r="9525" b="0"/>
            <wp:docPr id="9" name="Рисунок 9" descr="Изображение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Изображение 15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contrast="3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7" t="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Pr="001610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32CE300" wp14:editId="0C0D3C89">
            <wp:extent cx="1209675" cy="885825"/>
            <wp:effectExtent l="0" t="0" r="9525" b="9525"/>
            <wp:docPr id="10" name="Рисунок 10" descr="Изображение 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Изображение 08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13" t="5263" r="3688" b="14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</w:t>
      </w:r>
      <w:r w:rsidRPr="001610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2D81CD2" wp14:editId="67D6A850">
            <wp:extent cx="1381125" cy="933450"/>
            <wp:effectExtent l="0" t="0" r="9525" b="0"/>
            <wp:docPr id="11" name="Рисунок 11" descr="Изображение 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Изображение 08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t="10112" r="19513" b="15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Pr="001610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</w:t>
      </w:r>
      <w:r w:rsidRPr="001610A0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103E0DA" wp14:editId="7CD5D239">
            <wp:extent cx="1295400" cy="952500"/>
            <wp:effectExtent l="0" t="0" r="0" b="0"/>
            <wp:docPr id="12" name="Рисунок 12" descr="Изображение 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Изображение 07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6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83" t="3793" r="5618" b="14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 xml:space="preserve"> Ответ: ВПМ - _,  ВМ - __, ВТМ -___                                               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Проверяемые результаты обучения: 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1. . Выполнение мероприятий по воспроизводству лесов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     </w:t>
      </w:r>
      <w:r w:rsidRPr="001610A0"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  <w:t xml:space="preserve"> </w:t>
      </w:r>
    </w:p>
    <w:p w:rsid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развернутым ответом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Текст задания: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1.22 </w:t>
      </w: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 </w:t>
      </w:r>
      <w:r w:rsidRPr="001610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Ситуационная задача.(17 баллов)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</w:t>
      </w:r>
      <w:proofErr w:type="spellStart"/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кв</w:t>
      </w:r>
      <w:proofErr w:type="spellEnd"/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№45, выделе №10 на площади </w:t>
      </w:r>
      <w:smartTag w:uri="urn:schemas-microsoft-com:office:smarttags" w:element="metricconverter">
        <w:smartTagPr>
          <w:attr w:name="ProductID" w:val="6 га"/>
        </w:smartTagPr>
        <w:r w:rsidRPr="001610A0">
          <w:rPr>
            <w:rFonts w:ascii="Times New Roman" w:eastAsia="Calibri" w:hAnsi="Times New Roman" w:cs="Times New Roman"/>
            <w:sz w:val="24"/>
            <w:szCs w:val="24"/>
            <w:lang w:eastAsia="en-US"/>
          </w:rPr>
          <w:t>6 га</w:t>
        </w:r>
      </w:smartTag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проходили сплошнолесосечные рубки механизированным способом с использованием </w:t>
      </w:r>
      <w:proofErr w:type="spellStart"/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бензиномоторных</w:t>
      </w:r>
      <w:proofErr w:type="spellEnd"/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пил. Шёл сильный снегопад. В этот день инженер по лесозаготовкам решил проверить работу звена и отправился один в зону валки леса в 16-00 часов. Прошло несколько часов. Прежде чем водитель автобуса забеспокоился о местонахождении начальника, так как работники звена закончив работу вышли к месту базирования мастерского участка без инженера по лесозаготовкам.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Вопрос: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1.По какой причине инженер не пришёл с участка валки леса?  (6 баллов)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2.Какими требованиями безопасности он пренебрег?                  (8 баллов)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3.Есть ли вина в этом работников звена? Если да, то в чём?  (3 балла)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Ответ: 1-__________________________________________________________________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2-__________________________________________________________________________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>3- _________________________________________________________________________</w:t>
      </w:r>
    </w:p>
    <w:p w:rsidR="001610A0" w:rsidRPr="001610A0" w:rsidRDefault="001610A0" w:rsidP="001610A0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1610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Проверяемые результаты обучения: 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Раздел 2</w:t>
      </w:r>
      <w:r w:rsidRPr="001610A0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1610A0">
        <w:rPr>
          <w:rFonts w:ascii="Times New Roman" w:eastAsia="Times New Roman" w:hAnsi="Times New Roman" w:cs="Times New Roman"/>
          <w:sz w:val="24"/>
          <w:szCs w:val="24"/>
          <w:u w:val="single"/>
        </w:rPr>
        <w:t>Проведение мероприятий по защите лесов от пожаров, вредителей и болезней</w:t>
      </w:r>
    </w:p>
    <w:p w:rsidR="001610A0" w:rsidRPr="001610A0" w:rsidRDefault="001610A0" w:rsidP="001610A0">
      <w:pPr>
        <w:spacing w:line="360" w:lineRule="auto"/>
        <w:jc w:val="center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  <w:r w:rsidRPr="001610A0"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  <w:t>Блок задач с кратким ответом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lang w:eastAsia="en-US"/>
        </w:rPr>
      </w:pPr>
      <w:r w:rsidRPr="001610A0">
        <w:rPr>
          <w:rFonts w:ascii="Times New Roman" w:eastAsia="Calibri" w:hAnsi="Times New Roman" w:cs="Times New Roman"/>
          <w:i/>
          <w:lang w:eastAsia="en-US"/>
        </w:rPr>
        <w:t>2.23.Назовите марку лесного ранцевого опрыскивателя применяемого при тушении кромки пожаров? (1балла)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lang w:eastAsia="en-US"/>
        </w:rPr>
      </w:pPr>
      <w:r w:rsidRPr="001610A0">
        <w:rPr>
          <w:rFonts w:ascii="Times New Roman" w:eastAsia="Calibri" w:hAnsi="Times New Roman" w:cs="Times New Roman"/>
          <w:lang w:eastAsia="en-US"/>
        </w:rPr>
        <w:t>Ответ:  ____________________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lang w:eastAsia="en-US"/>
        </w:rPr>
      </w:pPr>
      <w:r w:rsidRPr="001610A0">
        <w:rPr>
          <w:rFonts w:ascii="Times New Roman" w:eastAsia="Calibri" w:hAnsi="Times New Roman" w:cs="Times New Roman"/>
          <w:i/>
          <w:lang w:eastAsia="en-US"/>
        </w:rPr>
        <w:t xml:space="preserve">2.24Какие агрегаты используют на строительстве противопожарных минерализованных полос применяют ?                                                                                                                           (1балла)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lang w:eastAsia="en-US"/>
        </w:rPr>
      </w:pPr>
      <w:r w:rsidRPr="001610A0">
        <w:rPr>
          <w:rFonts w:ascii="Times New Roman" w:eastAsia="Calibri" w:hAnsi="Times New Roman" w:cs="Times New Roman"/>
          <w:lang w:eastAsia="en-US"/>
        </w:rPr>
        <w:lastRenderedPageBreak/>
        <w:t>Ответ:_____________,_______________,____________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lang w:eastAsia="en-US"/>
        </w:rPr>
      </w:pPr>
      <w:r w:rsidRPr="001610A0">
        <w:rPr>
          <w:rFonts w:ascii="Times New Roman" w:eastAsia="Calibri" w:hAnsi="Times New Roman" w:cs="Times New Roman"/>
          <w:i/>
          <w:lang w:eastAsia="en-US"/>
        </w:rPr>
        <w:t xml:space="preserve">2.25. Где применяют ОМР-2( опрыскиватель мелкокапельный ранцевый)?                  (1балла)                                                                               </w:t>
      </w:r>
    </w:p>
    <w:p w:rsidR="001610A0" w:rsidRPr="001610A0" w:rsidRDefault="001610A0" w:rsidP="001610A0">
      <w:pPr>
        <w:rPr>
          <w:rFonts w:ascii="Times New Roman" w:eastAsia="Calibri" w:hAnsi="Times New Roman" w:cs="Times New Roman"/>
          <w:i/>
          <w:lang w:eastAsia="en-US"/>
        </w:rPr>
      </w:pPr>
      <w:r w:rsidRPr="001610A0">
        <w:rPr>
          <w:rFonts w:ascii="Times New Roman" w:eastAsia="Calibri" w:hAnsi="Times New Roman" w:cs="Times New Roman"/>
          <w:lang w:eastAsia="en-US"/>
        </w:rPr>
        <w:t>Ответ: ______________</w:t>
      </w:r>
      <w:r w:rsidRPr="001610A0">
        <w:rPr>
          <w:rFonts w:ascii="Times New Roman" w:eastAsia="Calibri" w:hAnsi="Times New Roman" w:cs="Times New Roman"/>
          <w:i/>
          <w:lang w:eastAsia="en-US"/>
        </w:rPr>
        <w:t xml:space="preserve">  ______________________ _________________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Критерии оценки:</w:t>
      </w:r>
    </w:p>
    <w:p w:rsidR="001610A0" w:rsidRPr="001610A0" w:rsidRDefault="00620D7C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«5»- (87-97</w:t>
      </w:r>
      <w:r w:rsidR="001610A0"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) баллов  (90-100%); </w:t>
      </w:r>
    </w:p>
    <w:p w:rsidR="001610A0" w:rsidRPr="001610A0" w:rsidRDefault="00620D7C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«4»- (76-86</w:t>
      </w:r>
      <w:r w:rsidR="001610A0"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) баллов  (80-89%) ;</w:t>
      </w:r>
    </w:p>
    <w:p w:rsidR="001610A0" w:rsidRPr="001610A0" w:rsidRDefault="00620D7C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«3»- (65-75</w:t>
      </w:r>
      <w:r w:rsidR="001610A0"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) баллов  (70-79%);  </w:t>
      </w:r>
    </w:p>
    <w:p w:rsidR="001610A0" w:rsidRPr="001610A0" w:rsidRDefault="001610A0" w:rsidP="001610A0">
      <w:pPr>
        <w:spacing w:line="360" w:lineRule="auto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1610A0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«2»- менее 60  балло</w:t>
      </w:r>
      <w:r w:rsidR="00126954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в   </w:t>
      </w:r>
    </w:p>
    <w:p w:rsidR="007A7B83" w:rsidRPr="007A7B83" w:rsidRDefault="007A7B83" w:rsidP="001610A0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CF3C2F" w:rsidRPr="00CF3C2F" w:rsidRDefault="00CF3C2F" w:rsidP="00DA1BAC">
      <w:pPr>
        <w:keepNext/>
        <w:widowControl w:val="0"/>
        <w:suppressLineNumbers/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F3C2F">
        <w:rPr>
          <w:rFonts w:ascii="Times New Roman" w:eastAsia="Times New Roman" w:hAnsi="Times New Roman" w:cs="Times New Roman"/>
          <w:b/>
          <w:sz w:val="28"/>
          <w:szCs w:val="28"/>
        </w:rPr>
        <w:t>Оценка решения тестовых задач, выполнения теста</w:t>
      </w:r>
    </w:p>
    <w:p w:rsidR="00CF3C2F" w:rsidRPr="00CF3C2F" w:rsidRDefault="00CF3C2F" w:rsidP="00DA1BAC">
      <w:pPr>
        <w:keepNext/>
        <w:widowControl w:val="0"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F3C2F">
        <w:rPr>
          <w:rFonts w:ascii="Times New Roman" w:eastAsia="Times New Roman" w:hAnsi="Times New Roman" w:cs="Times New Roman"/>
          <w:i/>
          <w:sz w:val="28"/>
          <w:szCs w:val="28"/>
        </w:rPr>
        <w:t>За правильный ответ на вопросы или верное решение задачи выставляется положительная оценка – 1 балл.</w:t>
      </w:r>
    </w:p>
    <w:p w:rsidR="00CF3C2F" w:rsidRPr="00CF3C2F" w:rsidRDefault="00CF3C2F" w:rsidP="00CF3C2F">
      <w:pPr>
        <w:keepNext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F3C2F">
        <w:rPr>
          <w:rFonts w:ascii="Times New Roman" w:eastAsia="Times New Roman" w:hAnsi="Times New Roman" w:cs="Times New Roman"/>
          <w:i/>
          <w:sz w:val="28"/>
          <w:szCs w:val="28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CF3C2F" w:rsidRPr="00CF3C2F" w:rsidRDefault="00CF3C2F" w:rsidP="00CF3C2F">
      <w:pPr>
        <w:keepNext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F3C2F">
        <w:rPr>
          <w:rFonts w:ascii="Times New Roman" w:eastAsia="Times New Roman" w:hAnsi="Times New Roman" w:cs="Times New Roman"/>
          <w:i/>
          <w:sz w:val="28"/>
          <w:szCs w:val="28"/>
        </w:rPr>
        <w:t>При 70% и более правильных ответов контрольное задание считается выполненным, при этом в ведомость (оценочный/аттестационный лист) выставляется  положительная оценка (1).</w:t>
      </w:r>
    </w:p>
    <w:p w:rsidR="00CF3C2F" w:rsidRPr="00CF3C2F" w:rsidRDefault="00CF3C2F" w:rsidP="00CF3C2F">
      <w:pPr>
        <w:keepNext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F3C2F">
        <w:rPr>
          <w:rFonts w:ascii="Times New Roman" w:eastAsia="Times New Roman" w:hAnsi="Times New Roman" w:cs="Times New Roman"/>
          <w:i/>
          <w:sz w:val="28"/>
          <w:szCs w:val="28"/>
        </w:rPr>
        <w:t>В случае менее 70% правильных ответов контрольное задание считается не выполненным, при этом в ведомость (оценочный/аттестационный лист) выставляется  отрицательная оценка (0).</w:t>
      </w:r>
    </w:p>
    <w:p w:rsidR="004A7793" w:rsidRDefault="004A7793" w:rsidP="004A7793">
      <w:pPr>
        <w:tabs>
          <w:tab w:val="left" w:pos="202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A7793" w:rsidRPr="0076556D" w:rsidRDefault="004A7793" w:rsidP="005C34B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556D">
        <w:rPr>
          <w:rFonts w:ascii="Times New Roman" w:hAnsi="Times New Roman" w:cs="Times New Roman"/>
          <w:b/>
          <w:bCs/>
          <w:sz w:val="28"/>
          <w:szCs w:val="28"/>
        </w:rPr>
        <w:t>III. Оценка по уче</w:t>
      </w:r>
      <w:r w:rsidR="00C4045E">
        <w:rPr>
          <w:rFonts w:ascii="Times New Roman" w:hAnsi="Times New Roman" w:cs="Times New Roman"/>
          <w:b/>
          <w:bCs/>
          <w:sz w:val="28"/>
          <w:szCs w:val="28"/>
        </w:rPr>
        <w:t>бной и производственной практике</w:t>
      </w:r>
    </w:p>
    <w:p w:rsidR="004A7793" w:rsidRPr="0076556D" w:rsidRDefault="004A7793" w:rsidP="004A779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A7793" w:rsidRPr="0076556D" w:rsidRDefault="004A7793" w:rsidP="004A779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6556D">
        <w:rPr>
          <w:rFonts w:ascii="Times New Roman" w:hAnsi="Times New Roman" w:cs="Times New Roman"/>
          <w:b/>
          <w:bCs/>
          <w:sz w:val="28"/>
          <w:szCs w:val="28"/>
        </w:rPr>
        <w:t>3.1. Формы и методы оценивания</w:t>
      </w:r>
    </w:p>
    <w:p w:rsidR="004A7793" w:rsidRPr="0076556D" w:rsidRDefault="004A7793" w:rsidP="004A779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A7793" w:rsidRPr="0076556D" w:rsidRDefault="00D76D9B" w:rsidP="001269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4A7793" w:rsidRPr="0076556D">
        <w:rPr>
          <w:rFonts w:ascii="Times New Roman" w:hAnsi="Times New Roman" w:cs="Times New Roman"/>
          <w:sz w:val="28"/>
          <w:szCs w:val="28"/>
        </w:rPr>
        <w:t>Предметом оцен</w:t>
      </w:r>
      <w:r w:rsidR="004A7793">
        <w:rPr>
          <w:rFonts w:ascii="Times New Roman" w:hAnsi="Times New Roman" w:cs="Times New Roman"/>
          <w:sz w:val="28"/>
          <w:szCs w:val="28"/>
        </w:rPr>
        <w:t>ки по учебной</w:t>
      </w:r>
      <w:r w:rsidR="004A7793" w:rsidRPr="0076556D">
        <w:rPr>
          <w:rFonts w:ascii="Times New Roman" w:hAnsi="Times New Roman" w:cs="Times New Roman"/>
          <w:sz w:val="28"/>
          <w:szCs w:val="28"/>
        </w:rPr>
        <w:t xml:space="preserve"> практике обязательно являются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A7793" w:rsidRPr="0076556D">
        <w:rPr>
          <w:rFonts w:ascii="Times New Roman" w:hAnsi="Times New Roman" w:cs="Times New Roman"/>
          <w:sz w:val="28"/>
          <w:szCs w:val="28"/>
        </w:rPr>
        <w:t>дидактические единицы «иметь практический опыт» и «уметь».</w:t>
      </w:r>
    </w:p>
    <w:p w:rsidR="00126954" w:rsidRDefault="00126954" w:rsidP="004A77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A7793" w:rsidRPr="00204C28" w:rsidRDefault="004A7793" w:rsidP="004A77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04C28">
        <w:rPr>
          <w:rFonts w:ascii="Times New Roman" w:hAnsi="Times New Roman" w:cs="Times New Roman"/>
          <w:bCs/>
          <w:sz w:val="28"/>
          <w:szCs w:val="28"/>
        </w:rPr>
        <w:t>Формами организации учебной практики являются:</w:t>
      </w:r>
    </w:p>
    <w:p w:rsidR="004A7793" w:rsidRPr="00204C28" w:rsidRDefault="00177B4C" w:rsidP="00177B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</w:t>
      </w:r>
      <w:r w:rsidR="004A7793" w:rsidRPr="00204C28">
        <w:rPr>
          <w:rFonts w:ascii="Times New Roman" w:hAnsi="Times New Roman" w:cs="Times New Roman"/>
          <w:bCs/>
          <w:sz w:val="28"/>
          <w:szCs w:val="28"/>
        </w:rPr>
        <w:t>Занятия учебной практики  в учебных лаборат</w:t>
      </w:r>
      <w:r w:rsidR="00857086">
        <w:rPr>
          <w:rFonts w:ascii="Times New Roman" w:hAnsi="Times New Roman" w:cs="Times New Roman"/>
          <w:bCs/>
          <w:sz w:val="28"/>
          <w:szCs w:val="28"/>
        </w:rPr>
        <w:t>ориях, гараже, учебном лесном участке</w:t>
      </w:r>
      <w:r w:rsidR="004A7793" w:rsidRPr="00204C28">
        <w:rPr>
          <w:rFonts w:ascii="Times New Roman" w:hAnsi="Times New Roman" w:cs="Times New Roman"/>
          <w:bCs/>
          <w:sz w:val="28"/>
          <w:szCs w:val="28"/>
        </w:rPr>
        <w:t>.</w:t>
      </w:r>
    </w:p>
    <w:p w:rsidR="004A7793" w:rsidRPr="00204C28" w:rsidRDefault="00177B4C" w:rsidP="00177B4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</w:t>
      </w:r>
      <w:r w:rsidR="004A7793" w:rsidRPr="00204C28">
        <w:rPr>
          <w:rFonts w:ascii="Times New Roman" w:hAnsi="Times New Roman" w:cs="Times New Roman"/>
          <w:bCs/>
          <w:sz w:val="28"/>
          <w:szCs w:val="28"/>
        </w:rPr>
        <w:t>Обучение на предприятиях города и района на договорной основе с социальными партнерами.</w:t>
      </w:r>
    </w:p>
    <w:p w:rsidR="004A7793" w:rsidRPr="0076556D" w:rsidRDefault="004A7793" w:rsidP="004A779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A7793" w:rsidRDefault="00D76D9B" w:rsidP="004A7793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C4045E">
        <w:rPr>
          <w:rFonts w:ascii="Times New Roman" w:hAnsi="Times New Roman" w:cs="Times New Roman"/>
          <w:sz w:val="28"/>
          <w:szCs w:val="28"/>
        </w:rPr>
        <w:t>Оценки по учебной практике,</w:t>
      </w:r>
      <w:r w:rsidR="004A7793" w:rsidRPr="00B13D13">
        <w:rPr>
          <w:rFonts w:ascii="Times New Roman" w:hAnsi="Times New Roman" w:cs="Times New Roman"/>
          <w:sz w:val="28"/>
          <w:szCs w:val="28"/>
        </w:rPr>
        <w:t xml:space="preserve"> обучающимся выставляется в журнал учета учебной и производственной практики</w:t>
      </w:r>
      <w:r w:rsidR="00527DE8">
        <w:rPr>
          <w:rFonts w:ascii="Times New Roman" w:hAnsi="Times New Roman" w:cs="Times New Roman"/>
          <w:sz w:val="28"/>
          <w:szCs w:val="28"/>
        </w:rPr>
        <w:t>, н</w:t>
      </w:r>
      <w:r w:rsidR="004A7793" w:rsidRPr="00B13D13">
        <w:rPr>
          <w:rFonts w:ascii="Times New Roman" w:hAnsi="Times New Roman" w:cs="Times New Roman"/>
          <w:sz w:val="28"/>
          <w:szCs w:val="28"/>
        </w:rPr>
        <w:t>а основании</w:t>
      </w:r>
      <w:r w:rsidR="00C4045E">
        <w:rPr>
          <w:rFonts w:ascii="Times New Roman" w:hAnsi="Times New Roman" w:cs="Times New Roman"/>
          <w:sz w:val="28"/>
          <w:szCs w:val="28"/>
        </w:rPr>
        <w:t xml:space="preserve"> посещаемости и </w:t>
      </w:r>
      <w:r w:rsidR="004A7793" w:rsidRPr="00B13D13">
        <w:rPr>
          <w:rFonts w:ascii="Times New Roman" w:hAnsi="Times New Roman" w:cs="Times New Roman"/>
          <w:sz w:val="28"/>
          <w:szCs w:val="28"/>
        </w:rPr>
        <w:t xml:space="preserve"> данных аттестационного листа с места прохождения практики, составленного </w:t>
      </w:r>
      <w:r w:rsidR="004A7793" w:rsidRPr="00B13D13">
        <w:rPr>
          <w:rFonts w:ascii="Times New Roman" w:hAnsi="Times New Roman" w:cs="Times New Roman"/>
          <w:sz w:val="28"/>
          <w:szCs w:val="28"/>
        </w:rPr>
        <w:lastRenderedPageBreak/>
        <w:t>и подписанного представителем образовательного учреждения и ответственным лицом организации (базы практики). В аттестационном листе  отражаются виды работ, выполненные обучающимся во время практики, их объем, качество выполнения в соответствии с требованиями организации, в которой проходила практика, или требованиями профессионального училища.</w:t>
      </w:r>
    </w:p>
    <w:p w:rsidR="004A7793" w:rsidRPr="00407FDE" w:rsidRDefault="004A7793" w:rsidP="00407FD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13D13">
        <w:rPr>
          <w:rFonts w:ascii="Times New Roman" w:hAnsi="Times New Roman" w:cs="Times New Roman"/>
          <w:bCs/>
          <w:sz w:val="28"/>
          <w:szCs w:val="28"/>
        </w:rPr>
        <w:t xml:space="preserve">Итогом учебной практики  является дифференцированный зачет. </w:t>
      </w:r>
    </w:p>
    <w:p w:rsidR="006A0A26" w:rsidRPr="006A0A26" w:rsidRDefault="006A0A26" w:rsidP="006A0A2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</w:rPr>
      </w:pPr>
    </w:p>
    <w:p w:rsidR="004A7793" w:rsidRPr="00857086" w:rsidRDefault="004A7793" w:rsidP="00904823">
      <w:pPr>
        <w:pStyle w:val="a4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857086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Общие требования к организации образовательного процесса </w:t>
      </w:r>
    </w:p>
    <w:p w:rsidR="00857086" w:rsidRDefault="00857086" w:rsidP="004A7793">
      <w:pPr>
        <w:autoSpaceDE w:val="0"/>
        <w:autoSpaceDN w:val="0"/>
        <w:adjustRightInd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A7793" w:rsidRPr="004A7793" w:rsidRDefault="004A7793" w:rsidP="004A7793">
      <w:pPr>
        <w:autoSpaceDE w:val="0"/>
        <w:autoSpaceDN w:val="0"/>
        <w:adjustRightInd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A7793">
        <w:rPr>
          <w:rFonts w:ascii="Times New Roman" w:eastAsia="Times New Roman" w:hAnsi="Times New Roman" w:cs="Times New Roman"/>
          <w:color w:val="000000"/>
          <w:sz w:val="28"/>
          <w:szCs w:val="28"/>
        </w:rPr>
        <w:t>Обязательным условием обучения</w:t>
      </w:r>
      <w:r w:rsidR="00C4045E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4A77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профессиональному модулю «проведение мероприятий по воспроизводству лесов и уходу за лесом» является предшествующее изучение общепрофессиональных дисциплин – почвоведение, охрана труда. </w:t>
      </w:r>
    </w:p>
    <w:p w:rsidR="004A7793" w:rsidRPr="004A7793" w:rsidRDefault="004A7793" w:rsidP="004A7793">
      <w:pPr>
        <w:autoSpaceDE w:val="0"/>
        <w:autoSpaceDN w:val="0"/>
        <w:adjustRightInd w:val="0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A77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Обязательным условием допуска к учебной практике в рамках профессионального модуля является получение зачетов по МДК – лесоводство и лесоразведение, охрана и защита леса, технология и механизация лесохозяйственных работ и приобретение умений на практических занятиях. </w:t>
      </w:r>
    </w:p>
    <w:p w:rsidR="004A7793" w:rsidRPr="004A7793" w:rsidRDefault="004A7793" w:rsidP="004A7793">
      <w:pPr>
        <w:autoSpaceDE w:val="0"/>
        <w:autoSpaceDN w:val="0"/>
        <w:adjustRightInd w:val="0"/>
        <w:spacing w:line="240" w:lineRule="auto"/>
        <w:ind w:firstLine="7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A7793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Перед началом практи</w:t>
      </w:r>
      <w:r w:rsidR="00C4045E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ческих занятий, учебной практике</w:t>
      </w:r>
      <w:r w:rsidRPr="004A77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 также при выполнении работ с целью предотвращения несчастных случаев, мастер производственного обучения обязан проводить инструктаж по технике безопасности. </w:t>
      </w:r>
    </w:p>
    <w:p w:rsidR="00857086" w:rsidRPr="00857086" w:rsidRDefault="00857086" w:rsidP="00857086">
      <w:pPr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3.2.1.</w:t>
      </w:r>
      <w:r w:rsidRPr="00857086">
        <w:rPr>
          <w:rFonts w:ascii="Times New Roman" w:hAnsi="Times New Roman"/>
          <w:b/>
          <w:bCs/>
          <w:sz w:val="28"/>
          <w:szCs w:val="28"/>
        </w:rPr>
        <w:t xml:space="preserve">Перечень видов работ для проверки результатов освоения программы </w:t>
      </w:r>
      <w:r w:rsidR="005F498D">
        <w:rPr>
          <w:rFonts w:ascii="Times New Roman" w:hAnsi="Times New Roman"/>
          <w:b/>
          <w:bCs/>
          <w:sz w:val="28"/>
          <w:szCs w:val="28"/>
        </w:rPr>
        <w:t xml:space="preserve">по </w:t>
      </w:r>
      <w:r w:rsidRPr="00857086">
        <w:rPr>
          <w:rFonts w:ascii="Times New Roman" w:hAnsi="Times New Roman"/>
          <w:b/>
          <w:bCs/>
          <w:sz w:val="28"/>
          <w:szCs w:val="28"/>
        </w:rPr>
        <w:t>учебной  практике</w:t>
      </w:r>
    </w:p>
    <w:tbl>
      <w:tblPr>
        <w:tblpPr w:leftFromText="180" w:rightFromText="180" w:vertAnchor="text" w:horzAnchor="margin" w:tblpY="299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C0" w:firstRow="0" w:lastRow="1" w:firstColumn="1" w:lastColumn="1" w:noHBand="0" w:noVBand="0"/>
      </w:tblPr>
      <w:tblGrid>
        <w:gridCol w:w="1809"/>
        <w:gridCol w:w="4253"/>
        <w:gridCol w:w="8"/>
        <w:gridCol w:w="3501"/>
      </w:tblGrid>
      <w:tr w:rsidR="000B251B" w:rsidRPr="00EA1A82" w:rsidTr="000B251B">
        <w:trPr>
          <w:trHeight w:val="4"/>
        </w:trPr>
        <w:tc>
          <w:tcPr>
            <w:tcW w:w="945" w:type="pct"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Код и наименование профессиональных модулей  и тем учебной практики</w:t>
            </w:r>
          </w:p>
        </w:tc>
        <w:tc>
          <w:tcPr>
            <w:tcW w:w="2222" w:type="pct"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Виды работ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Уровень усвоения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</w:tcPr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222" w:type="pct"/>
          </w:tcPr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</w:tcPr>
          <w:p w:rsidR="000B251B" w:rsidRPr="002B5B68" w:rsidRDefault="00DC052D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ПМ 02</w:t>
            </w:r>
            <w:r w:rsidR="000B251B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Проведение мероприятий по воспроизводству лесов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 w:val="restart"/>
          </w:tcPr>
          <w:p w:rsidR="000B251B" w:rsidRPr="002B5B68" w:rsidRDefault="00DC052D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МДК 02</w:t>
            </w:r>
            <w:r w:rsidR="000B251B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Исследование анатомического строения ствола, корня, листа и их  функций.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   Исследование жизненного цикла (онтогенеза) и фенологии древесных  растений.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ПК1,</w:t>
            </w:r>
            <w:r w:rsidR="00DC052D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ПК2,ОК2,ОК3,ОК4ОК5,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</w:t>
            </w:r>
            <w:r w:rsidR="00DC052D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ОК6,У3,З4,З5,ЛР10,ЛР16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Сбор материала для составления 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гербария. Обработка материала подготовка к сушке.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ПК1,ПК2,ОК1,ОК2,ОК3,</w:t>
            </w:r>
            <w:r w:rsidR="00DC052D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У1,У2,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У3</w:t>
            </w:r>
            <w:r w:rsidR="00DC052D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,З4,ЛР10,ЛР16</w:t>
            </w:r>
          </w:p>
        </w:tc>
      </w:tr>
      <w:tr w:rsidR="000B251B" w:rsidRPr="00EA1A82" w:rsidTr="000B251B">
        <w:trPr>
          <w:trHeight w:val="178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Монтаж гербария и определение травянистых, древесных и кустарниковых пород с помощью определителя.   </w:t>
            </w:r>
          </w:p>
        </w:tc>
        <w:tc>
          <w:tcPr>
            <w:tcW w:w="1833" w:type="pct"/>
            <w:gridSpan w:val="2"/>
          </w:tcPr>
          <w:p w:rsidR="000B251B" w:rsidRPr="002B5B68" w:rsidRDefault="001A6C35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ПК1,ПК2,ОК1,ОК2,ОК3,ОК4,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ОК6,У3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З1,З4,ЛР10,ЛР16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7C0B66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Определение хво</w:t>
            </w:r>
            <w:r w:rsidR="007C0B66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йных пород по внешним признакам</w:t>
            </w:r>
          </w:p>
        </w:tc>
        <w:tc>
          <w:tcPr>
            <w:tcW w:w="1833" w:type="pct"/>
            <w:gridSpan w:val="2"/>
          </w:tcPr>
          <w:p w:rsidR="000B251B" w:rsidRPr="002B5B68" w:rsidRDefault="001A6C35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ПК1,ПК3,ОК1,ОК2,ОК3,ОК4,ОК6,У3</w:t>
            </w:r>
            <w:r w:rsidR="000B251B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,З1,З4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 ЛР10,ЛР13</w:t>
            </w:r>
            <w:r w:rsidR="001C4A5B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ЛР16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Проведение закладки разрезов,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полуям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прикопок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на открытой местности учебной площади.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Проведение полевого анализа луговых и лесных почв.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Определение механического состава почвы</w:t>
            </w:r>
          </w:p>
        </w:tc>
        <w:tc>
          <w:tcPr>
            <w:tcW w:w="1833" w:type="pct"/>
            <w:gridSpan w:val="2"/>
          </w:tcPr>
          <w:p w:rsidR="001A6C35" w:rsidRPr="002B5B68" w:rsidRDefault="001A6C35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ПК1, ОК1,ОК2,ОК3,ОК4,</w:t>
            </w:r>
          </w:p>
          <w:p w:rsidR="000B251B" w:rsidRPr="002B5B68" w:rsidRDefault="001A6C35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ОК6,У3,З1,З4, ЛР10,</w:t>
            </w:r>
            <w:r w:rsidR="001C4A5B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ЛР13,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ЛР16</w:t>
            </w:r>
            <w:r w:rsidR="001C4A5B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,У8,З1,З2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 ЛР10,ЛР13,ЛР16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Проведение закладки разрезов,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полуям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прикопок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на возвышенности учебной площади.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Проведение полевого анализа луговых и лесных почв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Определение механического состава почвы.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33" w:type="pct"/>
            <w:gridSpan w:val="2"/>
          </w:tcPr>
          <w:p w:rsidR="000B251B" w:rsidRPr="002B5B68" w:rsidRDefault="001C4A5B" w:rsidP="001C4A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ПК1,ОК1-4,ОК6,У3,З1,З4, ЛР10,ЛР13,ЛР16, 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Документальное описание заложенных разрезов. Подготовка и защита практической работы. 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33" w:type="pct"/>
            <w:gridSpan w:val="2"/>
          </w:tcPr>
          <w:p w:rsidR="000B251B" w:rsidRPr="002B5B68" w:rsidRDefault="001C4A5B" w:rsidP="001C4A5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ПК1,ОК1-4,ОК6,У3,З1,З4, ЛР10,ЛР13,ЛР16,</w:t>
            </w:r>
          </w:p>
        </w:tc>
      </w:tr>
      <w:tr w:rsidR="000B251B" w:rsidRPr="00EA1A82" w:rsidTr="000B251B">
        <w:trPr>
          <w:trHeight w:val="160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Определение основных компонентов леса и их значение.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 Определение состава насаждения, формы древостоя и товарности древостоя  на учебной деляне.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  Определение типа леса в зависимости от условий и места произрастания по классификации П.С.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Погребняка</w:t>
            </w:r>
            <w:proofErr w:type="spellEnd"/>
          </w:p>
          <w:p w:rsidR="000B251B" w:rsidRPr="002B5B68" w:rsidRDefault="000B251B" w:rsidP="00E734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Определение и 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лесорастительных условий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ПК3,ОК1-6,У3-7,З1,З5</w:t>
            </w:r>
            <w:r w:rsidR="001C4A5B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,З6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, ЛР10,ЛР13,ЛР16</w:t>
            </w:r>
          </w:p>
        </w:tc>
      </w:tr>
      <w:tr w:rsidR="000B251B" w:rsidRPr="00EA1A82" w:rsidTr="000B251B">
        <w:trPr>
          <w:trHeight w:val="228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Закладка пробных площадей и оценка естественного возобновления леса.</w:t>
            </w:r>
          </w:p>
          <w:p w:rsidR="000B251B" w:rsidRPr="00E734EE" w:rsidRDefault="000B251B" w:rsidP="00E734E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Характеристика деревьев по 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классам роста и форме древостоя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ПК1,ОК1-6,У3,У4,У7,З1,З5,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ЛР10,ЛР13,ЛР16,</w:t>
            </w:r>
          </w:p>
        </w:tc>
      </w:tr>
      <w:tr w:rsidR="000B251B" w:rsidRPr="00EA1A82" w:rsidTr="000B251B">
        <w:trPr>
          <w:trHeight w:val="258"/>
        </w:trPr>
        <w:tc>
          <w:tcPr>
            <w:tcW w:w="945" w:type="pct"/>
            <w:tcBorders>
              <w:top w:val="nil"/>
            </w:tcBorders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Побочное пользование лесом. Заготовка пищевых и лекарственных растений,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ягод, орехов, новогодних ёлок.</w:t>
            </w:r>
          </w:p>
        </w:tc>
        <w:tc>
          <w:tcPr>
            <w:tcW w:w="1833" w:type="pct"/>
            <w:gridSpan w:val="2"/>
          </w:tcPr>
          <w:p w:rsidR="002B5B68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ОК1-6,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У3,У6,У7,З1,З2,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З5,З8,З9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ЛР10,ЛР13,ЛР16,</w:t>
            </w:r>
          </w:p>
        </w:tc>
      </w:tr>
      <w:tr w:rsidR="000B251B" w:rsidRPr="00EA1A82" w:rsidTr="000B251B">
        <w:trPr>
          <w:trHeight w:val="53"/>
        </w:trPr>
        <w:tc>
          <w:tcPr>
            <w:tcW w:w="945" w:type="pct"/>
            <w:vMerge w:val="restar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МДК 01.02</w:t>
            </w: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Древесиноведение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лесное товароведение.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B251B" w:rsidRPr="00EA1A82" w:rsidTr="000B251B">
        <w:trPr>
          <w:trHeight w:val="38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Таксация круглых лесоматериалов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Определение и характеристика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круглых лесоматериалов.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и измерение основных пороков круглых лесоматериалов.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Определение сорта круглых лесоматериалов и его маркировка.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Определение объема круглых лесоматериалов по таблицам объема и по формулам.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ПК3,ОК1-6,У3-5,З1-3,З5,З6,З8,З9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ЛР10,ЛР13,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ЛР14,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ЛР16,</w:t>
            </w:r>
          </w:p>
        </w:tc>
      </w:tr>
      <w:tr w:rsidR="000B251B" w:rsidRPr="00EA1A82" w:rsidTr="000B251B">
        <w:trPr>
          <w:trHeight w:val="362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вида пиломатериала и составных его частей.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Таксация пиленых и колотых лесоматериалов.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Определение их объема геометрическим путем и по таблицам.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Определение и измерение основных пороков пиленых лесоматериалов.</w:t>
            </w:r>
          </w:p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Определение сорта и маркировка пиломатериалов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ПК3,ОК1-6,У3-5,З1-3,З5,З6,З8,З9</w:t>
            </w:r>
          </w:p>
          <w:p w:rsidR="002B5B68" w:rsidRPr="002B5B68" w:rsidRDefault="002B5B68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ЛР10,ЛР13,</w:t>
            </w:r>
            <w:r w:rsidR="007B4D6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ЛР14,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ЛР16,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пороков формы ствола на учебной деляне.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Документальное оформление, подготовка и защита учебной практики.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ПК3,ОК1-6,У3-5,З1-3,З5,З6,З8,З9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</w:t>
            </w:r>
            <w:r w:rsid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ЛР14,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ЛР16,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пороков формы ствола на учебной деляне.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Документальное оформление, подготовка и защита учебной практики.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ПК3,ОК1-6,У3-5,З1-3,З5,З6,З8,З9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ЛР14,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ЛР16,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и описание пороков строения древесины в лабораторных условиях по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образцам.Документальное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оформление, подготовка и защита учебной практики.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ПК3,ОК1-6,У3-5,З1-3,З5,З6,З8,З9</w:t>
            </w:r>
            <w:r w:rsidR="002B5B68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ЛР10,ЛР13,</w:t>
            </w:r>
            <w:r w:rsid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ЛР14,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</w:t>
            </w:r>
            <w:r w:rsidR="002B5B68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64"/>
        </w:trPr>
        <w:tc>
          <w:tcPr>
            <w:tcW w:w="945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МДК 01.01</w:t>
            </w: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Лесоводство и лесоразведение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B251B" w:rsidRPr="00EA1A82" w:rsidTr="000B251B">
        <w:trPr>
          <w:trHeight w:val="241"/>
        </w:trPr>
        <w:tc>
          <w:tcPr>
            <w:tcW w:w="945" w:type="pct"/>
            <w:vMerge w:val="restar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Составление полевого абриса и плана отвода площади в масштабе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ПК1,ПК3,ОК1-6,У5,У3,З5</w:t>
            </w:r>
            <w:r w:rsidR="007B4D6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ЛР10,ЛР13,ЛР14,</w:t>
            </w:r>
            <w:r w:rsidR="007B4D6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4"/>
        </w:trPr>
        <w:tc>
          <w:tcPr>
            <w:tcW w:w="945" w:type="pct"/>
            <w:vMerge/>
          </w:tcPr>
          <w:p w:rsidR="000B251B" w:rsidRPr="002B5B68" w:rsidRDefault="000B251B" w:rsidP="000B251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Отвод насаждений при выборочных и постепенных рубках.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Выбор и назначение деревьев в рубку и их клеймение.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ПК1,ПК3,ОК1-6,У3-7,З1,33,З5-8</w:t>
            </w:r>
            <w:r w:rsidR="007B4D6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ЛР10,ЛР13,ЛР14,Л</w:t>
            </w:r>
            <w:r w:rsidR="007B4D6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262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Отвод насаждения в рубку ухода.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Определение категорий деревьев и метода ухода,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назначение деревьев в рубку, их перечет и клеймение. 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У3-7,З1,33,З5-8</w:t>
            </w:r>
            <w:r w:rsidR="007B4D6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ЛР10,ЛР13,ЛР14,</w:t>
            </w:r>
            <w:r w:rsidR="007B4D6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Отвод участка леса: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Изготовление и установка лесохозяйственных столбов.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Прорубка визира топором.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Промер линий, измерение углов между ними буссолью БГ-1 и углов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наклона, привязка к квартальной просеке.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ПК1,ПК3,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У3-7,З1,33,З5-8</w:t>
            </w:r>
            <w:r w:rsidR="007B4D6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ЛР9,ЛР10,ЛР13,ЛР7,</w:t>
            </w:r>
            <w:r w:rsidR="007B4D6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15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Отвод участка леса: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Изготовление и установка лесохозяйственных столбов.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Прорубка визира топором.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Промер линий, измерение углов между ними буссолью БГ-1 и углов наклона, привязка к квартальной просеке.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У3-7,З1,33,З5-8</w:t>
            </w:r>
            <w:r w:rsidR="007B4D6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7B4D6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</w:t>
            </w:r>
            <w:r w:rsidR="007B4D6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Р16,</w:t>
            </w:r>
          </w:p>
        </w:tc>
      </w:tr>
      <w:tr w:rsidR="000B251B" w:rsidRPr="00EA1A82" w:rsidTr="000B251B">
        <w:trPr>
          <w:trHeight w:val="154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Выделение не эксплуатационных участков.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Отбор  семенных деревьев и семенных куртин, их выделение.</w:t>
            </w:r>
          </w:p>
        </w:tc>
        <w:tc>
          <w:tcPr>
            <w:tcW w:w="1833" w:type="pct"/>
            <w:gridSpan w:val="2"/>
          </w:tcPr>
          <w:p w:rsidR="005C34B3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У3-7,З1,33,З5-8</w:t>
            </w:r>
          </w:p>
          <w:p w:rsidR="000B251B" w:rsidRPr="005C34B3" w:rsidRDefault="005C34B3" w:rsidP="005C34B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800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технологической карты РГП.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У3-7,З1,33,З5-8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7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технологической карты  РУ. Изготовление и установка лесохозяйственных столбов.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ПК1-2,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                   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У3-8,З2,З3,З5,З8,З12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7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технологической карты  РУ. Изготовление и установка лесохозяйственных столбов.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ПК1-2,</w:t>
            </w:r>
            <w:r w:rsidR="005C34B3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                               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У3-8,З2,З3,З5,З8,З12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ЛР7,ЛР10,ЛР13,ЛР14,Л</w:t>
            </w:r>
            <w:r w:rsidR="005C34B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248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видов побочного пользования и способов его заготовки и переработки.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Сбор березового сока в лесу, заготовка лекарственного сырья. 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У3-5,З2,З8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248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и установка деляночных столбов  при  РГП.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У3-6,З2,З3,З5-6,З9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87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Охрана и защита леса.</w:t>
            </w:r>
          </w:p>
        </w:tc>
        <w:tc>
          <w:tcPr>
            <w:tcW w:w="1833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B251B" w:rsidRPr="00EA1A82" w:rsidTr="000B251B">
        <w:trPr>
          <w:trHeight w:val="184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календарного плана основных работ по охране лесов от пожаров. Документальное оформление, подготовка к защите практической работы.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У1,У3,У8,З4,З12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E734EE">
        <w:trPr>
          <w:trHeight w:val="1318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Ведение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лесопожарной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пропаганды, изготовление плакатов,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аншлагов, сигнальных листовок.</w:t>
            </w:r>
          </w:p>
        </w:tc>
        <w:tc>
          <w:tcPr>
            <w:tcW w:w="1833" w:type="pct"/>
            <w:gridSpan w:val="2"/>
          </w:tcPr>
          <w:p w:rsidR="00E734EE" w:rsidRDefault="000B251B" w:rsidP="000B251B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ПК2,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У1,У3,У8,ЗЗ,З4,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З10-12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18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Изучение правил тушения лесных пожаров захлестыванием огня,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примене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ние отжига.                    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ПК2,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У1,У3,У8,З8-12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E734EE">
        <w:trPr>
          <w:trHeight w:val="1351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нанесенного ущерба и оформление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протокола о    </w:t>
            </w:r>
            <w:proofErr w:type="spellStart"/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лесонарушениях</w:t>
            </w:r>
            <w:proofErr w:type="spellEnd"/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У1,У8,З2,З8,З12</w:t>
            </w:r>
          </w:p>
          <w:p w:rsidR="005C34B3" w:rsidRPr="002B5B68" w:rsidRDefault="005C34B3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191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Обнаружение и учет очагов поражения вредителями леса, заполнение   учетной карточки. Определение вредителей по характеру  повреждений.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ПК2,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У1,У3,У8,З1,З8-12</w:t>
            </w:r>
          </w:p>
          <w:p w:rsidR="005C34B3" w:rsidRPr="002B5B68" w:rsidRDefault="005C34B3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E734EE">
        <w:trPr>
          <w:trHeight w:val="1830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Определение болезней саженцев хвойных пород.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Документальное оформление, подготовка к защите практической работы.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2,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У1,У2,У3,У8,З4,З8,З9,З12</w:t>
            </w:r>
          </w:p>
          <w:p w:rsidR="005C34B3" w:rsidRPr="002B5B68" w:rsidRDefault="005C34B3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154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болезней лиственных пород, в натуре и по образцам.</w:t>
            </w:r>
          </w:p>
        </w:tc>
        <w:tc>
          <w:tcPr>
            <w:tcW w:w="1833" w:type="pct"/>
            <w:gridSpan w:val="2"/>
          </w:tcPr>
          <w:p w:rsidR="000B251B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ПК1,2,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У1,У2,У3,У8,З4,З8,З9,З12</w:t>
            </w:r>
          </w:p>
          <w:p w:rsidR="005C34B3" w:rsidRPr="002B5B68" w:rsidRDefault="005C34B3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0B251B">
        <w:trPr>
          <w:trHeight w:val="5156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2" w:type="pct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мер борьбы с отдельными комплексами вредителей.  Определение меры борьбы с корневыми вредителями. Определение мер борьбы с дефолиантами ( хвое- и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листогрызущими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насекомыми).Определение мер борьбы со стволовыми вредителями.</w:t>
            </w:r>
          </w:p>
        </w:tc>
        <w:tc>
          <w:tcPr>
            <w:tcW w:w="1833" w:type="pct"/>
            <w:gridSpan w:val="2"/>
          </w:tcPr>
          <w:p w:rsidR="000B251B" w:rsidRDefault="00E734EE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ПК1-</w:t>
            </w:r>
            <w:r w:rsidR="000B251B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2,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="000B251B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У1,У2,У3,У8,З4,З8,З9,З12</w:t>
            </w:r>
          </w:p>
          <w:p w:rsidR="005C34B3" w:rsidRPr="002B5B68" w:rsidRDefault="005C34B3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2B5B68" w:rsidTr="00E734EE">
        <w:trPr>
          <w:gridAfter w:val="3"/>
          <w:wAfter w:w="4055" w:type="pct"/>
          <w:trHeight w:val="517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B251B" w:rsidRPr="00EA1A82" w:rsidTr="005C34B3">
        <w:trPr>
          <w:trHeight w:val="271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Подробное ознакомление со структурой подразделения ПХС. Положение о ПХС.  Документальное оформление, подготовка к защите практической работы.</w:t>
            </w:r>
          </w:p>
        </w:tc>
        <w:tc>
          <w:tcPr>
            <w:tcW w:w="1829" w:type="pct"/>
          </w:tcPr>
          <w:p w:rsidR="005C34B3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У1-3,З3,З4,З8-10,З12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</w:t>
            </w:r>
            <w:r w:rsidR="00E734E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</w:t>
            </w:r>
            <w:r w:rsidR="005C34B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314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Организация лесозащиты, расчет и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подготовка раствора хим. веществ.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Обработка с помощью ранцевого распылителя.</w:t>
            </w:r>
          </w:p>
        </w:tc>
        <w:tc>
          <w:tcPr>
            <w:tcW w:w="1829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ПК1,ПК2,ПК3,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                   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У1-3,З3,З4,З8-10,З12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ЛР7,ЛР10,ЛР13,ЛР14,Л</w:t>
            </w:r>
            <w:r w:rsidR="005C34B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435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Применение таксационных инструментов в измерительной таксации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При измерении диаметра, высоты деревьев, точность измерения.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Применение навигатора при отводе лесосек.</w:t>
            </w:r>
          </w:p>
        </w:tc>
        <w:tc>
          <w:tcPr>
            <w:tcW w:w="1829" w:type="pct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У3,У5,У6,З5,З7,З8</w:t>
            </w:r>
            <w:r w:rsidR="005C34B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5C34B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ЛР7,ЛР10,ЛР13,ЛР14,Л</w:t>
            </w:r>
            <w:r w:rsidR="005C34B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295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Камеральная обработка результатов отвода лесосеки.</w:t>
            </w:r>
          </w:p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плана отвода, определение площади, обработка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перечетной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ведомости и определение основных таксационных показателей лесосеки.</w:t>
            </w:r>
          </w:p>
        </w:tc>
        <w:tc>
          <w:tcPr>
            <w:tcW w:w="1829" w:type="pct"/>
          </w:tcPr>
          <w:p w:rsidR="000B251B" w:rsidRDefault="000B251B" w:rsidP="00E734E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У3,У5,6,З5,З7</w:t>
            </w:r>
          </w:p>
          <w:p w:rsidR="00E734EE" w:rsidRPr="002B5B68" w:rsidRDefault="00E734EE" w:rsidP="00E734E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238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Расчет материально-денежной оценки лесосеки. Составление документов для выписки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лесорубочнго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билета.</w:t>
            </w:r>
          </w:p>
        </w:tc>
        <w:tc>
          <w:tcPr>
            <w:tcW w:w="1829" w:type="pct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У3,У5,6,З5,З7</w:t>
            </w:r>
          </w:p>
          <w:p w:rsidR="00E734EE" w:rsidRPr="002B5B68" w:rsidRDefault="00E734EE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209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Закладка пробных площадок для оценки естественного возобновления,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учет количества и качества подроста</w:t>
            </w:r>
          </w:p>
        </w:tc>
        <w:tc>
          <w:tcPr>
            <w:tcW w:w="1829" w:type="pct"/>
          </w:tcPr>
          <w:p w:rsidR="000B251B" w:rsidRDefault="000B251B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У3,У5,6,З5,З7</w:t>
            </w:r>
          </w:p>
          <w:p w:rsidR="00E734EE" w:rsidRPr="002B5B68" w:rsidRDefault="00E734EE" w:rsidP="000B251B">
            <w:pPr>
              <w:tabs>
                <w:tab w:val="left" w:pos="6338"/>
              </w:tabs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272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E734EE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Освидетельствование мест рубок, закладка пробной площади и определение видов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лесонарушений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, учет и оценка.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ение протокола о </w:t>
            </w:r>
            <w:proofErr w:type="spellStart"/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лесонарушении</w:t>
            </w:r>
            <w:proofErr w:type="spellEnd"/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29" w:type="pct"/>
          </w:tcPr>
          <w:p w:rsidR="000B251B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У3,У5,6,З5,З7</w:t>
            </w:r>
          </w:p>
          <w:p w:rsidR="00E734EE" w:rsidRPr="002B5B68" w:rsidRDefault="00E734EE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403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Таксация ствола срубленного дерева.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Таксация отдельно растущих деревьев. Таксация лесных насаждений.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Определение  запаса лесного насаждения. Таксация древесного прироста.</w:t>
            </w:r>
          </w:p>
          <w:p w:rsidR="000B251B" w:rsidRPr="002B5B68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Ход роста деревьев и насаждений. Сортиментная оценка леса на корню.</w:t>
            </w:r>
          </w:p>
        </w:tc>
        <w:tc>
          <w:tcPr>
            <w:tcW w:w="1829" w:type="pct"/>
          </w:tcPr>
          <w:p w:rsidR="000B251B" w:rsidRDefault="000B251B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У3,У4,У6,З1,З2,З3,З6</w:t>
            </w:r>
          </w:p>
          <w:p w:rsidR="00E734EE" w:rsidRPr="002B5B68" w:rsidRDefault="00E734EE" w:rsidP="000B25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298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Таксация насаждений на лесных участках, предоставленных для заготовки древесины.</w:t>
            </w:r>
          </w:p>
          <w:p w:rsidR="000B251B" w:rsidRPr="002B5B68" w:rsidRDefault="000B251B" w:rsidP="000B25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Таксация древесной продукции.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Таксация </w:t>
            </w:r>
            <w:proofErr w:type="spellStart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недревесных</w:t>
            </w:r>
            <w:proofErr w:type="spellEnd"/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лесных ресурсов.</w:t>
            </w:r>
          </w:p>
        </w:tc>
        <w:tc>
          <w:tcPr>
            <w:tcW w:w="1829" w:type="pct"/>
          </w:tcPr>
          <w:p w:rsidR="000B251B" w:rsidRPr="002B5B68" w:rsidRDefault="000B251B" w:rsidP="000B251B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ПК3,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ОК1-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У1,У3,У5,У6,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З2,З5,З6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E734E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ЛР7,ЛР10,ЛР13,ЛР14,Л</w:t>
            </w:r>
            <w:r w:rsidR="00E734EE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690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spacing w:line="240" w:lineRule="auto"/>
              <w:ind w:left="75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лесоустроительных работ.</w:t>
            </w:r>
          </w:p>
          <w:p w:rsidR="000B251B" w:rsidRPr="002B5B68" w:rsidRDefault="000B251B" w:rsidP="000B251B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Подготовительные работы.</w:t>
            </w:r>
          </w:p>
          <w:p w:rsidR="000B251B" w:rsidRPr="002B5B68" w:rsidRDefault="000B251B" w:rsidP="000B251B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Полевые работы.</w:t>
            </w:r>
          </w:p>
          <w:p w:rsidR="000B251B" w:rsidRPr="002B5B68" w:rsidRDefault="000B251B" w:rsidP="000B251B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Камеральная обработка полевой лесоустроительной информации.</w:t>
            </w:r>
          </w:p>
          <w:p w:rsidR="000B251B" w:rsidRPr="002B5B68" w:rsidRDefault="000B251B" w:rsidP="000B251B">
            <w:pPr>
              <w:spacing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Особенности лесоустройства в отдельных регионах и категориях защитных лесов. </w:t>
            </w:r>
          </w:p>
          <w:p w:rsidR="000B251B" w:rsidRPr="002B5B68" w:rsidRDefault="000B251B" w:rsidP="000B251B">
            <w:pPr>
              <w:tabs>
                <w:tab w:val="left" w:pos="1547"/>
              </w:tabs>
              <w:rPr>
                <w:rFonts w:ascii="Calibri" w:eastAsia="Times New Roman" w:hAnsi="Calibri" w:cs="Times New Roman"/>
                <w:sz w:val="24"/>
                <w:szCs w:val="24"/>
              </w:rPr>
            </w:pPr>
          </w:p>
        </w:tc>
        <w:tc>
          <w:tcPr>
            <w:tcW w:w="1829" w:type="pct"/>
          </w:tcPr>
          <w:p w:rsidR="000B251B" w:rsidRPr="002B5B68" w:rsidRDefault="000B251B" w:rsidP="00E734EE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E734EE"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ОК1-6</w:t>
            </w:r>
            <w:r w:rsidR="00E734EE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>У3,У6,З3,З5,З7</w:t>
            </w:r>
          </w:p>
          <w:p w:rsidR="000B251B" w:rsidRPr="002B5B68" w:rsidRDefault="00E734EE" w:rsidP="00E734EE">
            <w:pPr>
              <w:spacing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0B251B" w:rsidRPr="00EA1A82" w:rsidTr="005C34B3">
        <w:trPr>
          <w:trHeight w:val="89"/>
        </w:trPr>
        <w:tc>
          <w:tcPr>
            <w:tcW w:w="945" w:type="pct"/>
            <w:vMerge/>
            <w:vAlign w:val="center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6" w:type="pct"/>
            <w:gridSpan w:val="2"/>
          </w:tcPr>
          <w:p w:rsidR="000B251B" w:rsidRPr="002B5B68" w:rsidRDefault="000B251B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B5B6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Итого</w:t>
            </w:r>
          </w:p>
        </w:tc>
        <w:tc>
          <w:tcPr>
            <w:tcW w:w="1829" w:type="pct"/>
          </w:tcPr>
          <w:p w:rsidR="000B251B" w:rsidRPr="002B5B68" w:rsidRDefault="007B4D65" w:rsidP="000B251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480</w:t>
            </w:r>
          </w:p>
        </w:tc>
      </w:tr>
    </w:tbl>
    <w:p w:rsidR="00697435" w:rsidRDefault="00697435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35D77" w:rsidRPr="00F908B9" w:rsidRDefault="00697435" w:rsidP="00F908B9">
      <w:pPr>
        <w:pStyle w:val="a4"/>
        <w:numPr>
          <w:ilvl w:val="3"/>
          <w:numId w:val="4"/>
        </w:numPr>
        <w:tabs>
          <w:tab w:val="left" w:pos="202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F908B9">
        <w:rPr>
          <w:rFonts w:ascii="Times New Roman" w:hAnsi="Times New Roman"/>
          <w:b/>
          <w:bCs/>
          <w:sz w:val="28"/>
          <w:szCs w:val="28"/>
        </w:rPr>
        <w:t xml:space="preserve">Текущий </w:t>
      </w:r>
      <w:r w:rsidR="00935D77" w:rsidRPr="00F908B9">
        <w:rPr>
          <w:rFonts w:ascii="Times New Roman" w:hAnsi="Times New Roman"/>
          <w:b/>
          <w:bCs/>
          <w:sz w:val="28"/>
          <w:szCs w:val="28"/>
        </w:rPr>
        <w:t xml:space="preserve"> контроль по учебной практике</w:t>
      </w:r>
    </w:p>
    <w:p w:rsidR="00935D77" w:rsidRDefault="00935D77" w:rsidP="006A7CCE">
      <w:pPr>
        <w:tabs>
          <w:tab w:val="left" w:pos="202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6A7CCE" w:rsidRPr="006A7CCE" w:rsidRDefault="00407FDE" w:rsidP="00407FDE">
      <w:pPr>
        <w:tabs>
          <w:tab w:val="left" w:pos="202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="006A7CCE">
        <w:rPr>
          <w:rFonts w:ascii="Times New Roman" w:hAnsi="Times New Roman" w:cs="Times New Roman"/>
          <w:bCs/>
          <w:sz w:val="28"/>
          <w:szCs w:val="28"/>
        </w:rPr>
        <w:t>Для эффективного усвоения  и пров</w:t>
      </w:r>
      <w:r w:rsidR="00DC06D1">
        <w:rPr>
          <w:rFonts w:ascii="Times New Roman" w:hAnsi="Times New Roman" w:cs="Times New Roman"/>
          <w:bCs/>
          <w:sz w:val="28"/>
          <w:szCs w:val="28"/>
        </w:rPr>
        <w:t>едения учебной практики группу воз</w:t>
      </w:r>
      <w:r w:rsidR="003E1F4A">
        <w:rPr>
          <w:rFonts w:ascii="Times New Roman" w:hAnsi="Times New Roman" w:cs="Times New Roman"/>
          <w:bCs/>
          <w:sz w:val="28"/>
          <w:szCs w:val="28"/>
        </w:rPr>
        <w:t>м</w:t>
      </w:r>
      <w:r w:rsidR="006A7CCE">
        <w:rPr>
          <w:rFonts w:ascii="Times New Roman" w:hAnsi="Times New Roman" w:cs="Times New Roman"/>
          <w:bCs/>
          <w:sz w:val="28"/>
          <w:szCs w:val="28"/>
        </w:rPr>
        <w:t xml:space="preserve">ожно разделить </w:t>
      </w:r>
      <w:r w:rsidR="00935D77">
        <w:rPr>
          <w:rFonts w:ascii="Times New Roman" w:hAnsi="Times New Roman" w:cs="Times New Roman"/>
          <w:bCs/>
          <w:sz w:val="28"/>
          <w:szCs w:val="28"/>
        </w:rPr>
        <w:t>н</w:t>
      </w:r>
      <w:r w:rsidR="006A7CCE">
        <w:rPr>
          <w:rFonts w:ascii="Times New Roman" w:hAnsi="Times New Roman" w:cs="Times New Roman"/>
          <w:bCs/>
          <w:sz w:val="28"/>
          <w:szCs w:val="28"/>
        </w:rPr>
        <w:t>а подгруппы в количестве не более 8ми человек.</w:t>
      </w:r>
      <w:r w:rsidR="00697435">
        <w:rPr>
          <w:rFonts w:ascii="Times New Roman" w:hAnsi="Times New Roman" w:cs="Times New Roman"/>
          <w:bCs/>
          <w:sz w:val="28"/>
          <w:szCs w:val="28"/>
        </w:rPr>
        <w:t xml:space="preserve"> За каждой подгруппой закрепляется бригадир, ведущий курирование своей </w:t>
      </w:r>
      <w:r w:rsidR="00DC06D1">
        <w:rPr>
          <w:rFonts w:ascii="Times New Roman" w:hAnsi="Times New Roman" w:cs="Times New Roman"/>
          <w:bCs/>
          <w:sz w:val="28"/>
          <w:szCs w:val="28"/>
        </w:rPr>
        <w:t>подгруппы</w:t>
      </w:r>
      <w:r w:rsidR="00697435">
        <w:rPr>
          <w:rFonts w:ascii="Times New Roman" w:hAnsi="Times New Roman" w:cs="Times New Roman"/>
          <w:bCs/>
          <w:sz w:val="28"/>
          <w:szCs w:val="28"/>
        </w:rPr>
        <w:t>.</w:t>
      </w:r>
    </w:p>
    <w:p w:rsidR="00697435" w:rsidRDefault="00697435" w:rsidP="00407FD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97435" w:rsidRPr="00750C0B" w:rsidRDefault="00750C0B" w:rsidP="00935D77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750C0B">
        <w:rPr>
          <w:rFonts w:ascii="Times New Roman" w:eastAsia="Times New Roman" w:hAnsi="Times New Roman" w:cs="Times New Roman"/>
          <w:b/>
          <w:sz w:val="28"/>
          <w:szCs w:val="28"/>
        </w:rPr>
        <w:t>3.2.2</w:t>
      </w:r>
      <w:r w:rsidR="00935D77" w:rsidRPr="00750C0B">
        <w:rPr>
          <w:rFonts w:ascii="Times New Roman" w:eastAsia="Times New Roman" w:hAnsi="Times New Roman" w:cs="Times New Roman"/>
          <w:b/>
          <w:sz w:val="28"/>
          <w:szCs w:val="28"/>
        </w:rPr>
        <w:t xml:space="preserve"> Описание шкалы оценивания практики </w:t>
      </w:r>
    </w:p>
    <w:p w:rsidR="00935D77" w:rsidRPr="00697435" w:rsidRDefault="00407FDE" w:rsidP="00407FDE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935D77" w:rsidRPr="00697435">
        <w:rPr>
          <w:rFonts w:ascii="Times New Roman" w:eastAsia="Times New Roman" w:hAnsi="Times New Roman" w:cs="Times New Roman"/>
          <w:sz w:val="28"/>
          <w:szCs w:val="28"/>
        </w:rPr>
        <w:t>Практика оценивается по результатам защиты 4-балльной шкалой: «отлично», «хорошо», «удовлетворительно», «неудовлетвор</w:t>
      </w:r>
      <w:r w:rsidR="00697435">
        <w:rPr>
          <w:rFonts w:ascii="Times New Roman" w:eastAsia="Times New Roman" w:hAnsi="Times New Roman" w:cs="Times New Roman"/>
          <w:sz w:val="28"/>
          <w:szCs w:val="28"/>
        </w:rPr>
        <w:t>ительно». В случае, если разделенная подгруппа обучающихся</w:t>
      </w:r>
      <w:r w:rsidR="00935D77" w:rsidRPr="00697435">
        <w:rPr>
          <w:rFonts w:ascii="Times New Roman" w:eastAsia="Times New Roman" w:hAnsi="Times New Roman" w:cs="Times New Roman"/>
          <w:sz w:val="28"/>
          <w:szCs w:val="28"/>
        </w:rPr>
        <w:t xml:space="preserve"> не сдал</w:t>
      </w:r>
      <w:r w:rsidR="00697435">
        <w:rPr>
          <w:rFonts w:ascii="Times New Roman" w:eastAsia="Times New Roman" w:hAnsi="Times New Roman" w:cs="Times New Roman"/>
          <w:sz w:val="28"/>
          <w:szCs w:val="28"/>
        </w:rPr>
        <w:t>а</w:t>
      </w:r>
      <w:r w:rsidR="00DC06D1">
        <w:rPr>
          <w:rFonts w:ascii="Times New Roman" w:eastAsia="Times New Roman" w:hAnsi="Times New Roman" w:cs="Times New Roman"/>
          <w:sz w:val="28"/>
          <w:szCs w:val="28"/>
        </w:rPr>
        <w:t xml:space="preserve"> требуемый материал </w:t>
      </w:r>
      <w:r w:rsidR="00935D77" w:rsidRPr="00697435">
        <w:rPr>
          <w:rFonts w:ascii="Times New Roman" w:eastAsia="Times New Roman" w:hAnsi="Times New Roman" w:cs="Times New Roman"/>
          <w:sz w:val="28"/>
          <w:szCs w:val="28"/>
        </w:rPr>
        <w:t xml:space="preserve">или не явился на его защиту в установленные сроки, выставляется оценка «не аттестован». </w:t>
      </w:r>
    </w:p>
    <w:p w:rsidR="00750C0B" w:rsidRDefault="00697435" w:rsidP="00935D77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750C0B">
        <w:rPr>
          <w:rFonts w:ascii="Times New Roman" w:eastAsia="Times New Roman" w:hAnsi="Times New Roman" w:cs="Times New Roman"/>
          <w:b/>
          <w:sz w:val="28"/>
          <w:szCs w:val="28"/>
        </w:rPr>
        <w:t>3.2</w:t>
      </w:r>
      <w:r w:rsidR="00750C0B" w:rsidRPr="00750C0B">
        <w:rPr>
          <w:rFonts w:ascii="Times New Roman" w:eastAsia="Times New Roman" w:hAnsi="Times New Roman" w:cs="Times New Roman"/>
          <w:b/>
          <w:sz w:val="28"/>
          <w:szCs w:val="28"/>
        </w:rPr>
        <w:t>.3</w:t>
      </w:r>
      <w:r w:rsidR="00935D77" w:rsidRPr="00750C0B">
        <w:rPr>
          <w:rFonts w:ascii="Times New Roman" w:eastAsia="Times New Roman" w:hAnsi="Times New Roman" w:cs="Times New Roman"/>
          <w:b/>
          <w:sz w:val="28"/>
          <w:szCs w:val="28"/>
        </w:rPr>
        <w:t xml:space="preserve"> Описание показателей и критериев оценивания компетенций </w:t>
      </w:r>
      <w:r w:rsidR="00750C0B">
        <w:rPr>
          <w:rFonts w:ascii="Times New Roman" w:eastAsia="Times New Roman" w:hAnsi="Times New Roman" w:cs="Times New Roman"/>
          <w:b/>
          <w:sz w:val="28"/>
          <w:szCs w:val="28"/>
        </w:rPr>
        <w:t xml:space="preserve">учебной </w:t>
      </w:r>
      <w:r w:rsidR="00935D77" w:rsidRPr="00750C0B">
        <w:rPr>
          <w:rFonts w:ascii="Times New Roman" w:eastAsia="Times New Roman" w:hAnsi="Times New Roman" w:cs="Times New Roman"/>
          <w:b/>
          <w:sz w:val="28"/>
          <w:szCs w:val="28"/>
        </w:rPr>
        <w:t xml:space="preserve">практики </w:t>
      </w:r>
    </w:p>
    <w:p w:rsidR="00AF10C0" w:rsidRDefault="00750C0B" w:rsidP="00935D77">
      <w:pPr>
        <w:rPr>
          <w:rFonts w:ascii="Times New Roman" w:eastAsia="Times New Roman" w:hAnsi="Times New Roman" w:cs="Times New Roman"/>
          <w:sz w:val="28"/>
          <w:szCs w:val="28"/>
        </w:rPr>
      </w:pPr>
      <w:r w:rsidRPr="00750C0B">
        <w:rPr>
          <w:rFonts w:ascii="Times New Roman" w:eastAsia="Times New Roman" w:hAnsi="Times New Roman" w:cs="Times New Roman"/>
          <w:sz w:val="28"/>
          <w:szCs w:val="28"/>
        </w:rPr>
        <w:t>Таблица 7.</w:t>
      </w:r>
      <w:r w:rsidR="00935D77" w:rsidRPr="00750C0B">
        <w:rPr>
          <w:rFonts w:ascii="Times New Roman" w:eastAsia="Times New Roman" w:hAnsi="Times New Roman" w:cs="Times New Roman"/>
          <w:sz w:val="28"/>
          <w:szCs w:val="28"/>
        </w:rPr>
        <w:t>Практика обобщенно оценивается по следующим критериям:</w:t>
      </w:r>
    </w:p>
    <w:tbl>
      <w:tblPr>
        <w:tblStyle w:val="af1"/>
        <w:tblW w:w="9747" w:type="dxa"/>
        <w:tblLook w:val="04A0" w:firstRow="1" w:lastRow="0" w:firstColumn="1" w:lastColumn="0" w:noHBand="0" w:noVBand="1"/>
      </w:tblPr>
      <w:tblGrid>
        <w:gridCol w:w="3226"/>
        <w:gridCol w:w="4411"/>
        <w:gridCol w:w="2110"/>
      </w:tblGrid>
      <w:tr w:rsidR="00031F8A" w:rsidTr="00C4045E">
        <w:tc>
          <w:tcPr>
            <w:tcW w:w="3226" w:type="dxa"/>
          </w:tcPr>
          <w:p w:rsidR="00AF10C0" w:rsidRPr="009B588E" w:rsidRDefault="00AF10C0" w:rsidP="00AF10C0">
            <w:pPr>
              <w:widowControl w:val="0"/>
              <w:spacing w:line="251" w:lineRule="exact"/>
              <w:rPr>
                <w:rFonts w:eastAsia="Calibri"/>
                <w:b/>
                <w:sz w:val="24"/>
                <w:szCs w:val="24"/>
                <w:u w:val="none"/>
              </w:rPr>
            </w:pPr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             </w:t>
            </w:r>
            <w:proofErr w:type="spellStart"/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Результаты</w:t>
            </w:r>
            <w:proofErr w:type="spellEnd"/>
          </w:p>
          <w:p w:rsidR="00AF10C0" w:rsidRPr="009B588E" w:rsidRDefault="00AF10C0" w:rsidP="00AF10C0">
            <w:pPr>
              <w:jc w:val="center"/>
              <w:rPr>
                <w:rFonts w:eastAsia="Calibri"/>
                <w:b/>
                <w:spacing w:val="-1"/>
                <w:sz w:val="24"/>
                <w:szCs w:val="24"/>
                <w:u w:val="none"/>
              </w:rPr>
            </w:pPr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(</w:t>
            </w:r>
            <w:proofErr w:type="spellStart"/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освоенные</w:t>
            </w:r>
            <w:proofErr w:type="spellEnd"/>
          </w:p>
          <w:p w:rsidR="00AF10C0" w:rsidRPr="009B588E" w:rsidRDefault="009B588E" w:rsidP="00AF10C0">
            <w:pPr>
              <w:jc w:val="center"/>
              <w:rPr>
                <w:rFonts w:eastAsia="Calibri"/>
                <w:b/>
                <w:spacing w:val="-1"/>
                <w:sz w:val="24"/>
                <w:szCs w:val="24"/>
                <w:u w:val="none"/>
              </w:rPr>
            </w:pPr>
            <w:r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>п</w:t>
            </w:r>
            <w:proofErr w:type="spellStart"/>
            <w:r w:rsidR="00AF10C0"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рофессиональные</w:t>
            </w:r>
            <w:proofErr w:type="spellEnd"/>
          </w:p>
          <w:p w:rsidR="00AF10C0" w:rsidRPr="009B588E" w:rsidRDefault="00AF10C0" w:rsidP="00AF10C0">
            <w:pPr>
              <w:jc w:val="center"/>
              <w:rPr>
                <w:rFonts w:eastAsia="Times New Roman"/>
                <w:u w:val="none"/>
              </w:rPr>
            </w:pPr>
            <w:proofErr w:type="spellStart"/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компетенции</w:t>
            </w:r>
            <w:proofErr w:type="spellEnd"/>
            <w:r w:rsidRPr="009B588E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)</w:t>
            </w:r>
          </w:p>
        </w:tc>
        <w:tc>
          <w:tcPr>
            <w:tcW w:w="4411" w:type="dxa"/>
          </w:tcPr>
          <w:p w:rsidR="00AF10C0" w:rsidRPr="00AF10C0" w:rsidRDefault="00AF10C0" w:rsidP="00AF10C0">
            <w:pPr>
              <w:jc w:val="center"/>
              <w:rPr>
                <w:rFonts w:eastAsia="Times New Roman"/>
                <w:b/>
                <w:sz w:val="24"/>
                <w:szCs w:val="24"/>
                <w:u w:val="none"/>
              </w:rPr>
            </w:pPr>
            <w:proofErr w:type="spellStart"/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Основные</w:t>
            </w:r>
            <w:proofErr w:type="spellEnd"/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  </w:t>
            </w:r>
            <w:proofErr w:type="spellStart"/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показатели</w:t>
            </w:r>
            <w:proofErr w:type="spellEnd"/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</w:t>
            </w:r>
            <w:proofErr w:type="spellStart"/>
            <w:r w:rsidRPr="00AF10C0">
              <w:rPr>
                <w:rFonts w:eastAsia="Calibri"/>
                <w:b/>
                <w:sz w:val="24"/>
                <w:szCs w:val="24"/>
                <w:u w:val="none"/>
                <w:lang w:val="en-US"/>
              </w:rPr>
              <w:t>оценки</w:t>
            </w:r>
            <w:proofErr w:type="spellEnd"/>
            <w:r w:rsidRPr="00AF10C0">
              <w:rPr>
                <w:rFonts w:eastAsia="Calibri"/>
                <w:b/>
                <w:sz w:val="24"/>
                <w:szCs w:val="24"/>
                <w:u w:val="none"/>
              </w:rPr>
              <w:t xml:space="preserve"> </w:t>
            </w:r>
            <w:proofErr w:type="spellStart"/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результата</w:t>
            </w:r>
            <w:proofErr w:type="spellEnd"/>
          </w:p>
        </w:tc>
        <w:tc>
          <w:tcPr>
            <w:tcW w:w="2110" w:type="dxa"/>
          </w:tcPr>
          <w:p w:rsidR="00AF10C0" w:rsidRDefault="00AF10C0" w:rsidP="00AF10C0">
            <w:pPr>
              <w:jc w:val="center"/>
              <w:rPr>
                <w:rFonts w:eastAsia="Calibri"/>
                <w:b/>
                <w:sz w:val="24"/>
                <w:szCs w:val="24"/>
                <w:u w:val="none"/>
              </w:rPr>
            </w:pPr>
            <w:r w:rsidRPr="00AF10C0">
              <w:rPr>
                <w:rFonts w:eastAsia="Calibri"/>
                <w:b/>
                <w:sz w:val="24"/>
                <w:szCs w:val="24"/>
                <w:u w:val="none"/>
              </w:rPr>
              <w:t>Формы</w:t>
            </w:r>
          </w:p>
          <w:p w:rsidR="00AF10C0" w:rsidRDefault="00AF10C0" w:rsidP="00AF10C0">
            <w:pPr>
              <w:jc w:val="center"/>
              <w:rPr>
                <w:rFonts w:eastAsia="Calibri"/>
                <w:b/>
                <w:spacing w:val="-1"/>
                <w:sz w:val="24"/>
                <w:szCs w:val="24"/>
                <w:u w:val="none"/>
              </w:rPr>
            </w:pPr>
            <w:proofErr w:type="spellStart"/>
            <w:r w:rsidRPr="00AF10C0">
              <w:rPr>
                <w:rFonts w:eastAsia="Calibri"/>
                <w:b/>
                <w:sz w:val="24"/>
                <w:szCs w:val="24"/>
                <w:u w:val="none"/>
              </w:rPr>
              <w:t>И</w:t>
            </w:r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>методы</w:t>
            </w:r>
            <w:proofErr w:type="spellEnd"/>
          </w:p>
          <w:p w:rsidR="00AF10C0" w:rsidRPr="00AF10C0" w:rsidRDefault="00AF10C0" w:rsidP="00AF10C0">
            <w:pPr>
              <w:jc w:val="center"/>
              <w:rPr>
                <w:rFonts w:eastAsia="Times New Roman"/>
                <w:b/>
                <w:sz w:val="24"/>
                <w:szCs w:val="24"/>
                <w:u w:val="none"/>
              </w:rPr>
            </w:pPr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контроля </w:t>
            </w:r>
            <w:r w:rsidRPr="00AF10C0">
              <w:rPr>
                <w:rFonts w:eastAsia="Calibri"/>
                <w:b/>
                <w:sz w:val="24"/>
                <w:szCs w:val="24"/>
                <w:u w:val="none"/>
              </w:rPr>
              <w:t xml:space="preserve">и </w:t>
            </w:r>
            <w:r w:rsidRPr="00AF10C0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>оценки</w:t>
            </w:r>
          </w:p>
        </w:tc>
      </w:tr>
      <w:tr w:rsidR="00031F8A" w:rsidTr="00C4045E">
        <w:tc>
          <w:tcPr>
            <w:tcW w:w="3226" w:type="dxa"/>
          </w:tcPr>
          <w:p w:rsidR="001D5C7C" w:rsidRPr="009B588E" w:rsidRDefault="001D5C7C" w:rsidP="00364636">
            <w:pPr>
              <w:widowControl w:val="0"/>
              <w:spacing w:line="318" w:lineRule="exact"/>
              <w:ind w:left="45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9B588E">
              <w:rPr>
                <w:rFonts w:eastAsia="Calibri"/>
                <w:spacing w:val="-1"/>
                <w:sz w:val="24"/>
                <w:szCs w:val="24"/>
                <w:u w:val="none"/>
              </w:rPr>
              <w:t>1.Выполнять</w:t>
            </w:r>
          </w:p>
          <w:p w:rsidR="001D5C7C" w:rsidRPr="009B588E" w:rsidRDefault="001D5C7C" w:rsidP="00364636">
            <w:pPr>
              <w:widowControl w:val="0"/>
              <w:tabs>
                <w:tab w:val="left" w:pos="3297"/>
              </w:tabs>
              <w:spacing w:before="48" w:line="275" w:lineRule="auto"/>
              <w:ind w:left="452" w:right="102"/>
              <w:jc w:val="both"/>
              <w:rPr>
                <w:rFonts w:eastAsia="Calibri"/>
                <w:u w:val="none"/>
              </w:rPr>
            </w:pPr>
            <w:r w:rsidRPr="009B588E">
              <w:rPr>
                <w:rFonts w:eastAsia="Calibri"/>
                <w:sz w:val="24"/>
                <w:szCs w:val="24"/>
                <w:u w:val="none"/>
              </w:rPr>
              <w:t xml:space="preserve">Мероприятия </w:t>
            </w:r>
            <w:r w:rsidRPr="009B588E">
              <w:rPr>
                <w:rFonts w:eastAsia="Calibri"/>
                <w:w w:val="95"/>
                <w:sz w:val="24"/>
                <w:szCs w:val="24"/>
                <w:u w:val="none"/>
              </w:rPr>
              <w:t xml:space="preserve">по </w:t>
            </w:r>
            <w:r w:rsidRPr="009B588E">
              <w:rPr>
                <w:rFonts w:eastAsia="Calibri"/>
                <w:sz w:val="24"/>
                <w:szCs w:val="24"/>
                <w:u w:val="none"/>
              </w:rPr>
              <w:t>воспроизводству лесов</w:t>
            </w:r>
            <w:r w:rsidRPr="009B588E">
              <w:rPr>
                <w:rFonts w:eastAsia="Calibri"/>
                <w:u w:val="none"/>
              </w:rPr>
              <w:t>.</w:t>
            </w:r>
          </w:p>
        </w:tc>
        <w:tc>
          <w:tcPr>
            <w:tcW w:w="4411" w:type="dxa"/>
          </w:tcPr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393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Выполнение мероприятий по </w:t>
            </w:r>
            <w:r w:rsidRPr="001D5C7C">
              <w:rPr>
                <w:rFonts w:eastAsia="Times New Roman"/>
                <w:sz w:val="24"/>
                <w:u w:val="none"/>
              </w:rPr>
              <w:t xml:space="preserve">выращиванию семенного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>материала;</w:t>
            </w:r>
          </w:p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393"/>
                <w:tab w:val="left" w:pos="1843"/>
                <w:tab w:val="left" w:pos="3399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>выполнение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ab/>
              <w:t>мероприятий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ab/>
              <w:t xml:space="preserve">по </w:t>
            </w:r>
            <w:r w:rsidRPr="001D5C7C">
              <w:rPr>
                <w:rFonts w:eastAsia="Times New Roman"/>
                <w:sz w:val="24"/>
                <w:u w:val="none"/>
              </w:rPr>
              <w:t>хранению семян;</w:t>
            </w:r>
          </w:p>
          <w:p w:rsidR="001D5C7C" w:rsidRPr="001D5C7C" w:rsidRDefault="001D5C7C" w:rsidP="00364636">
            <w:pPr>
              <w:widowControl w:val="0"/>
              <w:ind w:left="102" w:right="103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-определение последовательности </w:t>
            </w:r>
            <w:r w:rsidRPr="001D5C7C">
              <w:rPr>
                <w:rFonts w:eastAsia="Calibri"/>
                <w:sz w:val="24"/>
                <w:u w:val="none"/>
              </w:rPr>
              <w:t xml:space="preserve">обработки семенного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материала воспроизводству лесов;</w:t>
            </w:r>
          </w:p>
          <w:p w:rsidR="001D5C7C" w:rsidRPr="001D5C7C" w:rsidRDefault="001D5C7C" w:rsidP="00364636">
            <w:pPr>
              <w:widowControl w:val="0"/>
              <w:ind w:left="102" w:right="102"/>
              <w:jc w:val="both"/>
              <w:rPr>
                <w:rFonts w:eastAsia="Calibri"/>
                <w:sz w:val="24"/>
                <w:szCs w:val="24"/>
                <w:u w:val="none"/>
                <w:lang w:val="en-US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  <w:lang w:val="en-US"/>
              </w:rPr>
              <w:t>-</w:t>
            </w:r>
            <w:proofErr w:type="spellStart"/>
            <w:r w:rsidRPr="001D5C7C">
              <w:rPr>
                <w:rFonts w:eastAsia="Calibri"/>
                <w:spacing w:val="-1"/>
                <w:sz w:val="24"/>
                <w:u w:val="none"/>
                <w:lang w:val="en-US"/>
              </w:rPr>
              <w:t>обоснование</w:t>
            </w:r>
            <w:proofErr w:type="spellEnd"/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  </w:t>
            </w:r>
            <w:proofErr w:type="spellStart"/>
            <w:r w:rsidRPr="001D5C7C">
              <w:rPr>
                <w:rFonts w:eastAsia="Calibri"/>
                <w:sz w:val="24"/>
                <w:u w:val="none"/>
                <w:lang w:val="en-US"/>
              </w:rPr>
              <w:t>места</w:t>
            </w:r>
            <w:proofErr w:type="spellEnd"/>
            <w:r w:rsidRPr="001D5C7C">
              <w:rPr>
                <w:rFonts w:eastAsia="Calibri"/>
                <w:sz w:val="24"/>
                <w:u w:val="none"/>
              </w:rPr>
              <w:t xml:space="preserve"> </w:t>
            </w:r>
            <w:proofErr w:type="spellStart"/>
            <w:r w:rsidRPr="001D5C7C">
              <w:rPr>
                <w:rFonts w:eastAsia="Calibri"/>
                <w:spacing w:val="-1"/>
                <w:sz w:val="24"/>
                <w:u w:val="none"/>
                <w:lang w:val="en-US"/>
              </w:rPr>
              <w:t>сбора</w:t>
            </w:r>
            <w:proofErr w:type="spellEnd"/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 </w:t>
            </w:r>
            <w:proofErr w:type="spellStart"/>
            <w:r w:rsidRPr="001D5C7C">
              <w:rPr>
                <w:rFonts w:eastAsia="Calibri"/>
                <w:spacing w:val="-1"/>
                <w:sz w:val="24"/>
                <w:u w:val="none"/>
                <w:lang w:val="en-US"/>
              </w:rPr>
              <w:t>семян</w:t>
            </w:r>
            <w:proofErr w:type="spellEnd"/>
            <w:r w:rsidRPr="001D5C7C">
              <w:rPr>
                <w:rFonts w:eastAsia="Calibri"/>
                <w:spacing w:val="-1"/>
                <w:sz w:val="24"/>
                <w:u w:val="none"/>
                <w:lang w:val="en-US"/>
              </w:rPr>
              <w:t>;</w:t>
            </w:r>
          </w:p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353"/>
              </w:tabs>
              <w:ind w:right="103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точность расчетов количества </w:t>
            </w:r>
            <w:r w:rsidRPr="001D5C7C">
              <w:rPr>
                <w:rFonts w:eastAsia="Times New Roman"/>
                <w:sz w:val="24"/>
                <w:u w:val="none"/>
              </w:rPr>
              <w:t>семян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lastRenderedPageBreak/>
              <w:t xml:space="preserve">при </w:t>
            </w:r>
            <w:r w:rsidRPr="001D5C7C">
              <w:rPr>
                <w:rFonts w:eastAsia="Times New Roman"/>
                <w:sz w:val="24"/>
                <w:u w:val="none"/>
              </w:rPr>
              <w:t>посеве;</w:t>
            </w:r>
          </w:p>
          <w:p w:rsidR="001D5C7C" w:rsidRPr="001D5C7C" w:rsidRDefault="001D5C7C" w:rsidP="00364636">
            <w:pPr>
              <w:widowControl w:val="0"/>
              <w:tabs>
                <w:tab w:val="left" w:pos="1358"/>
                <w:tab w:val="left" w:pos="3178"/>
              </w:tabs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>-точность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ab/>
            </w:r>
            <w:r w:rsidRPr="001D5C7C">
              <w:rPr>
                <w:rFonts w:eastAsia="Calibri"/>
                <w:sz w:val="24"/>
                <w:u w:val="none"/>
              </w:rPr>
              <w:t>определения</w:t>
            </w:r>
            <w:r w:rsidRPr="001D5C7C">
              <w:rPr>
                <w:rFonts w:eastAsia="Calibri"/>
                <w:sz w:val="24"/>
                <w:u w:val="none"/>
              </w:rPr>
              <w:tab/>
              <w:t xml:space="preserve">вида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пороков </w:t>
            </w:r>
            <w:r w:rsidRPr="001D5C7C">
              <w:rPr>
                <w:rFonts w:eastAsia="Calibri"/>
                <w:sz w:val="24"/>
                <w:u w:val="none"/>
              </w:rPr>
              <w:t xml:space="preserve">древесины и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их размера;</w:t>
            </w:r>
          </w:p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363"/>
              </w:tabs>
              <w:ind w:right="101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z w:val="24"/>
                <w:u w:val="none"/>
              </w:rPr>
              <w:t xml:space="preserve">обоснование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выбора качества  </w:t>
            </w:r>
            <w:r w:rsidRPr="001D5C7C">
              <w:rPr>
                <w:rFonts w:eastAsia="Times New Roman"/>
                <w:sz w:val="24"/>
                <w:u w:val="none"/>
              </w:rPr>
              <w:t xml:space="preserve">сортиментов и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>пиломатериалов;</w:t>
            </w:r>
          </w:p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841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демонстрация правил </w:t>
            </w:r>
            <w:r w:rsidRPr="001D5C7C">
              <w:rPr>
                <w:rFonts w:eastAsia="Times New Roman"/>
                <w:sz w:val="24"/>
                <w:u w:val="none"/>
              </w:rPr>
              <w:t xml:space="preserve">рациональной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>раскряжевки хлыста;</w:t>
            </w:r>
          </w:p>
          <w:p w:rsidR="001D5C7C" w:rsidRPr="001D5C7C" w:rsidRDefault="001D5C7C" w:rsidP="00364636">
            <w:pPr>
              <w:widowControl w:val="0"/>
              <w:numPr>
                <w:ilvl w:val="0"/>
                <w:numId w:val="21"/>
              </w:numPr>
              <w:tabs>
                <w:tab w:val="left" w:pos="243"/>
              </w:tabs>
              <w:spacing w:before="1" w:line="275" w:lineRule="auto"/>
              <w:ind w:right="613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проведение мероприятий по </w:t>
            </w:r>
            <w:r w:rsidRPr="001D5C7C">
              <w:rPr>
                <w:rFonts w:eastAsia="Times New Roman"/>
                <w:sz w:val="24"/>
                <w:u w:val="none"/>
              </w:rPr>
              <w:t>посадке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 леса;</w:t>
            </w:r>
          </w:p>
          <w:p w:rsidR="001D5C7C" w:rsidRPr="001D5C7C" w:rsidRDefault="001D5C7C" w:rsidP="00364636">
            <w:pPr>
              <w:widowControl w:val="0"/>
              <w:spacing w:before="2"/>
              <w:ind w:left="102" w:righ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-качество рекомендаций по </w:t>
            </w:r>
            <w:r w:rsidRPr="001D5C7C">
              <w:rPr>
                <w:rFonts w:eastAsia="Calibri"/>
                <w:sz w:val="24"/>
                <w:u w:val="none"/>
              </w:rPr>
              <w:t>повышению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 воспроизводства лесных насаждений;</w:t>
            </w:r>
          </w:p>
          <w:p w:rsidR="001D5C7C" w:rsidRPr="001D5C7C" w:rsidRDefault="001D5C7C" w:rsidP="00364636">
            <w:pPr>
              <w:widowControl w:val="0"/>
              <w:spacing w:before="1"/>
              <w:ind w:left="102" w:righ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>-правильность</w:t>
            </w:r>
            <w:r w:rsidRPr="001D5C7C">
              <w:rPr>
                <w:rFonts w:eastAsia="Calibri"/>
                <w:sz w:val="24"/>
                <w:u w:val="none"/>
              </w:rPr>
              <w:t xml:space="preserve"> заполнения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документации по учету </w:t>
            </w:r>
            <w:r w:rsidRPr="001D5C7C">
              <w:rPr>
                <w:rFonts w:eastAsia="Calibri"/>
                <w:sz w:val="24"/>
                <w:u w:val="none"/>
              </w:rPr>
              <w:t>их ранению семян;</w:t>
            </w:r>
          </w:p>
          <w:p w:rsidR="001D5C7C" w:rsidRPr="001D5C7C" w:rsidRDefault="001D5C7C" w:rsidP="00364636">
            <w:pPr>
              <w:widowControl w:val="0"/>
              <w:ind w:left="102" w:right="938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>-правильность</w:t>
            </w:r>
            <w:r w:rsidRPr="001D5C7C">
              <w:rPr>
                <w:rFonts w:eastAsia="Calibri"/>
                <w:sz w:val="24"/>
                <w:u w:val="none"/>
              </w:rPr>
              <w:t xml:space="preserve"> заполнения технологической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карты на разработку лесосеки;</w:t>
            </w:r>
          </w:p>
          <w:p w:rsidR="001D5C7C" w:rsidRPr="001D5C7C" w:rsidRDefault="001D5C7C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>--обоснование выбора</w:t>
            </w:r>
            <w:r w:rsidRPr="001D5C7C">
              <w:rPr>
                <w:rFonts w:eastAsia="Calibri"/>
                <w:sz w:val="24"/>
                <w:u w:val="none"/>
              </w:rPr>
              <w:t xml:space="preserve"> вида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рубки;</w:t>
            </w:r>
          </w:p>
          <w:p w:rsidR="001D5C7C" w:rsidRPr="001D5C7C" w:rsidRDefault="001D5C7C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-обоснование выбора </w:t>
            </w:r>
            <w:r w:rsidRPr="001D5C7C">
              <w:rPr>
                <w:rFonts w:eastAsia="Calibri"/>
                <w:sz w:val="24"/>
                <w:u w:val="none"/>
              </w:rPr>
              <w:t xml:space="preserve">способов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воспроизводства </w:t>
            </w:r>
            <w:r w:rsidRPr="001D5C7C">
              <w:rPr>
                <w:rFonts w:eastAsia="Calibri"/>
                <w:sz w:val="24"/>
                <w:u w:val="none"/>
              </w:rPr>
              <w:t>леса;</w:t>
            </w:r>
          </w:p>
          <w:p w:rsidR="001D5C7C" w:rsidRPr="001D5C7C" w:rsidRDefault="001D5C7C" w:rsidP="001D5C7C">
            <w:pPr>
              <w:widowControl w:val="0"/>
              <w:numPr>
                <w:ilvl w:val="0"/>
                <w:numId w:val="20"/>
              </w:numPr>
              <w:tabs>
                <w:tab w:val="left" w:pos="243"/>
              </w:tabs>
              <w:spacing w:before="1"/>
              <w:ind w:right="534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Times New Roman"/>
                <w:spacing w:val="-1"/>
                <w:sz w:val="24"/>
                <w:u w:val="none"/>
              </w:rPr>
              <w:t>обоснование выбора</w:t>
            </w:r>
            <w:r w:rsidRPr="001D5C7C">
              <w:rPr>
                <w:rFonts w:eastAsia="Times New Roman"/>
                <w:sz w:val="24"/>
                <w:u w:val="none"/>
              </w:rPr>
              <w:t xml:space="preserve"> способа очистки </w:t>
            </w:r>
            <w:r w:rsidRPr="001D5C7C">
              <w:rPr>
                <w:rFonts w:eastAsia="Times New Roman"/>
                <w:spacing w:val="-1"/>
                <w:sz w:val="24"/>
                <w:u w:val="none"/>
              </w:rPr>
              <w:t>лесосек;</w:t>
            </w:r>
          </w:p>
          <w:p w:rsidR="001D5C7C" w:rsidRPr="001D5C7C" w:rsidRDefault="001D5C7C" w:rsidP="001D5C7C">
            <w:pPr>
              <w:widowControl w:val="0"/>
              <w:numPr>
                <w:ilvl w:val="0"/>
                <w:numId w:val="20"/>
              </w:numPr>
              <w:tabs>
                <w:tab w:val="left" w:pos="243"/>
              </w:tabs>
              <w:ind w:right="669" w:firstLine="0"/>
              <w:rPr>
                <w:rFonts w:eastAsia="Times New Roman"/>
                <w:sz w:val="24"/>
                <w:szCs w:val="24"/>
                <w:u w:val="none"/>
                <w:lang w:val="en-US"/>
              </w:rPr>
            </w:pPr>
            <w:proofErr w:type="spellStart"/>
            <w:r w:rsidRPr="001D5C7C">
              <w:rPr>
                <w:rFonts w:eastAsia="Times New Roman"/>
                <w:sz w:val="24"/>
                <w:u w:val="none"/>
                <w:lang w:val="en-US"/>
              </w:rPr>
              <w:t>ведение</w:t>
            </w:r>
            <w:proofErr w:type="spellEnd"/>
            <w:r w:rsidRPr="001D5C7C">
              <w:rPr>
                <w:rFonts w:eastAsia="Times New Roman"/>
                <w:sz w:val="24"/>
                <w:u w:val="none"/>
              </w:rPr>
              <w:t xml:space="preserve">  </w:t>
            </w:r>
            <w:proofErr w:type="spellStart"/>
            <w:r w:rsidRPr="001D5C7C">
              <w:rPr>
                <w:rFonts w:eastAsia="Times New Roman"/>
                <w:sz w:val="24"/>
                <w:u w:val="none"/>
                <w:lang w:val="en-US"/>
              </w:rPr>
              <w:t>учета</w:t>
            </w:r>
            <w:proofErr w:type="spellEnd"/>
            <w:r w:rsidRPr="001D5C7C">
              <w:rPr>
                <w:rFonts w:eastAsia="Times New Roman"/>
                <w:sz w:val="24"/>
                <w:u w:val="none"/>
              </w:rPr>
              <w:t xml:space="preserve"> </w:t>
            </w:r>
            <w:proofErr w:type="spellStart"/>
            <w:r w:rsidRPr="001D5C7C">
              <w:rPr>
                <w:rFonts w:eastAsia="Times New Roman"/>
                <w:spacing w:val="-1"/>
                <w:sz w:val="24"/>
                <w:u w:val="none"/>
                <w:lang w:val="en-US"/>
              </w:rPr>
              <w:t>урожайности</w:t>
            </w:r>
            <w:proofErr w:type="spellEnd"/>
            <w:r w:rsidRPr="001D5C7C">
              <w:rPr>
                <w:rFonts w:eastAsia="Times New Roman"/>
                <w:spacing w:val="-1"/>
                <w:sz w:val="24"/>
                <w:u w:val="none"/>
              </w:rPr>
              <w:t xml:space="preserve"> </w:t>
            </w:r>
            <w:proofErr w:type="spellStart"/>
            <w:r w:rsidRPr="001D5C7C">
              <w:rPr>
                <w:rFonts w:eastAsia="Times New Roman"/>
                <w:sz w:val="24"/>
                <w:u w:val="none"/>
                <w:lang w:val="en-US"/>
              </w:rPr>
              <w:t>семян</w:t>
            </w:r>
            <w:proofErr w:type="spellEnd"/>
          </w:p>
          <w:p w:rsidR="001D5C7C" w:rsidRPr="001D5C7C" w:rsidRDefault="001D5C7C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z w:val="24"/>
                <w:u w:val="none"/>
              </w:rPr>
              <w:t>-ведение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 учета</w:t>
            </w:r>
            <w:r w:rsidRPr="001D5C7C">
              <w:rPr>
                <w:rFonts w:eastAsia="Calibri"/>
                <w:sz w:val="24"/>
                <w:u w:val="none"/>
              </w:rPr>
              <w:t xml:space="preserve"> приживаемости семенного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материала;</w:t>
            </w:r>
          </w:p>
          <w:p w:rsidR="001D5C7C" w:rsidRPr="001D5C7C" w:rsidRDefault="001D5C7C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-демонстрация навыков </w:t>
            </w:r>
            <w:r w:rsidRPr="001D5C7C">
              <w:rPr>
                <w:rFonts w:eastAsia="Calibri"/>
                <w:sz w:val="24"/>
                <w:u w:val="none"/>
              </w:rPr>
              <w:t xml:space="preserve">выращивания посадочного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материала;</w:t>
            </w:r>
          </w:p>
          <w:p w:rsidR="001D5C7C" w:rsidRPr="001D5C7C" w:rsidRDefault="001D5C7C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-демонстрация навыков </w:t>
            </w:r>
            <w:r w:rsidRPr="001D5C7C">
              <w:rPr>
                <w:rFonts w:eastAsia="Calibri"/>
                <w:sz w:val="24"/>
                <w:u w:val="none"/>
              </w:rPr>
              <w:t xml:space="preserve">сборки семян и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плодов</w:t>
            </w:r>
          </w:p>
          <w:p w:rsidR="001D5C7C" w:rsidRPr="001D5C7C" w:rsidRDefault="001D5C7C" w:rsidP="00364636">
            <w:pPr>
              <w:widowControl w:val="0"/>
              <w:spacing w:before="1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-обоснование выбора инструментов при </w:t>
            </w:r>
            <w:r w:rsidRPr="001D5C7C">
              <w:rPr>
                <w:rFonts w:eastAsia="Calibri"/>
                <w:sz w:val="24"/>
                <w:u w:val="none"/>
              </w:rPr>
              <w:t xml:space="preserve">посадке саженцев и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сеянцев;</w:t>
            </w:r>
          </w:p>
          <w:p w:rsidR="001D5C7C" w:rsidRDefault="001D5C7C" w:rsidP="00364636">
            <w:pPr>
              <w:widowControl w:val="0"/>
              <w:spacing w:before="2" w:line="275" w:lineRule="auto"/>
              <w:ind w:left="102" w:right="102"/>
              <w:rPr>
                <w:rFonts w:eastAsia="Calibri"/>
                <w:spacing w:val="-1"/>
                <w:sz w:val="24"/>
                <w:u w:val="none"/>
              </w:rPr>
            </w:pPr>
            <w:r w:rsidRPr="001D5C7C">
              <w:rPr>
                <w:rFonts w:eastAsia="Calibri"/>
                <w:sz w:val="24"/>
                <w:u w:val="none"/>
              </w:rPr>
              <w:t xml:space="preserve">-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>точность</w:t>
            </w:r>
            <w:r w:rsidRPr="001D5C7C">
              <w:rPr>
                <w:rFonts w:eastAsia="Calibri"/>
                <w:sz w:val="24"/>
                <w:u w:val="none"/>
              </w:rPr>
              <w:t xml:space="preserve"> и </w:t>
            </w:r>
            <w:r w:rsidRPr="001D5C7C">
              <w:rPr>
                <w:rFonts w:eastAsia="Calibri"/>
                <w:spacing w:val="-1"/>
                <w:sz w:val="24"/>
                <w:u w:val="none"/>
              </w:rPr>
              <w:t xml:space="preserve">скорость </w:t>
            </w:r>
            <w:r w:rsidRPr="001D5C7C">
              <w:rPr>
                <w:rFonts w:eastAsia="Calibri"/>
                <w:sz w:val="24"/>
                <w:u w:val="none"/>
              </w:rPr>
              <w:t xml:space="preserve">чтения накидного монтажа </w:t>
            </w:r>
            <w:proofErr w:type="spellStart"/>
            <w:r w:rsidRPr="001D5C7C">
              <w:rPr>
                <w:rFonts w:eastAsia="Calibri"/>
                <w:spacing w:val="-1"/>
                <w:sz w:val="24"/>
                <w:u w:val="none"/>
              </w:rPr>
              <w:t>аэроснимков</w:t>
            </w:r>
            <w:proofErr w:type="spellEnd"/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393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выполнение мероприятий по </w:t>
            </w:r>
            <w:r w:rsidRPr="00364636">
              <w:rPr>
                <w:rFonts w:eastAsia="Times New Roman"/>
                <w:sz w:val="24"/>
                <w:u w:val="none"/>
              </w:rPr>
              <w:t xml:space="preserve">выращиванию семенного 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>материала;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393"/>
                <w:tab w:val="left" w:pos="1843"/>
                <w:tab w:val="left" w:pos="3399"/>
              </w:tabs>
              <w:ind w:right="102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>выполнение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ab/>
              <w:t>мероприятий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ab/>
              <w:t xml:space="preserve">по </w:t>
            </w:r>
            <w:r w:rsidRPr="00364636">
              <w:rPr>
                <w:rFonts w:eastAsia="Times New Roman"/>
                <w:sz w:val="24"/>
                <w:u w:val="none"/>
              </w:rPr>
              <w:t>хранению семян;</w:t>
            </w:r>
          </w:p>
          <w:p w:rsidR="00364636" w:rsidRPr="00364636" w:rsidRDefault="00364636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-определение последовательности </w:t>
            </w:r>
            <w:r w:rsidRPr="00364636">
              <w:rPr>
                <w:rFonts w:eastAsia="Calibri"/>
                <w:sz w:val="24"/>
                <w:u w:val="none"/>
              </w:rPr>
              <w:t xml:space="preserve">обработки семенного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материала воспроизводству лесов;</w:t>
            </w:r>
          </w:p>
          <w:p w:rsidR="00364636" w:rsidRPr="00364636" w:rsidRDefault="00364636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  <w:lang w:val="en-US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  <w:lang w:val="en-US"/>
              </w:rPr>
              <w:t>-</w:t>
            </w:r>
            <w:proofErr w:type="spellStart"/>
            <w:r w:rsidRPr="00364636">
              <w:rPr>
                <w:rFonts w:eastAsia="Calibri"/>
                <w:spacing w:val="-1"/>
                <w:sz w:val="24"/>
                <w:u w:val="none"/>
                <w:lang w:val="en-US"/>
              </w:rPr>
              <w:t>обоснование</w:t>
            </w:r>
            <w:proofErr w:type="spellEnd"/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 </w:t>
            </w:r>
            <w:proofErr w:type="spellStart"/>
            <w:r w:rsidRPr="00364636">
              <w:rPr>
                <w:rFonts w:eastAsia="Calibri"/>
                <w:sz w:val="24"/>
                <w:u w:val="none"/>
                <w:lang w:val="en-US"/>
              </w:rPr>
              <w:t>места</w:t>
            </w:r>
            <w:proofErr w:type="spellEnd"/>
            <w:r w:rsidRPr="00364636">
              <w:rPr>
                <w:rFonts w:eastAsia="Calibri"/>
                <w:sz w:val="24"/>
                <w:u w:val="none"/>
              </w:rPr>
              <w:t xml:space="preserve"> </w:t>
            </w:r>
            <w:proofErr w:type="spellStart"/>
            <w:r w:rsidRPr="00364636">
              <w:rPr>
                <w:rFonts w:eastAsia="Calibri"/>
                <w:spacing w:val="-1"/>
                <w:sz w:val="24"/>
                <w:u w:val="none"/>
                <w:lang w:val="en-US"/>
              </w:rPr>
              <w:t>сбора</w:t>
            </w:r>
            <w:proofErr w:type="spellEnd"/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 </w:t>
            </w:r>
            <w:proofErr w:type="spellStart"/>
            <w:r w:rsidRPr="00364636">
              <w:rPr>
                <w:rFonts w:eastAsia="Calibri"/>
                <w:spacing w:val="-1"/>
                <w:sz w:val="24"/>
                <w:u w:val="none"/>
                <w:lang w:val="en-US"/>
              </w:rPr>
              <w:t>семян</w:t>
            </w:r>
            <w:proofErr w:type="spellEnd"/>
            <w:r w:rsidRPr="00364636">
              <w:rPr>
                <w:rFonts w:eastAsia="Calibri"/>
                <w:spacing w:val="-1"/>
                <w:sz w:val="24"/>
                <w:u w:val="none"/>
                <w:lang w:val="en-US"/>
              </w:rPr>
              <w:t>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353"/>
              </w:tabs>
              <w:ind w:right="103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точность расчетов количества </w:t>
            </w:r>
            <w:r w:rsidRPr="00364636">
              <w:rPr>
                <w:rFonts w:eastAsia="Times New Roman"/>
                <w:sz w:val="24"/>
                <w:u w:val="none"/>
              </w:rPr>
              <w:t>семян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 при </w:t>
            </w:r>
            <w:r w:rsidRPr="00364636">
              <w:rPr>
                <w:rFonts w:eastAsia="Times New Roman"/>
                <w:sz w:val="24"/>
                <w:u w:val="none"/>
              </w:rPr>
              <w:t>посеве;</w:t>
            </w:r>
          </w:p>
          <w:p w:rsidR="00364636" w:rsidRPr="00364636" w:rsidRDefault="00364636" w:rsidP="00364636">
            <w:pPr>
              <w:widowControl w:val="0"/>
              <w:tabs>
                <w:tab w:val="left" w:pos="1358"/>
                <w:tab w:val="left" w:pos="3178"/>
              </w:tabs>
              <w:ind w:left="102" w:right="100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>-точность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ab/>
            </w:r>
            <w:r w:rsidRPr="00364636">
              <w:rPr>
                <w:rFonts w:eastAsia="Calibri"/>
                <w:sz w:val="24"/>
                <w:u w:val="none"/>
              </w:rPr>
              <w:t>определения</w:t>
            </w:r>
            <w:r w:rsidRPr="00364636">
              <w:rPr>
                <w:rFonts w:eastAsia="Calibri"/>
                <w:sz w:val="24"/>
                <w:u w:val="none"/>
              </w:rPr>
              <w:tab/>
              <w:t xml:space="preserve">вида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пороков </w:t>
            </w:r>
            <w:r w:rsidRPr="00364636">
              <w:rPr>
                <w:rFonts w:eastAsia="Calibri"/>
                <w:sz w:val="24"/>
                <w:u w:val="none"/>
              </w:rPr>
              <w:t xml:space="preserve">древесины и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их размера;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363"/>
              </w:tabs>
              <w:ind w:right="101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z w:val="24"/>
                <w:u w:val="none"/>
              </w:rPr>
              <w:t xml:space="preserve">обоснование 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выбора качества </w:t>
            </w:r>
            <w:r w:rsidRPr="00364636">
              <w:rPr>
                <w:rFonts w:eastAsia="Times New Roman"/>
                <w:sz w:val="24"/>
                <w:u w:val="none"/>
              </w:rPr>
              <w:t xml:space="preserve">сортиментов и 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>пиломатериалов;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841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демонстрация правил </w:t>
            </w:r>
            <w:r w:rsidRPr="00364636">
              <w:rPr>
                <w:rFonts w:eastAsia="Times New Roman"/>
                <w:sz w:val="24"/>
                <w:u w:val="none"/>
              </w:rPr>
              <w:t xml:space="preserve">рациональной 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>раскряжевки хлыста;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1"/>
              </w:numPr>
              <w:tabs>
                <w:tab w:val="left" w:pos="243"/>
              </w:tabs>
              <w:spacing w:before="1" w:line="275" w:lineRule="auto"/>
              <w:ind w:right="613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проведение мероприятий по </w:t>
            </w:r>
            <w:r w:rsidRPr="00364636">
              <w:rPr>
                <w:rFonts w:eastAsia="Times New Roman"/>
                <w:sz w:val="24"/>
                <w:u w:val="none"/>
              </w:rPr>
              <w:t>посадке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 леса;</w:t>
            </w:r>
          </w:p>
          <w:p w:rsidR="00364636" w:rsidRPr="00364636" w:rsidRDefault="00364636" w:rsidP="00364636">
            <w:pPr>
              <w:widowControl w:val="0"/>
              <w:spacing w:before="2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lastRenderedPageBreak/>
              <w:t xml:space="preserve">-качество рекомендаций по </w:t>
            </w:r>
            <w:r w:rsidRPr="00364636">
              <w:rPr>
                <w:rFonts w:eastAsia="Calibri"/>
                <w:sz w:val="24"/>
                <w:u w:val="none"/>
              </w:rPr>
              <w:t>повышению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 воспроизводства лесных насаждений;</w:t>
            </w:r>
          </w:p>
          <w:p w:rsidR="00364636" w:rsidRPr="00364636" w:rsidRDefault="00364636" w:rsidP="00364636">
            <w:pPr>
              <w:widowControl w:val="0"/>
              <w:spacing w:before="1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>-правильность</w:t>
            </w:r>
            <w:r w:rsidRPr="00364636">
              <w:rPr>
                <w:rFonts w:eastAsia="Calibri"/>
                <w:sz w:val="24"/>
                <w:u w:val="none"/>
              </w:rPr>
              <w:t xml:space="preserve"> заполнения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документации по учету </w:t>
            </w:r>
            <w:r w:rsidRPr="00364636">
              <w:rPr>
                <w:rFonts w:eastAsia="Calibri"/>
                <w:sz w:val="24"/>
                <w:u w:val="none"/>
              </w:rPr>
              <w:t>и хранению семян;</w:t>
            </w:r>
          </w:p>
          <w:p w:rsidR="00364636" w:rsidRPr="00364636" w:rsidRDefault="00364636" w:rsidP="00364636">
            <w:pPr>
              <w:widowControl w:val="0"/>
              <w:ind w:left="102" w:right="938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>-правильность</w:t>
            </w:r>
            <w:r w:rsidRPr="00364636">
              <w:rPr>
                <w:rFonts w:eastAsia="Calibri"/>
                <w:sz w:val="24"/>
                <w:u w:val="none"/>
              </w:rPr>
              <w:t xml:space="preserve"> заполнения технологической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карты на разработку лесосеки;</w:t>
            </w:r>
          </w:p>
          <w:p w:rsidR="00364636" w:rsidRPr="00364636" w:rsidRDefault="00364636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>--обоснование выбора</w:t>
            </w:r>
            <w:r w:rsidRPr="00364636">
              <w:rPr>
                <w:rFonts w:eastAsia="Calibri"/>
                <w:sz w:val="24"/>
                <w:u w:val="none"/>
              </w:rPr>
              <w:t xml:space="preserve"> вида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рубки;</w:t>
            </w:r>
          </w:p>
          <w:p w:rsidR="00364636" w:rsidRPr="00364636" w:rsidRDefault="00364636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-обоснование выбора </w:t>
            </w:r>
            <w:r w:rsidRPr="00364636">
              <w:rPr>
                <w:rFonts w:eastAsia="Calibri"/>
                <w:sz w:val="24"/>
                <w:u w:val="none"/>
              </w:rPr>
              <w:t xml:space="preserve">способов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воспроизводства </w:t>
            </w:r>
            <w:r w:rsidRPr="00364636">
              <w:rPr>
                <w:rFonts w:eastAsia="Calibri"/>
                <w:sz w:val="24"/>
                <w:u w:val="none"/>
              </w:rPr>
              <w:t>леса;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0"/>
              </w:numPr>
              <w:tabs>
                <w:tab w:val="left" w:pos="243"/>
              </w:tabs>
              <w:spacing w:before="1"/>
              <w:ind w:right="534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364636">
              <w:rPr>
                <w:rFonts w:eastAsia="Times New Roman"/>
                <w:spacing w:val="-1"/>
                <w:sz w:val="24"/>
                <w:u w:val="none"/>
              </w:rPr>
              <w:t>обоснование выбора</w:t>
            </w:r>
            <w:r w:rsidRPr="00364636">
              <w:rPr>
                <w:rFonts w:eastAsia="Times New Roman"/>
                <w:sz w:val="24"/>
                <w:u w:val="none"/>
              </w:rPr>
              <w:t xml:space="preserve"> способа очистки </w:t>
            </w:r>
            <w:r w:rsidRPr="00364636">
              <w:rPr>
                <w:rFonts w:eastAsia="Times New Roman"/>
                <w:spacing w:val="-1"/>
                <w:sz w:val="24"/>
                <w:u w:val="none"/>
              </w:rPr>
              <w:t>лесосек;</w:t>
            </w:r>
          </w:p>
          <w:p w:rsidR="00364636" w:rsidRPr="00364636" w:rsidRDefault="00364636" w:rsidP="00364636">
            <w:pPr>
              <w:widowControl w:val="0"/>
              <w:numPr>
                <w:ilvl w:val="0"/>
                <w:numId w:val="20"/>
              </w:numPr>
              <w:tabs>
                <w:tab w:val="left" w:pos="243"/>
              </w:tabs>
              <w:ind w:right="669" w:firstLine="0"/>
              <w:rPr>
                <w:rFonts w:eastAsia="Times New Roman"/>
                <w:sz w:val="24"/>
                <w:szCs w:val="24"/>
                <w:u w:val="none"/>
                <w:lang w:val="en-US"/>
              </w:rPr>
            </w:pPr>
            <w:proofErr w:type="spellStart"/>
            <w:r w:rsidRPr="00364636">
              <w:rPr>
                <w:rFonts w:eastAsia="Times New Roman"/>
                <w:sz w:val="24"/>
                <w:u w:val="none"/>
                <w:lang w:val="en-US"/>
              </w:rPr>
              <w:t>ведение</w:t>
            </w:r>
            <w:proofErr w:type="spellEnd"/>
            <w:r w:rsidRPr="00364636">
              <w:rPr>
                <w:rFonts w:eastAsia="Times New Roman"/>
                <w:sz w:val="24"/>
                <w:u w:val="none"/>
              </w:rPr>
              <w:t xml:space="preserve">  </w:t>
            </w:r>
            <w:proofErr w:type="spellStart"/>
            <w:r w:rsidRPr="00364636">
              <w:rPr>
                <w:rFonts w:eastAsia="Times New Roman"/>
                <w:sz w:val="24"/>
                <w:u w:val="none"/>
                <w:lang w:val="en-US"/>
              </w:rPr>
              <w:t>учета</w:t>
            </w:r>
            <w:proofErr w:type="spellEnd"/>
            <w:r w:rsidRPr="00364636">
              <w:rPr>
                <w:rFonts w:eastAsia="Times New Roman"/>
                <w:sz w:val="24"/>
                <w:u w:val="none"/>
              </w:rPr>
              <w:t xml:space="preserve">  </w:t>
            </w:r>
            <w:proofErr w:type="spellStart"/>
            <w:r w:rsidRPr="00364636">
              <w:rPr>
                <w:rFonts w:eastAsia="Times New Roman"/>
                <w:spacing w:val="-1"/>
                <w:sz w:val="24"/>
                <w:u w:val="none"/>
                <w:lang w:val="en-US"/>
              </w:rPr>
              <w:t>урожайности</w:t>
            </w:r>
            <w:proofErr w:type="spellEnd"/>
            <w:r w:rsidRPr="00364636">
              <w:rPr>
                <w:rFonts w:eastAsia="Times New Roman"/>
                <w:spacing w:val="-1"/>
                <w:sz w:val="24"/>
                <w:u w:val="none"/>
              </w:rPr>
              <w:t xml:space="preserve"> </w:t>
            </w:r>
            <w:proofErr w:type="spellStart"/>
            <w:r w:rsidRPr="00364636">
              <w:rPr>
                <w:rFonts w:eastAsia="Times New Roman"/>
                <w:sz w:val="24"/>
                <w:u w:val="none"/>
                <w:lang w:val="en-US"/>
              </w:rPr>
              <w:t>семян</w:t>
            </w:r>
            <w:proofErr w:type="spellEnd"/>
          </w:p>
          <w:p w:rsidR="00364636" w:rsidRPr="00364636" w:rsidRDefault="00364636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z w:val="24"/>
                <w:u w:val="none"/>
              </w:rPr>
              <w:t>-ведение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 учета</w:t>
            </w:r>
            <w:r w:rsidRPr="00364636">
              <w:rPr>
                <w:rFonts w:eastAsia="Calibri"/>
                <w:sz w:val="24"/>
                <w:u w:val="none"/>
              </w:rPr>
              <w:t xml:space="preserve"> приживаемости семенного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материала;</w:t>
            </w:r>
          </w:p>
          <w:p w:rsidR="00364636" w:rsidRPr="00364636" w:rsidRDefault="00364636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-демонстрация навыков </w:t>
            </w:r>
            <w:r w:rsidRPr="00364636">
              <w:rPr>
                <w:rFonts w:eastAsia="Calibri"/>
                <w:sz w:val="24"/>
                <w:u w:val="none"/>
              </w:rPr>
              <w:t xml:space="preserve">выращивания посадочного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материала;</w:t>
            </w:r>
          </w:p>
          <w:p w:rsidR="00364636" w:rsidRPr="00364636" w:rsidRDefault="00364636" w:rsidP="00364636">
            <w:pPr>
              <w:widowControl w:val="0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-демонстрация навыков </w:t>
            </w:r>
            <w:r w:rsidRPr="00364636">
              <w:rPr>
                <w:rFonts w:eastAsia="Calibri"/>
                <w:sz w:val="24"/>
                <w:u w:val="none"/>
              </w:rPr>
              <w:t xml:space="preserve">сборки семян и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плодов</w:t>
            </w:r>
          </w:p>
          <w:p w:rsidR="00364636" w:rsidRPr="00364636" w:rsidRDefault="00364636" w:rsidP="00364636">
            <w:pPr>
              <w:widowControl w:val="0"/>
              <w:ind w:left="102" w:right="102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>-обоснование выбора инструментов</w:t>
            </w:r>
            <w:r>
              <w:rPr>
                <w:rFonts w:eastAsia="Calibri"/>
                <w:spacing w:val="-1"/>
                <w:sz w:val="24"/>
                <w:u w:val="none"/>
              </w:rPr>
              <w:t xml:space="preserve"> </w:t>
            </w:r>
            <w:r w:rsidR="0057013D">
              <w:rPr>
                <w:rFonts w:eastAsia="Calibri"/>
                <w:spacing w:val="-1"/>
                <w:sz w:val="24"/>
                <w:u w:val="none"/>
              </w:rPr>
              <w:t>обоснование в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ыбора лесохозяйственных</w:t>
            </w:r>
            <w:r w:rsidRPr="00364636">
              <w:rPr>
                <w:rFonts w:eastAsia="Calibri"/>
                <w:sz w:val="24"/>
                <w:u w:val="none"/>
              </w:rPr>
              <w:t xml:space="preserve">  мероприятий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по лесоустройству;</w:t>
            </w:r>
          </w:p>
          <w:p w:rsidR="00364636" w:rsidRPr="00364636" w:rsidRDefault="00364636" w:rsidP="00364636">
            <w:pPr>
              <w:widowControl w:val="0"/>
              <w:spacing w:before="1"/>
              <w:ind w:left="102" w:right="103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-составление итоговых </w:t>
            </w:r>
            <w:r w:rsidRPr="00364636">
              <w:rPr>
                <w:rFonts w:eastAsia="Calibri"/>
                <w:sz w:val="24"/>
                <w:u w:val="none"/>
              </w:rPr>
              <w:t xml:space="preserve">таблиц </w:t>
            </w:r>
            <w:r w:rsidRPr="00364636">
              <w:rPr>
                <w:rFonts w:eastAsia="Calibri"/>
                <w:spacing w:val="-1"/>
                <w:sz w:val="24"/>
                <w:u w:val="none"/>
              </w:rPr>
              <w:t>возраста</w:t>
            </w:r>
            <w:r w:rsidRPr="00364636">
              <w:rPr>
                <w:rFonts w:eastAsia="Calibri"/>
                <w:sz w:val="24"/>
                <w:u w:val="none"/>
              </w:rPr>
              <w:t xml:space="preserve"> древостоев</w:t>
            </w:r>
          </w:p>
          <w:p w:rsidR="00364636" w:rsidRPr="00364636" w:rsidRDefault="00364636" w:rsidP="00364636">
            <w:pPr>
              <w:widowControl w:val="0"/>
              <w:ind w:left="102" w:right="102" w:hanging="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364636">
              <w:rPr>
                <w:rFonts w:eastAsia="Calibri"/>
                <w:u w:val="none"/>
              </w:rPr>
              <w:t>-</w:t>
            </w:r>
            <w:r w:rsidRPr="00364636">
              <w:rPr>
                <w:rFonts w:eastAsia="Calibri"/>
                <w:sz w:val="24"/>
                <w:szCs w:val="24"/>
                <w:u w:val="none"/>
              </w:rPr>
              <w:t xml:space="preserve">соблюдение </w:t>
            </w:r>
            <w:r w:rsidRPr="00364636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правил </w:t>
            </w:r>
            <w:r w:rsidRPr="00364636">
              <w:rPr>
                <w:rFonts w:eastAsia="Calibri"/>
                <w:sz w:val="24"/>
                <w:szCs w:val="24"/>
                <w:u w:val="none"/>
              </w:rPr>
              <w:t xml:space="preserve">по безопасной </w:t>
            </w:r>
            <w:r w:rsidRPr="00364636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эксплуатации </w:t>
            </w:r>
            <w:r w:rsidRPr="00364636">
              <w:rPr>
                <w:rFonts w:eastAsia="Calibri"/>
                <w:sz w:val="24"/>
                <w:szCs w:val="24"/>
                <w:u w:val="none"/>
              </w:rPr>
              <w:t xml:space="preserve">технологического </w:t>
            </w:r>
            <w:r w:rsidRPr="00364636">
              <w:rPr>
                <w:rFonts w:eastAsia="Calibri"/>
                <w:spacing w:val="-1"/>
                <w:sz w:val="24"/>
                <w:szCs w:val="24"/>
                <w:u w:val="none"/>
              </w:rPr>
              <w:t>оборудования ,</w:t>
            </w:r>
            <w:r w:rsidRPr="00364636">
              <w:rPr>
                <w:rFonts w:eastAsia="Calibri"/>
                <w:sz w:val="24"/>
                <w:szCs w:val="24"/>
                <w:u w:val="none"/>
              </w:rPr>
              <w:t>инвентаря;</w:t>
            </w:r>
          </w:p>
          <w:p w:rsidR="00364636" w:rsidRPr="00270A0E" w:rsidRDefault="00364636" w:rsidP="00364636">
            <w:pPr>
              <w:widowControl w:val="0"/>
              <w:spacing w:before="2" w:line="275" w:lineRule="auto"/>
              <w:ind w:left="102" w:right="102"/>
              <w:rPr>
                <w:rFonts w:eastAsia="Calibri"/>
                <w:sz w:val="24"/>
                <w:szCs w:val="24"/>
              </w:rPr>
            </w:pPr>
            <w:r w:rsidRPr="00364636">
              <w:rPr>
                <w:rFonts w:eastAsia="Calibri"/>
                <w:spacing w:val="-1"/>
                <w:sz w:val="24"/>
                <w:u w:val="none"/>
              </w:rPr>
              <w:t xml:space="preserve">-соблюдение техники безопасности при заготовке </w:t>
            </w:r>
            <w:r w:rsidRPr="00364636">
              <w:rPr>
                <w:rFonts w:eastAsia="Calibri"/>
                <w:sz w:val="24"/>
                <w:u w:val="none"/>
              </w:rPr>
              <w:t>семян</w:t>
            </w:r>
          </w:p>
        </w:tc>
        <w:tc>
          <w:tcPr>
            <w:tcW w:w="2110" w:type="dxa"/>
          </w:tcPr>
          <w:p w:rsidR="001D5C7C" w:rsidRPr="001D5C7C" w:rsidRDefault="001D5C7C" w:rsidP="00935D77">
            <w:pPr>
              <w:rPr>
                <w:rFonts w:eastAsia="Times New Roman"/>
                <w:sz w:val="24"/>
                <w:szCs w:val="24"/>
                <w:u w:val="none"/>
              </w:rPr>
            </w:pPr>
            <w:r w:rsidRPr="001D5C7C">
              <w:rPr>
                <w:rFonts w:eastAsia="Calibri"/>
                <w:sz w:val="24"/>
                <w:szCs w:val="24"/>
                <w:u w:val="none"/>
              </w:rPr>
              <w:lastRenderedPageBreak/>
              <w:t>Экспертное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наблюдение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и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оценка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на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pacing w:val="-1"/>
                <w:sz w:val="24"/>
                <w:szCs w:val="24"/>
                <w:u w:val="none"/>
              </w:rPr>
              <w:t>практических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и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pacing w:val="-1"/>
                <w:sz w:val="24"/>
                <w:szCs w:val="24"/>
                <w:u w:val="none"/>
              </w:rPr>
              <w:t>занятиях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при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выполнении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работ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на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1D5C7C">
              <w:rPr>
                <w:rFonts w:eastAsia="Calibri"/>
                <w:sz w:val="24"/>
                <w:szCs w:val="24"/>
                <w:u w:val="none"/>
              </w:rPr>
              <w:t>учебной практике</w:t>
            </w:r>
          </w:p>
        </w:tc>
      </w:tr>
      <w:tr w:rsidR="00031F8A" w:rsidRPr="00C4045E" w:rsidTr="00C4045E">
        <w:tc>
          <w:tcPr>
            <w:tcW w:w="3226" w:type="dxa"/>
          </w:tcPr>
          <w:p w:rsidR="008036E3" w:rsidRPr="008036E3" w:rsidRDefault="008036E3" w:rsidP="00C4045E">
            <w:pPr>
              <w:widowControl w:val="0"/>
              <w:spacing w:before="48"/>
              <w:ind w:left="92" w:right="100"/>
              <w:rPr>
                <w:rFonts w:eastAsia="Calibri"/>
                <w:sz w:val="24"/>
                <w:szCs w:val="24"/>
                <w:u w:val="none"/>
              </w:rPr>
            </w:pPr>
            <w:r w:rsidRPr="008036E3">
              <w:rPr>
                <w:rFonts w:eastAsia="Calibri"/>
                <w:sz w:val="24"/>
                <w:szCs w:val="24"/>
                <w:u w:val="none"/>
              </w:rPr>
              <w:lastRenderedPageBreak/>
              <w:t xml:space="preserve">2.Проводить мероприятия по                 </w:t>
            </w:r>
            <w:r w:rsidRPr="008036E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защите </w:t>
            </w:r>
            <w:r w:rsidRPr="008036E3">
              <w:rPr>
                <w:rFonts w:eastAsia="Calibri"/>
                <w:sz w:val="24"/>
                <w:szCs w:val="24"/>
                <w:u w:val="none"/>
              </w:rPr>
              <w:t xml:space="preserve">лесов от </w:t>
            </w:r>
            <w:proofErr w:type="spellStart"/>
            <w:r w:rsidRPr="008036E3">
              <w:rPr>
                <w:rFonts w:eastAsia="Calibri"/>
                <w:spacing w:val="-1"/>
                <w:sz w:val="24"/>
                <w:szCs w:val="24"/>
                <w:u w:val="none"/>
              </w:rPr>
              <w:t>пожаров,</w:t>
            </w:r>
            <w:r w:rsidRPr="008036E3">
              <w:rPr>
                <w:rFonts w:eastAsia="Calibri"/>
                <w:sz w:val="24"/>
                <w:szCs w:val="24"/>
                <w:u w:val="none"/>
              </w:rPr>
              <w:t>вредителей</w:t>
            </w:r>
            <w:proofErr w:type="spellEnd"/>
            <w:r w:rsidRPr="008036E3">
              <w:rPr>
                <w:rFonts w:eastAsia="Calibri"/>
                <w:sz w:val="24"/>
                <w:szCs w:val="24"/>
                <w:u w:val="none"/>
              </w:rPr>
              <w:t xml:space="preserve"> и болезней.</w:t>
            </w:r>
          </w:p>
        </w:tc>
        <w:tc>
          <w:tcPr>
            <w:tcW w:w="4411" w:type="dxa"/>
          </w:tcPr>
          <w:p w:rsidR="008036E3" w:rsidRPr="0057013D" w:rsidRDefault="008036E3" w:rsidP="00C4045E">
            <w:pPr>
              <w:widowControl w:val="0"/>
              <w:spacing w:before="12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8036E3" w:rsidRPr="0057013D" w:rsidRDefault="008036E3" w:rsidP="00C4045E">
            <w:pPr>
              <w:widowControl w:val="0"/>
              <w:ind w:left="102" w:right="103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-выполнение мероприятий по защите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леса от пожаров;</w:t>
            </w:r>
          </w:p>
          <w:p w:rsidR="008036E3" w:rsidRPr="0057013D" w:rsidRDefault="008036E3" w:rsidP="00C4045E">
            <w:pPr>
              <w:widowControl w:val="0"/>
              <w:tabs>
                <w:tab w:val="left" w:pos="1045"/>
              </w:tabs>
              <w:ind w:left="102" w:righ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-выполнение мероприятий по защите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леса от вредителей и болезней</w:t>
            </w:r>
          </w:p>
          <w:p w:rsidR="008036E3" w:rsidRPr="0057013D" w:rsidRDefault="008036E3" w:rsidP="00C4045E">
            <w:pPr>
              <w:widowControl w:val="0"/>
              <w:tabs>
                <w:tab w:val="left" w:pos="1282"/>
                <w:tab w:val="left" w:pos="2761"/>
              </w:tabs>
              <w:ind w:left="102" w:right="102" w:hanging="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четкое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  <w:t xml:space="preserve">и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последовательное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выполнение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w w:val="95"/>
                <w:sz w:val="24"/>
                <w:szCs w:val="24"/>
                <w:u w:val="none"/>
              </w:rPr>
              <w:t xml:space="preserve">операций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технологического процесса</w:t>
            </w: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587"/>
              </w:tabs>
              <w:ind w:right="100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оформления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протокола по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лесному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пожару</w:t>
            </w: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260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составления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плана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мероприятий 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по организации 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надзора за болезнями леса</w:t>
            </w: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525"/>
                <w:tab w:val="left" w:pos="1780"/>
                <w:tab w:val="left" w:pos="2251"/>
                <w:tab w:val="left" w:pos="3399"/>
              </w:tabs>
              <w:ind w:right="102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точность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и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составления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ведомостей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  <w:t xml:space="preserve">по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лесопатологическим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исследованиям</w:t>
            </w:r>
          </w:p>
          <w:p w:rsidR="008036E3" w:rsidRPr="0057013D" w:rsidRDefault="008036E3" w:rsidP="00C4045E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8036E3" w:rsidRPr="0057013D" w:rsidRDefault="008036E3" w:rsidP="00C4045E">
            <w:pPr>
              <w:widowControl w:val="0"/>
              <w:ind w:left="102" w:right="10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-соблюдение техники безопасности при выполнении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мероприятий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по 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lastRenderedPageBreak/>
              <w:t>защите и охране леса.</w:t>
            </w: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345"/>
              </w:tabs>
              <w:ind w:right="101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Обоснование выбора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способов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при тушении лесных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 пожаров</w:t>
            </w:r>
          </w:p>
          <w:p w:rsidR="008036E3" w:rsidRPr="0057013D" w:rsidRDefault="008036E3" w:rsidP="00C4045E">
            <w:pPr>
              <w:widowControl w:val="0"/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-обоснование выбора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химических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веществ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для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борьбы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с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вредителями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 леса</w:t>
            </w:r>
          </w:p>
          <w:p w:rsidR="008036E3" w:rsidRPr="0057013D" w:rsidRDefault="008036E3" w:rsidP="00C4045E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248"/>
              </w:tabs>
              <w:ind w:right="100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Обоснование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выбора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химических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веществ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для борьбы с болезнями леса</w:t>
            </w:r>
          </w:p>
          <w:p w:rsidR="008036E3" w:rsidRPr="0057013D" w:rsidRDefault="008036E3" w:rsidP="00C4045E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8036E3" w:rsidRPr="0057013D" w:rsidRDefault="008036E3" w:rsidP="00C4045E">
            <w:pPr>
              <w:widowControl w:val="0"/>
              <w:numPr>
                <w:ilvl w:val="0"/>
                <w:numId w:val="19"/>
              </w:numPr>
              <w:tabs>
                <w:tab w:val="left" w:pos="668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Соответствие выбранных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методов борьбы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при защите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 леса</w:t>
            </w:r>
          </w:p>
          <w:p w:rsidR="0057013D" w:rsidRPr="0057013D" w:rsidRDefault="008036E3" w:rsidP="0057013D">
            <w:pPr>
              <w:widowControl w:val="0"/>
              <w:ind w:left="102" w:right="103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Узнавание по характерным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признакам насекомых вредителей леса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="0057013D"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выполнение мероприятий по защите  </w:t>
            </w:r>
            <w:r w:rsidR="0057013D" w:rsidRPr="0057013D">
              <w:rPr>
                <w:rFonts w:eastAsia="Calibri"/>
                <w:sz w:val="24"/>
                <w:szCs w:val="24"/>
                <w:u w:val="none"/>
              </w:rPr>
              <w:t>леса от пожаров;</w:t>
            </w:r>
          </w:p>
          <w:p w:rsidR="0057013D" w:rsidRPr="0057013D" w:rsidRDefault="0057013D" w:rsidP="0057013D">
            <w:pPr>
              <w:widowControl w:val="0"/>
              <w:tabs>
                <w:tab w:val="left" w:pos="1045"/>
              </w:tabs>
              <w:ind w:left="102" w:righ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-выполнение мероприятий по защите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леса от вредителей и болезней</w:t>
            </w:r>
          </w:p>
          <w:p w:rsidR="0057013D" w:rsidRPr="0057013D" w:rsidRDefault="0057013D" w:rsidP="0057013D">
            <w:pPr>
              <w:widowControl w:val="0"/>
              <w:tabs>
                <w:tab w:val="left" w:pos="1282"/>
                <w:tab w:val="left" w:pos="2761"/>
              </w:tabs>
              <w:ind w:left="102" w:right="102" w:hanging="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четкое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  <w:t xml:space="preserve">и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последовательное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выполнение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ab/>
            </w:r>
            <w:r w:rsidRPr="0057013D">
              <w:rPr>
                <w:rFonts w:eastAsia="Calibri"/>
                <w:w w:val="95"/>
                <w:sz w:val="24"/>
                <w:szCs w:val="24"/>
                <w:u w:val="none"/>
              </w:rPr>
              <w:t xml:space="preserve">операций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технологического процесса</w:t>
            </w:r>
          </w:p>
          <w:p w:rsidR="0057013D" w:rsidRPr="0057013D" w:rsidRDefault="0057013D" w:rsidP="0057013D">
            <w:pPr>
              <w:widowControl w:val="0"/>
              <w:numPr>
                <w:ilvl w:val="0"/>
                <w:numId w:val="19"/>
              </w:numPr>
              <w:tabs>
                <w:tab w:val="left" w:pos="587"/>
              </w:tabs>
              <w:ind w:right="100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оформления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протокола по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лесному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пожару</w:t>
            </w:r>
          </w:p>
          <w:p w:rsidR="0057013D" w:rsidRPr="0057013D" w:rsidRDefault="0057013D" w:rsidP="0057013D">
            <w:pPr>
              <w:widowControl w:val="0"/>
              <w:numPr>
                <w:ilvl w:val="0"/>
                <w:numId w:val="19"/>
              </w:numPr>
              <w:tabs>
                <w:tab w:val="left" w:pos="260"/>
              </w:tabs>
              <w:ind w:right="102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составления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плана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мероприятий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по организации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надзора за болезнями леса</w:t>
            </w:r>
          </w:p>
          <w:p w:rsidR="0057013D" w:rsidRPr="0057013D" w:rsidRDefault="0057013D" w:rsidP="0057013D">
            <w:pPr>
              <w:widowControl w:val="0"/>
              <w:numPr>
                <w:ilvl w:val="0"/>
                <w:numId w:val="19"/>
              </w:numPr>
              <w:tabs>
                <w:tab w:val="left" w:pos="525"/>
                <w:tab w:val="left" w:pos="1780"/>
                <w:tab w:val="left" w:pos="2251"/>
                <w:tab w:val="left" w:pos="3399"/>
              </w:tabs>
              <w:ind w:right="102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точность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и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правильность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составления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ab/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ведомостей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  <w:t xml:space="preserve">по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лесопатологическим 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исследованиям</w:t>
            </w:r>
          </w:p>
          <w:p w:rsidR="0057013D" w:rsidRPr="0057013D" w:rsidRDefault="0057013D" w:rsidP="0057013D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57013D" w:rsidRPr="0057013D" w:rsidRDefault="0057013D" w:rsidP="0057013D">
            <w:pPr>
              <w:widowControl w:val="0"/>
              <w:ind w:left="102" w:right="10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-соблюдение техники безопасности при выполнении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мероприятий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по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защите и охране леса.</w:t>
            </w:r>
          </w:p>
          <w:p w:rsidR="0057013D" w:rsidRPr="0057013D" w:rsidRDefault="0057013D" w:rsidP="0057013D">
            <w:pPr>
              <w:widowControl w:val="0"/>
              <w:numPr>
                <w:ilvl w:val="0"/>
                <w:numId w:val="19"/>
              </w:numPr>
              <w:tabs>
                <w:tab w:val="left" w:pos="345"/>
              </w:tabs>
              <w:ind w:right="101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Обоснование выбора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способов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при тушении лесных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 пожаров</w:t>
            </w:r>
          </w:p>
          <w:p w:rsidR="0057013D" w:rsidRPr="0057013D" w:rsidRDefault="0057013D" w:rsidP="0057013D">
            <w:pPr>
              <w:widowControl w:val="0"/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-обоснование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выбора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химических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веществ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для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борьбы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с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вредителями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 леса</w:t>
            </w:r>
          </w:p>
          <w:p w:rsidR="0057013D" w:rsidRPr="0057013D" w:rsidRDefault="0057013D" w:rsidP="0057013D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57013D" w:rsidRPr="0057013D" w:rsidRDefault="0057013D" w:rsidP="0057013D">
            <w:pPr>
              <w:widowControl w:val="0"/>
              <w:spacing w:line="272" w:lineRule="exact"/>
              <w:ind w:lef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Обоснование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выбора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химических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веществ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для борьбы с болезнями леса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применение безопасных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 приемов</w:t>
            </w:r>
          </w:p>
          <w:p w:rsidR="0057013D" w:rsidRPr="0057013D" w:rsidRDefault="0057013D" w:rsidP="0057013D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8036E3" w:rsidRPr="0057013D" w:rsidRDefault="0057013D" w:rsidP="0057013D">
            <w:pPr>
              <w:widowControl w:val="0"/>
              <w:ind w:left="102" w:right="103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-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точность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и правильность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выбора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методов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обследования очагов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вредителей</w:t>
            </w:r>
          </w:p>
        </w:tc>
        <w:tc>
          <w:tcPr>
            <w:tcW w:w="2110" w:type="dxa"/>
          </w:tcPr>
          <w:p w:rsidR="008036E3" w:rsidRPr="00C4045E" w:rsidRDefault="00C4045E" w:rsidP="00C4045E">
            <w:pPr>
              <w:widowControl w:val="0"/>
              <w:tabs>
                <w:tab w:val="left" w:pos="1863"/>
              </w:tabs>
              <w:ind w:left="100" w:right="93"/>
              <w:rPr>
                <w:rFonts w:eastAsia="Calibri"/>
                <w:sz w:val="24"/>
                <w:szCs w:val="24"/>
                <w:u w:val="none"/>
              </w:rPr>
            </w:pPr>
            <w:r>
              <w:rPr>
                <w:rFonts w:eastAsia="Calibri"/>
                <w:sz w:val="24"/>
                <w:szCs w:val="24"/>
                <w:u w:val="none"/>
              </w:rPr>
              <w:lastRenderedPageBreak/>
              <w:t xml:space="preserve">Экспертное наблюдение </w:t>
            </w:r>
            <w:r w:rsidR="008036E3" w:rsidRPr="00C4045E">
              <w:rPr>
                <w:rFonts w:eastAsia="Calibri"/>
                <w:w w:val="95"/>
                <w:sz w:val="24"/>
                <w:szCs w:val="24"/>
                <w:u w:val="none"/>
              </w:rPr>
              <w:t>и</w:t>
            </w:r>
          </w:p>
          <w:p w:rsidR="008036E3" w:rsidRPr="00C4045E" w:rsidRDefault="009B588E" w:rsidP="00C4045E">
            <w:pPr>
              <w:widowControl w:val="0"/>
              <w:tabs>
                <w:tab w:val="left" w:pos="1766"/>
              </w:tabs>
              <w:ind w:left="101"/>
              <w:rPr>
                <w:rFonts w:eastAsia="Calibri"/>
                <w:sz w:val="24"/>
                <w:szCs w:val="24"/>
                <w:u w:val="none"/>
              </w:rPr>
            </w:pPr>
            <w:r w:rsidRPr="00C4045E">
              <w:rPr>
                <w:rFonts w:eastAsia="Calibri"/>
                <w:sz w:val="24"/>
                <w:szCs w:val="24"/>
                <w:u w:val="none"/>
              </w:rPr>
              <w:t xml:space="preserve">Оценка </w:t>
            </w:r>
            <w:r w:rsidR="008036E3" w:rsidRPr="00C4045E">
              <w:rPr>
                <w:rFonts w:eastAsia="Calibri"/>
                <w:sz w:val="24"/>
                <w:szCs w:val="24"/>
                <w:u w:val="none"/>
              </w:rPr>
              <w:t>на</w:t>
            </w:r>
          </w:p>
          <w:p w:rsidR="00C4045E" w:rsidRDefault="008036E3" w:rsidP="00C4045E">
            <w:pPr>
              <w:widowControl w:val="0"/>
              <w:tabs>
                <w:tab w:val="left" w:pos="1636"/>
                <w:tab w:val="left" w:pos="1865"/>
              </w:tabs>
              <w:ind w:left="101" w:right="91"/>
              <w:rPr>
                <w:rFonts w:eastAsia="Calibri"/>
                <w:spacing w:val="-1"/>
                <w:sz w:val="24"/>
                <w:szCs w:val="24"/>
                <w:u w:val="none"/>
              </w:rPr>
            </w:pPr>
            <w:r w:rsidRPr="00C4045E">
              <w:rPr>
                <w:rFonts w:eastAsia="Calibri"/>
                <w:spacing w:val="-1"/>
                <w:sz w:val="24"/>
                <w:szCs w:val="24"/>
                <w:u w:val="none"/>
              </w:rPr>
              <w:t>практических</w:t>
            </w:r>
            <w:r w:rsidRPr="00C4045E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C4045E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</w:p>
          <w:p w:rsidR="008036E3" w:rsidRPr="00C4045E" w:rsidRDefault="008036E3" w:rsidP="00C4045E">
            <w:pPr>
              <w:widowControl w:val="0"/>
              <w:tabs>
                <w:tab w:val="left" w:pos="1636"/>
                <w:tab w:val="left" w:pos="1865"/>
              </w:tabs>
              <w:ind w:left="101" w:right="91"/>
              <w:rPr>
                <w:rFonts w:eastAsia="Calibri"/>
                <w:sz w:val="24"/>
                <w:szCs w:val="24"/>
                <w:u w:val="none"/>
              </w:rPr>
            </w:pPr>
            <w:r w:rsidRPr="00C4045E">
              <w:rPr>
                <w:rFonts w:eastAsia="Calibri"/>
                <w:sz w:val="24"/>
                <w:szCs w:val="24"/>
                <w:u w:val="none"/>
              </w:rPr>
              <w:t xml:space="preserve">и </w:t>
            </w:r>
            <w:r w:rsidR="00C4045E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занятиях </w:t>
            </w:r>
            <w:r w:rsidRPr="00C4045E">
              <w:rPr>
                <w:rFonts w:eastAsia="Calibri"/>
                <w:sz w:val="24"/>
                <w:szCs w:val="24"/>
                <w:u w:val="none"/>
              </w:rPr>
              <w:t>при выполнении  работ на учебной практике</w:t>
            </w:r>
          </w:p>
        </w:tc>
      </w:tr>
      <w:tr w:rsidR="00031F8A" w:rsidTr="00C4045E">
        <w:tc>
          <w:tcPr>
            <w:tcW w:w="3226" w:type="dxa"/>
          </w:tcPr>
          <w:p w:rsidR="0057013D" w:rsidRPr="00750C0B" w:rsidRDefault="0057013D" w:rsidP="00C4045E">
            <w:pPr>
              <w:widowControl w:val="0"/>
              <w:ind w:left="92" w:right="102"/>
              <w:rPr>
                <w:rFonts w:eastAsia="Calibri"/>
                <w:sz w:val="24"/>
                <w:szCs w:val="24"/>
                <w:lang w:val="en-US"/>
              </w:rPr>
            </w:pPr>
            <w:r w:rsidRPr="00750C0B">
              <w:rPr>
                <w:rFonts w:eastAsia="Calibri"/>
                <w:spacing w:val="-1"/>
                <w:sz w:val="24"/>
                <w:szCs w:val="24"/>
                <w:lang w:val="en-US"/>
              </w:rPr>
              <w:lastRenderedPageBreak/>
              <w:t>3.</w:t>
            </w:r>
            <w:r w:rsidRPr="00031F8A">
              <w:rPr>
                <w:rFonts w:eastAsia="Calibri"/>
                <w:spacing w:val="-1"/>
                <w:sz w:val="24"/>
                <w:szCs w:val="24"/>
                <w:u w:val="none"/>
                <w:lang w:val="en-US"/>
              </w:rPr>
              <w:t>Выполнять</w:t>
            </w:r>
            <w:r w:rsidR="00031F8A" w:rsidRP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sz w:val="24"/>
                <w:szCs w:val="24"/>
                <w:u w:val="none"/>
                <w:lang w:val="en-US"/>
              </w:rPr>
              <w:t>лесохозяйственные</w:t>
            </w:r>
            <w:proofErr w:type="spellEnd"/>
            <w:r w:rsidR="00031F8A" w:rsidRP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spacing w:val="-1"/>
                <w:sz w:val="24"/>
                <w:szCs w:val="24"/>
                <w:u w:val="none"/>
                <w:lang w:val="en-US"/>
              </w:rPr>
              <w:t>технологические</w:t>
            </w:r>
            <w:proofErr w:type="spellEnd"/>
            <w:r w:rsidR="00031F8A" w:rsidRP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 </w:t>
            </w:r>
            <w:proofErr w:type="spellStart"/>
            <w:r w:rsidRPr="00031F8A">
              <w:rPr>
                <w:rFonts w:eastAsia="Calibri"/>
                <w:sz w:val="24"/>
                <w:szCs w:val="24"/>
                <w:u w:val="none"/>
                <w:lang w:val="en-US"/>
              </w:rPr>
              <w:t>операции</w:t>
            </w:r>
            <w:proofErr w:type="spellEnd"/>
            <w:r w:rsidRPr="00750C0B">
              <w:rPr>
                <w:rFonts w:eastAsia="Calibri"/>
                <w:sz w:val="24"/>
                <w:szCs w:val="24"/>
                <w:lang w:val="en-US"/>
              </w:rPr>
              <w:t>.</w:t>
            </w:r>
          </w:p>
        </w:tc>
        <w:tc>
          <w:tcPr>
            <w:tcW w:w="4411" w:type="dxa"/>
          </w:tcPr>
          <w:p w:rsidR="0057013D" w:rsidRPr="0057013D" w:rsidRDefault="0057013D" w:rsidP="00C4045E">
            <w:pPr>
              <w:widowControl w:val="0"/>
              <w:spacing w:before="12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57013D" w:rsidRPr="0057013D" w:rsidRDefault="0057013D" w:rsidP="00C4045E">
            <w:pPr>
              <w:widowControl w:val="0"/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Определение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последовательности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технологических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операций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для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посадки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саженцев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и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сеянцев.</w:t>
            </w:r>
          </w:p>
          <w:p w:rsidR="0057013D" w:rsidRPr="0057013D" w:rsidRDefault="0057013D" w:rsidP="00C4045E">
            <w:pPr>
              <w:widowControl w:val="0"/>
              <w:ind w:left="102" w:right="613" w:firstLine="60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-определение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последовательности</w:t>
            </w:r>
          </w:p>
          <w:p w:rsidR="0057013D" w:rsidRPr="0057013D" w:rsidRDefault="0057013D" w:rsidP="00C4045E">
            <w:pPr>
              <w:widowControl w:val="0"/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Технологических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операций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для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lastRenderedPageBreak/>
              <w:t>обработки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почвы.</w:t>
            </w:r>
          </w:p>
          <w:p w:rsidR="0057013D" w:rsidRPr="0057013D" w:rsidRDefault="0057013D" w:rsidP="00C4045E">
            <w:pPr>
              <w:widowControl w:val="0"/>
              <w:spacing w:before="16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57013D" w:rsidRPr="0057013D" w:rsidRDefault="0057013D" w:rsidP="00C4045E">
            <w:pPr>
              <w:widowControl w:val="0"/>
              <w:ind w:left="102" w:right="10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-обоснование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правил</w:t>
            </w:r>
            <w:r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эксплуатации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машин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</w:t>
            </w:r>
            <w:r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 xml:space="preserve">лесном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хозяйстве</w:t>
            </w:r>
          </w:p>
          <w:p w:rsidR="0057013D" w:rsidRPr="0057013D" w:rsidRDefault="0057013D" w:rsidP="00C4045E">
            <w:pPr>
              <w:widowControl w:val="0"/>
              <w:numPr>
                <w:ilvl w:val="0"/>
                <w:numId w:val="18"/>
              </w:numPr>
              <w:tabs>
                <w:tab w:val="left" w:pos="308"/>
              </w:tabs>
              <w:ind w:right="100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Обоснование</w:t>
            </w:r>
            <w:r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подбора</w:t>
            </w:r>
            <w:r w:rsidR="00031F8A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машин</w:t>
            </w:r>
            <w:r w:rsidR="00031F8A">
              <w:rPr>
                <w:rFonts w:eastAsia="Times New Roman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и</w:t>
            </w:r>
            <w:r w:rsidR="00031F8A">
              <w:rPr>
                <w:rFonts w:eastAsia="Times New Roman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комплектующих</w:t>
            </w:r>
            <w:r w:rsidR="00031F8A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агрегатов</w:t>
            </w:r>
            <w:r w:rsidR="00031F8A">
              <w:rPr>
                <w:rFonts w:eastAsia="Times New Roman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>к</w:t>
            </w:r>
            <w:r w:rsidR="00031F8A">
              <w:rPr>
                <w:rFonts w:eastAsia="Times New Roman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Times New Roman"/>
                <w:sz w:val="24"/>
                <w:szCs w:val="24"/>
                <w:u w:val="none"/>
              </w:rPr>
              <w:t xml:space="preserve">технологическим </w:t>
            </w:r>
            <w:r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операциям</w:t>
            </w:r>
          </w:p>
          <w:p w:rsidR="0057013D" w:rsidRPr="0057013D" w:rsidRDefault="00031F8A" w:rsidP="00C4045E">
            <w:pPr>
              <w:widowControl w:val="0"/>
              <w:numPr>
                <w:ilvl w:val="0"/>
                <w:numId w:val="18"/>
              </w:numPr>
              <w:tabs>
                <w:tab w:val="left" w:pos="879"/>
              </w:tabs>
              <w:ind w:right="100" w:firstLine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57013D">
              <w:rPr>
                <w:rFonts w:eastAsia="Times New Roman"/>
                <w:sz w:val="24"/>
                <w:szCs w:val="24"/>
                <w:u w:val="none"/>
              </w:rPr>
              <w:t>С</w:t>
            </w:r>
            <w:r w:rsidR="0057013D" w:rsidRPr="0057013D">
              <w:rPr>
                <w:rFonts w:eastAsia="Times New Roman"/>
                <w:sz w:val="24"/>
                <w:szCs w:val="24"/>
                <w:u w:val="none"/>
              </w:rPr>
              <w:t>облюдение</w:t>
            </w:r>
            <w:r>
              <w:rPr>
                <w:rFonts w:eastAsia="Times New Roman"/>
                <w:sz w:val="24"/>
                <w:szCs w:val="24"/>
                <w:u w:val="none"/>
              </w:rPr>
              <w:t xml:space="preserve"> </w:t>
            </w:r>
            <w:r w:rsidR="0057013D" w:rsidRPr="0057013D">
              <w:rPr>
                <w:rFonts w:eastAsia="Times New Roman"/>
                <w:sz w:val="24"/>
                <w:szCs w:val="24"/>
                <w:u w:val="none"/>
              </w:rPr>
              <w:t xml:space="preserve">техники </w:t>
            </w:r>
            <w:r w:rsidR="0057013D"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безопасности</w:t>
            </w:r>
            <w:r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="0057013D"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при</w:t>
            </w:r>
            <w:r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="0057013D"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выполнении</w:t>
            </w:r>
            <w:r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</w:t>
            </w:r>
            <w:r w:rsidR="0057013D" w:rsidRPr="0057013D">
              <w:rPr>
                <w:rFonts w:eastAsia="Times New Roman"/>
                <w:sz w:val="24"/>
                <w:szCs w:val="24"/>
                <w:u w:val="none"/>
              </w:rPr>
              <w:t xml:space="preserve">технологических </w:t>
            </w:r>
            <w:r w:rsidR="0057013D" w:rsidRPr="0057013D">
              <w:rPr>
                <w:rFonts w:eastAsia="Times New Roman"/>
                <w:spacing w:val="-1"/>
                <w:sz w:val="24"/>
                <w:szCs w:val="24"/>
                <w:u w:val="none"/>
              </w:rPr>
              <w:t>операций</w:t>
            </w:r>
          </w:p>
          <w:p w:rsidR="0057013D" w:rsidRPr="0057013D" w:rsidRDefault="0057013D" w:rsidP="00C4045E">
            <w:pPr>
              <w:widowControl w:val="0"/>
              <w:spacing w:before="17" w:line="260" w:lineRule="exact"/>
              <w:rPr>
                <w:rFonts w:ascii="Calibri" w:eastAsia="Calibri" w:hAnsi="Calibri"/>
                <w:sz w:val="24"/>
                <w:szCs w:val="24"/>
                <w:u w:val="none"/>
              </w:rPr>
            </w:pPr>
          </w:p>
          <w:p w:rsidR="0057013D" w:rsidRPr="0057013D" w:rsidRDefault="0057013D" w:rsidP="00C4045E">
            <w:pPr>
              <w:widowControl w:val="0"/>
              <w:ind w:left="102" w:right="101" w:hanging="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-четкое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и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последовательное</w:t>
            </w:r>
            <w:r w:rsid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выполнение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операций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рубок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ухода</w:t>
            </w:r>
          </w:p>
          <w:p w:rsidR="0057013D" w:rsidRPr="0057013D" w:rsidRDefault="0057013D" w:rsidP="00C4045E">
            <w:pPr>
              <w:widowControl w:val="0"/>
              <w:ind w:left="102" w:right="103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-точность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расчетов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по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нормам</w:t>
            </w:r>
            <w:r w:rsid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внесения</w:t>
            </w:r>
            <w:r w:rsid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минеральных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удобрений</w:t>
            </w:r>
          </w:p>
          <w:p w:rsidR="0057013D" w:rsidRPr="0057013D" w:rsidRDefault="0057013D" w:rsidP="00C4045E">
            <w:pPr>
              <w:widowControl w:val="0"/>
              <w:ind w:left="102" w:right="19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57013D">
              <w:rPr>
                <w:rFonts w:eastAsia="Calibri"/>
                <w:sz w:val="24"/>
                <w:szCs w:val="24"/>
                <w:u w:val="none"/>
              </w:rPr>
              <w:t>-правильность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выбора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инструментов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для</w:t>
            </w:r>
            <w:r w:rsid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тушения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pacing w:val="-1"/>
                <w:sz w:val="24"/>
                <w:szCs w:val="24"/>
                <w:u w:val="none"/>
              </w:rPr>
              <w:t>лесных</w:t>
            </w:r>
            <w:r w:rsidR="00031F8A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57013D">
              <w:rPr>
                <w:rFonts w:eastAsia="Calibri"/>
                <w:sz w:val="24"/>
                <w:szCs w:val="24"/>
                <w:u w:val="none"/>
              </w:rPr>
              <w:t>пожаров</w:t>
            </w:r>
          </w:p>
          <w:p w:rsidR="0057013D" w:rsidRPr="00031F8A" w:rsidRDefault="0057013D" w:rsidP="00C4045E">
            <w:pPr>
              <w:widowControl w:val="0"/>
              <w:spacing w:line="252" w:lineRule="exact"/>
              <w:ind w:left="102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031F8A">
              <w:rPr>
                <w:rFonts w:eastAsia="Times New Roman" w:hAnsi="Calibri"/>
                <w:sz w:val="24"/>
                <w:szCs w:val="24"/>
                <w:u w:val="none"/>
              </w:rPr>
              <w:t>-</w:t>
            </w:r>
          </w:p>
        </w:tc>
        <w:tc>
          <w:tcPr>
            <w:tcW w:w="2110" w:type="dxa"/>
          </w:tcPr>
          <w:p w:rsidR="0057013D" w:rsidRPr="00031F8A" w:rsidRDefault="0057013D" w:rsidP="00C4045E">
            <w:pPr>
              <w:widowControl w:val="0"/>
              <w:tabs>
                <w:tab w:val="left" w:pos="1863"/>
              </w:tabs>
              <w:ind w:left="100" w:right="93"/>
              <w:rPr>
                <w:rFonts w:eastAsia="Calibri"/>
                <w:sz w:val="24"/>
                <w:szCs w:val="24"/>
                <w:u w:val="none"/>
              </w:rPr>
            </w:pPr>
            <w:r w:rsidRPr="00031F8A">
              <w:rPr>
                <w:rFonts w:eastAsia="Calibri"/>
                <w:sz w:val="24"/>
                <w:szCs w:val="24"/>
                <w:u w:val="none"/>
              </w:rPr>
              <w:lastRenderedPageBreak/>
              <w:t>Экспертное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>наблюдение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ab/>
            </w:r>
            <w:r w:rsidRPr="00031F8A">
              <w:rPr>
                <w:rFonts w:eastAsia="Calibri"/>
                <w:w w:val="95"/>
                <w:sz w:val="24"/>
                <w:szCs w:val="24"/>
                <w:u w:val="none"/>
              </w:rPr>
              <w:t>и</w:t>
            </w:r>
          </w:p>
          <w:p w:rsidR="0057013D" w:rsidRPr="00031F8A" w:rsidRDefault="009B588E" w:rsidP="00C4045E">
            <w:pPr>
              <w:widowControl w:val="0"/>
              <w:tabs>
                <w:tab w:val="left" w:pos="1766"/>
              </w:tabs>
              <w:spacing w:line="252" w:lineRule="exact"/>
              <w:ind w:left="101"/>
              <w:rPr>
                <w:rFonts w:eastAsia="Calibri"/>
                <w:sz w:val="24"/>
                <w:szCs w:val="24"/>
                <w:u w:val="none"/>
              </w:rPr>
            </w:pPr>
            <w:r>
              <w:rPr>
                <w:rFonts w:eastAsia="Calibri"/>
                <w:sz w:val="24"/>
                <w:szCs w:val="24"/>
                <w:u w:val="none"/>
              </w:rPr>
              <w:t xml:space="preserve">Оценка </w:t>
            </w:r>
            <w:r w:rsidR="0057013D" w:rsidRPr="00031F8A">
              <w:rPr>
                <w:rFonts w:eastAsia="Calibri"/>
                <w:sz w:val="24"/>
                <w:szCs w:val="24"/>
                <w:u w:val="none"/>
              </w:rPr>
              <w:t>на</w:t>
            </w:r>
          </w:p>
          <w:p w:rsidR="00C4045E" w:rsidRDefault="0057013D" w:rsidP="00C4045E">
            <w:pPr>
              <w:widowControl w:val="0"/>
              <w:tabs>
                <w:tab w:val="left" w:pos="1636"/>
                <w:tab w:val="left" w:pos="1865"/>
              </w:tabs>
              <w:ind w:left="101" w:right="91"/>
              <w:rPr>
                <w:rFonts w:eastAsia="Calibri"/>
                <w:spacing w:val="-1"/>
                <w:sz w:val="24"/>
                <w:szCs w:val="24"/>
                <w:u w:val="none"/>
              </w:rPr>
            </w:pPr>
            <w:r w:rsidRPr="00031F8A">
              <w:rPr>
                <w:rFonts w:eastAsia="Calibri"/>
                <w:spacing w:val="-1"/>
                <w:sz w:val="24"/>
                <w:szCs w:val="24"/>
                <w:u w:val="none"/>
              </w:rPr>
              <w:t>практических</w:t>
            </w:r>
            <w:r w:rsidRPr="00031F8A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031F8A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</w:p>
          <w:p w:rsidR="0057013D" w:rsidRPr="00270A0E" w:rsidRDefault="0057013D" w:rsidP="00C4045E">
            <w:pPr>
              <w:widowControl w:val="0"/>
              <w:tabs>
                <w:tab w:val="left" w:pos="1636"/>
                <w:tab w:val="left" w:pos="1865"/>
              </w:tabs>
              <w:ind w:left="101" w:right="91"/>
              <w:rPr>
                <w:rFonts w:eastAsia="Calibri"/>
              </w:rPr>
            </w:pPr>
            <w:r w:rsidRPr="00031F8A">
              <w:rPr>
                <w:rFonts w:eastAsia="Calibri"/>
                <w:sz w:val="24"/>
                <w:szCs w:val="24"/>
                <w:u w:val="none"/>
              </w:rPr>
              <w:t>и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="00C4045E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занятиях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>при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>выполнении  работ</w:t>
            </w:r>
            <w:r w:rsidR="00C4045E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>на</w:t>
            </w:r>
            <w:r w:rsidR="00031F8A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lastRenderedPageBreak/>
              <w:t>учебн</w:t>
            </w:r>
            <w:r w:rsidR="00C4045E">
              <w:rPr>
                <w:rFonts w:eastAsia="Calibri"/>
                <w:sz w:val="24"/>
                <w:szCs w:val="24"/>
                <w:u w:val="none"/>
              </w:rPr>
              <w:t xml:space="preserve">ой </w:t>
            </w:r>
            <w:r w:rsidRPr="00031F8A">
              <w:rPr>
                <w:rFonts w:eastAsia="Calibri"/>
                <w:sz w:val="24"/>
                <w:szCs w:val="24"/>
                <w:u w:val="none"/>
              </w:rPr>
              <w:t>практике</w:t>
            </w:r>
          </w:p>
        </w:tc>
      </w:tr>
    </w:tbl>
    <w:p w:rsidR="00270A0E" w:rsidRDefault="00C4045E" w:rsidP="00031F8A">
      <w:pPr>
        <w:spacing w:before="63" w:after="120"/>
        <w:ind w:right="20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Формы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и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методы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контроля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и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оценки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результатов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обучения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должны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позволять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проверять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у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обучающихся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не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только</w:t>
      </w:r>
      <w:r w:rsidR="0057013D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>сформированность</w:t>
      </w:r>
      <w:proofErr w:type="spellEnd"/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7013D" w:rsidRPr="00270A0E">
        <w:rPr>
          <w:rFonts w:ascii="Times New Roman" w:eastAsia="Times New Roman" w:hAnsi="Times New Roman" w:cs="Times New Roman"/>
          <w:sz w:val="28"/>
          <w:szCs w:val="28"/>
        </w:rPr>
        <w:t xml:space="preserve">профессиональных компетенций, </w:t>
      </w:r>
      <w:r w:rsidR="0057013D">
        <w:rPr>
          <w:rFonts w:ascii="Times New Roman" w:eastAsia="Times New Roman" w:hAnsi="Times New Roman" w:cs="Times New Roman"/>
          <w:sz w:val="28"/>
          <w:szCs w:val="28"/>
        </w:rPr>
        <w:t xml:space="preserve">но и развитие общих компетенций </w:t>
      </w:r>
      <w:r w:rsidR="0057013D"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обеспечивающих</w:t>
      </w:r>
      <w:r w:rsidR="0057013D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="00031F8A">
        <w:rPr>
          <w:rFonts w:ascii="Times New Roman" w:eastAsia="Times New Roman" w:hAnsi="Times New Roman" w:cs="Times New Roman"/>
          <w:sz w:val="28"/>
          <w:szCs w:val="28"/>
        </w:rPr>
        <w:t>умений.</w:t>
      </w:r>
    </w:p>
    <w:tbl>
      <w:tblPr>
        <w:tblStyle w:val="af1"/>
        <w:tblW w:w="9889" w:type="dxa"/>
        <w:tblLook w:val="04A0" w:firstRow="1" w:lastRow="0" w:firstColumn="1" w:lastColumn="0" w:noHBand="0" w:noVBand="1"/>
      </w:tblPr>
      <w:tblGrid>
        <w:gridCol w:w="3226"/>
        <w:gridCol w:w="3935"/>
        <w:gridCol w:w="2728"/>
      </w:tblGrid>
      <w:tr w:rsidR="00BA5E23" w:rsidTr="00C4045E">
        <w:trPr>
          <w:trHeight w:val="939"/>
        </w:trPr>
        <w:tc>
          <w:tcPr>
            <w:tcW w:w="3226" w:type="dxa"/>
          </w:tcPr>
          <w:p w:rsidR="00031F8A" w:rsidRPr="00031F8A" w:rsidRDefault="00031F8A" w:rsidP="00031F8A">
            <w:pPr>
              <w:widowControl w:val="0"/>
              <w:spacing w:before="43"/>
              <w:ind w:right="11"/>
              <w:jc w:val="center"/>
              <w:rPr>
                <w:rFonts w:eastAsia="Calibri"/>
                <w:sz w:val="24"/>
                <w:szCs w:val="24"/>
                <w:u w:val="none"/>
              </w:rPr>
            </w:pP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Результаты</w:t>
            </w:r>
            <w:proofErr w:type="spellEnd"/>
          </w:p>
          <w:p w:rsidR="00031F8A" w:rsidRPr="00031F8A" w:rsidRDefault="00031F8A" w:rsidP="00031F8A">
            <w:pPr>
              <w:widowControl w:val="0"/>
              <w:ind w:right="11"/>
              <w:jc w:val="center"/>
              <w:rPr>
                <w:rFonts w:eastAsia="Calibri"/>
                <w:sz w:val="24"/>
                <w:szCs w:val="24"/>
                <w:u w:val="none"/>
                <w:lang w:val="en-US"/>
              </w:rPr>
            </w:pPr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(</w:t>
            </w: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освоенные</w:t>
            </w:r>
            <w:proofErr w:type="spellEnd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общие</w:t>
            </w:r>
            <w:proofErr w:type="spellEnd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компетенции</w:t>
            </w:r>
            <w:proofErr w:type="spellEnd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)</w:t>
            </w:r>
          </w:p>
        </w:tc>
        <w:tc>
          <w:tcPr>
            <w:tcW w:w="3935" w:type="dxa"/>
          </w:tcPr>
          <w:p w:rsidR="00031F8A" w:rsidRPr="00031F8A" w:rsidRDefault="00031F8A" w:rsidP="00031F8A">
            <w:pPr>
              <w:widowControl w:val="0"/>
              <w:spacing w:before="142"/>
              <w:ind w:right="103"/>
              <w:jc w:val="center"/>
              <w:rPr>
                <w:rFonts w:eastAsia="Calibri"/>
                <w:sz w:val="24"/>
                <w:szCs w:val="24"/>
                <w:u w:val="none"/>
                <w:lang w:val="en-US"/>
              </w:rPr>
            </w:pP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Основные</w:t>
            </w:r>
            <w:proofErr w:type="spellEnd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показатели</w:t>
            </w:r>
            <w:proofErr w:type="spellEnd"/>
            <w:r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     </w:t>
            </w:r>
            <w:proofErr w:type="spellStart"/>
            <w:r w:rsidRPr="00031F8A">
              <w:rPr>
                <w:rFonts w:eastAsia="Calibri"/>
                <w:b/>
                <w:sz w:val="24"/>
                <w:szCs w:val="24"/>
                <w:u w:val="none"/>
                <w:lang w:val="en-US"/>
              </w:rPr>
              <w:t>оценки</w:t>
            </w:r>
            <w:proofErr w:type="spellEnd"/>
            <w:r w:rsidRPr="00031F8A">
              <w:rPr>
                <w:rFonts w:eastAsia="Calibri"/>
                <w:b/>
                <w:sz w:val="24"/>
                <w:szCs w:val="24"/>
                <w:u w:val="none"/>
              </w:rPr>
              <w:t xml:space="preserve"> </w:t>
            </w:r>
            <w:proofErr w:type="spellStart"/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  <w:lang w:val="en-US"/>
              </w:rPr>
              <w:t>результата</w:t>
            </w:r>
            <w:proofErr w:type="spellEnd"/>
          </w:p>
        </w:tc>
        <w:tc>
          <w:tcPr>
            <w:tcW w:w="2728" w:type="dxa"/>
          </w:tcPr>
          <w:p w:rsidR="00031F8A" w:rsidRPr="00031F8A" w:rsidRDefault="00031F8A" w:rsidP="00031F8A">
            <w:pPr>
              <w:widowControl w:val="0"/>
              <w:ind w:left="177" w:right="169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031F8A">
              <w:rPr>
                <w:rFonts w:eastAsia="Calibri"/>
                <w:b/>
                <w:sz w:val="24"/>
                <w:szCs w:val="24"/>
                <w:u w:val="none"/>
              </w:rPr>
              <w:t xml:space="preserve">Формы  и </w:t>
            </w:r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 xml:space="preserve">методы контроля </w:t>
            </w:r>
            <w:r w:rsidRPr="00031F8A">
              <w:rPr>
                <w:rFonts w:eastAsia="Calibri"/>
                <w:b/>
                <w:sz w:val="24"/>
                <w:szCs w:val="24"/>
                <w:u w:val="none"/>
              </w:rPr>
              <w:t xml:space="preserve">и </w:t>
            </w:r>
            <w:r w:rsidRPr="00031F8A">
              <w:rPr>
                <w:rFonts w:eastAsia="Calibri"/>
                <w:b/>
                <w:spacing w:val="-1"/>
                <w:sz w:val="24"/>
                <w:szCs w:val="24"/>
                <w:u w:val="none"/>
              </w:rPr>
              <w:t>оценки</w:t>
            </w:r>
          </w:p>
        </w:tc>
      </w:tr>
      <w:tr w:rsidR="00BA5E23" w:rsidTr="00C4045E">
        <w:trPr>
          <w:trHeight w:val="1781"/>
        </w:trPr>
        <w:tc>
          <w:tcPr>
            <w:tcW w:w="3226" w:type="dxa"/>
          </w:tcPr>
          <w:p w:rsidR="00031F8A" w:rsidRPr="00BA5E23" w:rsidRDefault="00031F8A" w:rsidP="00031F8A">
            <w:pPr>
              <w:widowControl w:val="0"/>
              <w:ind w:left="92" w:right="168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Понимать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сущность и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социальную</w:t>
            </w:r>
            <w:r w:rsidR="00BA5E23"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значимость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 своей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будущей профессии</w:t>
            </w:r>
          </w:p>
        </w:tc>
        <w:tc>
          <w:tcPr>
            <w:tcW w:w="3935" w:type="dxa"/>
          </w:tcPr>
          <w:p w:rsidR="00031F8A" w:rsidRPr="00BA5E23" w:rsidRDefault="00031F8A" w:rsidP="00031F8A">
            <w:pPr>
              <w:widowControl w:val="0"/>
              <w:numPr>
                <w:ilvl w:val="0"/>
                <w:numId w:val="17"/>
              </w:numPr>
              <w:tabs>
                <w:tab w:val="left" w:pos="355"/>
              </w:tabs>
              <w:spacing w:before="17" w:line="276" w:lineRule="exact"/>
              <w:ind w:right="817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демонстрация </w:t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 xml:space="preserve">интереса к 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>будущей профессии</w:t>
            </w:r>
          </w:p>
        </w:tc>
        <w:tc>
          <w:tcPr>
            <w:tcW w:w="2728" w:type="dxa"/>
          </w:tcPr>
          <w:p w:rsidR="00031F8A" w:rsidRPr="00BA5E23" w:rsidRDefault="00031F8A" w:rsidP="00031F8A">
            <w:pPr>
              <w:widowControl w:val="0"/>
              <w:ind w:left="100" w:right="91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Экспертное наблюдение и оценка на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практических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и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занятиях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>при выполнении работ на производственной практике</w:t>
            </w:r>
          </w:p>
        </w:tc>
      </w:tr>
      <w:tr w:rsidR="00BA5E23" w:rsidTr="00C4045E">
        <w:trPr>
          <w:trHeight w:val="2347"/>
        </w:trPr>
        <w:tc>
          <w:tcPr>
            <w:tcW w:w="3226" w:type="dxa"/>
          </w:tcPr>
          <w:p w:rsidR="00031F8A" w:rsidRPr="00BA5E23" w:rsidRDefault="00031F8A" w:rsidP="00031F8A">
            <w:pPr>
              <w:widowControl w:val="0"/>
              <w:ind w:left="92" w:right="102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Организовывать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>собственную</w:t>
            </w:r>
            <w:r w:rsidR="00BA5E23" w:rsidRPr="00BA5E23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деятельность,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 исходя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из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>цели и способов</w:t>
            </w:r>
            <w:r w:rsidR="00BA5E23" w:rsidRPr="00BA5E23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>ее</w:t>
            </w:r>
            <w:r w:rsidR="00BA5E23" w:rsidRPr="00BA5E23">
              <w:rPr>
                <w:rFonts w:eastAsia="Calibri"/>
                <w:sz w:val="24"/>
                <w:szCs w:val="24"/>
                <w:u w:val="none"/>
              </w:rPr>
              <w:t xml:space="preserve">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достижения,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определенных руководителем</w:t>
            </w:r>
          </w:p>
        </w:tc>
        <w:tc>
          <w:tcPr>
            <w:tcW w:w="3935" w:type="dxa"/>
          </w:tcPr>
          <w:p w:rsidR="00031F8A" w:rsidRPr="00BA5E23" w:rsidRDefault="00031F8A" w:rsidP="00031F8A">
            <w:pPr>
              <w:widowControl w:val="0"/>
              <w:numPr>
                <w:ilvl w:val="0"/>
                <w:numId w:val="16"/>
              </w:numPr>
              <w:tabs>
                <w:tab w:val="left" w:pos="355"/>
              </w:tabs>
              <w:spacing w:line="239" w:lineRule="auto"/>
              <w:ind w:right="189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выбор </w:t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 xml:space="preserve">и применение 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методов </w:t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>и способов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решения профессиональных</w:t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 xml:space="preserve"> задач</w:t>
            </w:r>
          </w:p>
        </w:tc>
        <w:tc>
          <w:tcPr>
            <w:tcW w:w="2728" w:type="dxa"/>
          </w:tcPr>
          <w:p w:rsidR="00031F8A" w:rsidRPr="003C6A5E" w:rsidRDefault="00031F8A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Экспертное наблюдение</w:t>
            </w:r>
            <w:r w:rsidRPr="003C6A5E">
              <w:rPr>
                <w:sz w:val="24"/>
                <w:szCs w:val="24"/>
                <w:u w:val="none"/>
              </w:rPr>
              <w:tab/>
            </w:r>
            <w:r w:rsidRPr="003C6A5E">
              <w:rPr>
                <w:w w:val="95"/>
                <w:sz w:val="24"/>
                <w:szCs w:val="24"/>
                <w:u w:val="none"/>
              </w:rPr>
              <w:t>и</w:t>
            </w:r>
          </w:p>
          <w:p w:rsidR="00031F8A" w:rsidRPr="003C6A5E" w:rsidRDefault="00031F8A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оценка</w:t>
            </w:r>
            <w:r w:rsidRPr="003C6A5E">
              <w:rPr>
                <w:sz w:val="24"/>
                <w:szCs w:val="24"/>
                <w:u w:val="none"/>
              </w:rPr>
              <w:tab/>
              <w:t>на</w:t>
            </w:r>
          </w:p>
          <w:p w:rsidR="00031F8A" w:rsidRPr="003C6A5E" w:rsidRDefault="00031F8A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pacing w:val="-1"/>
                <w:sz w:val="24"/>
                <w:szCs w:val="24"/>
                <w:u w:val="none"/>
              </w:rPr>
              <w:t>практических занятиях</w:t>
            </w:r>
            <w:r w:rsidRPr="003C6A5E">
              <w:rPr>
                <w:spacing w:val="-1"/>
                <w:sz w:val="24"/>
                <w:szCs w:val="24"/>
                <w:u w:val="none"/>
              </w:rPr>
              <w:tab/>
            </w:r>
            <w:r w:rsidRPr="003C6A5E">
              <w:rPr>
                <w:sz w:val="24"/>
                <w:szCs w:val="24"/>
                <w:u w:val="none"/>
              </w:rPr>
              <w:t>при выполнении  работ на производственной практике</w:t>
            </w:r>
          </w:p>
        </w:tc>
      </w:tr>
      <w:tr w:rsidR="003C6A5E" w:rsidRPr="00BA5E23" w:rsidTr="00C4045E">
        <w:trPr>
          <w:trHeight w:val="2687"/>
        </w:trPr>
        <w:tc>
          <w:tcPr>
            <w:tcW w:w="3226" w:type="dxa"/>
          </w:tcPr>
          <w:p w:rsidR="00BA5E23" w:rsidRPr="00BA5E23" w:rsidRDefault="00BA5E23" w:rsidP="00BA5E23">
            <w:pPr>
              <w:widowControl w:val="0"/>
              <w:ind w:left="92" w:right="168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Анализировать </w:t>
            </w:r>
            <w:r w:rsidRPr="00BA5E23">
              <w:rPr>
                <w:rFonts w:eastAsia="Calibri"/>
                <w:sz w:val="24"/>
                <w:u w:val="none"/>
              </w:rPr>
              <w:t xml:space="preserve">рабочую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ситуацию, осуществлять текущий </w:t>
            </w:r>
            <w:r w:rsidRPr="00BA5E23">
              <w:rPr>
                <w:rFonts w:eastAsia="Calibri"/>
                <w:sz w:val="24"/>
                <w:u w:val="none"/>
              </w:rPr>
              <w:t xml:space="preserve">и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итоговый контроль, оценку </w:t>
            </w:r>
            <w:r w:rsidRPr="00BA5E23">
              <w:rPr>
                <w:rFonts w:eastAsia="Calibri"/>
                <w:sz w:val="24"/>
                <w:u w:val="none"/>
              </w:rPr>
              <w:t xml:space="preserve">и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>коррекцию</w:t>
            </w:r>
          </w:p>
          <w:p w:rsidR="00BA5E23" w:rsidRPr="00BA5E23" w:rsidRDefault="00BA5E23" w:rsidP="00BA5E23">
            <w:pPr>
              <w:widowControl w:val="0"/>
              <w:ind w:left="92" w:right="102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z w:val="24"/>
                <w:u w:val="none"/>
              </w:rPr>
              <w:t xml:space="preserve">собственной деятельности, нести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ответственность </w:t>
            </w:r>
            <w:r w:rsidRPr="00BA5E23">
              <w:rPr>
                <w:rFonts w:eastAsia="Calibri"/>
                <w:sz w:val="24"/>
                <w:u w:val="none"/>
              </w:rPr>
              <w:t>за результаты своей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 работы</w:t>
            </w:r>
          </w:p>
        </w:tc>
        <w:tc>
          <w:tcPr>
            <w:tcW w:w="3935" w:type="dxa"/>
          </w:tcPr>
          <w:p w:rsidR="00BA5E23" w:rsidRPr="00BA5E23" w:rsidRDefault="00BA5E23" w:rsidP="00BA5E23">
            <w:pPr>
              <w:widowControl w:val="0"/>
              <w:ind w:left="102" w:right="100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-демонстрация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способности принимать решения в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стандартных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и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нестандартных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ситуациях и нести за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них ответственность</w:t>
            </w:r>
          </w:p>
        </w:tc>
        <w:tc>
          <w:tcPr>
            <w:tcW w:w="2728" w:type="dxa"/>
          </w:tcPr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Экспертное наблюдение</w:t>
            </w:r>
            <w:r w:rsidRPr="003C6A5E">
              <w:rPr>
                <w:sz w:val="24"/>
                <w:szCs w:val="24"/>
                <w:u w:val="none"/>
              </w:rPr>
              <w:tab/>
            </w:r>
            <w:r w:rsidRPr="003C6A5E">
              <w:rPr>
                <w:w w:val="95"/>
                <w:sz w:val="24"/>
                <w:szCs w:val="24"/>
                <w:u w:val="none"/>
              </w:rPr>
              <w:t>и</w:t>
            </w:r>
          </w:p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оценка</w:t>
            </w:r>
            <w:r w:rsidRPr="003C6A5E">
              <w:rPr>
                <w:sz w:val="24"/>
                <w:szCs w:val="24"/>
                <w:u w:val="none"/>
              </w:rPr>
              <w:tab/>
              <w:t>на</w:t>
            </w:r>
          </w:p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pacing w:val="-1"/>
                <w:sz w:val="24"/>
                <w:szCs w:val="24"/>
                <w:u w:val="none"/>
              </w:rPr>
              <w:t>практических занятиях</w:t>
            </w:r>
            <w:r w:rsidRPr="003C6A5E">
              <w:rPr>
                <w:spacing w:val="-1"/>
                <w:sz w:val="24"/>
                <w:szCs w:val="24"/>
                <w:u w:val="none"/>
              </w:rPr>
              <w:tab/>
            </w:r>
            <w:r w:rsidRPr="003C6A5E">
              <w:rPr>
                <w:sz w:val="24"/>
                <w:szCs w:val="24"/>
                <w:u w:val="none"/>
              </w:rPr>
              <w:t>при выполнении  работ на производственной практике</w:t>
            </w:r>
          </w:p>
        </w:tc>
      </w:tr>
      <w:tr w:rsidR="003C6A5E" w:rsidRPr="00BA5E23" w:rsidTr="00C4045E">
        <w:trPr>
          <w:trHeight w:val="2380"/>
        </w:trPr>
        <w:tc>
          <w:tcPr>
            <w:tcW w:w="3226" w:type="dxa"/>
          </w:tcPr>
          <w:p w:rsidR="00BA5E23" w:rsidRPr="00BA5E23" w:rsidRDefault="00BA5E23" w:rsidP="00BA5E23">
            <w:pPr>
              <w:widowControl w:val="0"/>
              <w:ind w:left="92" w:right="168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u w:val="none"/>
              </w:rPr>
              <w:lastRenderedPageBreak/>
              <w:t xml:space="preserve">Осуществлять </w:t>
            </w:r>
            <w:r w:rsidRPr="00BA5E23">
              <w:rPr>
                <w:rFonts w:eastAsia="Calibri"/>
                <w:sz w:val="24"/>
                <w:u w:val="none"/>
              </w:rPr>
              <w:t xml:space="preserve">поиск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информации, необходимой </w:t>
            </w:r>
            <w:r w:rsidRPr="00BA5E23">
              <w:rPr>
                <w:rFonts w:eastAsia="Calibri"/>
                <w:sz w:val="24"/>
                <w:u w:val="none"/>
              </w:rPr>
              <w:t xml:space="preserve">для эффективного выполнения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>профессиональных</w:t>
            </w:r>
            <w:r w:rsidRPr="00BA5E23">
              <w:rPr>
                <w:rFonts w:eastAsia="Calibri"/>
                <w:sz w:val="24"/>
                <w:u w:val="none"/>
              </w:rPr>
              <w:t xml:space="preserve"> задач</w:t>
            </w:r>
          </w:p>
        </w:tc>
        <w:tc>
          <w:tcPr>
            <w:tcW w:w="3935" w:type="dxa"/>
          </w:tcPr>
          <w:p w:rsidR="00BA5E23" w:rsidRPr="00BA5E23" w:rsidRDefault="00BA5E23" w:rsidP="00BA5E23">
            <w:pPr>
              <w:widowControl w:val="0"/>
              <w:numPr>
                <w:ilvl w:val="0"/>
                <w:numId w:val="15"/>
              </w:numPr>
              <w:tabs>
                <w:tab w:val="left" w:pos="355"/>
                <w:tab w:val="left" w:pos="2547"/>
                <w:tab w:val="left" w:pos="2780"/>
                <w:tab w:val="left" w:pos="3048"/>
              </w:tabs>
              <w:spacing w:before="17" w:line="276" w:lineRule="exact"/>
              <w:ind w:right="101" w:firstLine="0"/>
              <w:rPr>
                <w:rFonts w:eastAsia="Times New Roman"/>
                <w:sz w:val="24"/>
                <w:szCs w:val="24"/>
                <w:u w:val="none"/>
              </w:rPr>
            </w:pP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>эффективный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>поиск необходимой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 xml:space="preserve"> информации ;использование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Times New Roman"/>
                <w:sz w:val="24"/>
                <w:szCs w:val="24"/>
                <w:u w:val="none"/>
              </w:rPr>
              <w:t xml:space="preserve">различных 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>источников,</w:t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Times New Roman"/>
                <w:spacing w:val="-1"/>
                <w:sz w:val="24"/>
                <w:szCs w:val="24"/>
                <w:u w:val="none"/>
              </w:rPr>
              <w:tab/>
              <w:t>включая электронные</w:t>
            </w:r>
          </w:p>
        </w:tc>
        <w:tc>
          <w:tcPr>
            <w:tcW w:w="2728" w:type="dxa"/>
          </w:tcPr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Экспертное наблюдение</w:t>
            </w:r>
            <w:r w:rsidRPr="003C6A5E">
              <w:rPr>
                <w:sz w:val="24"/>
                <w:szCs w:val="24"/>
                <w:u w:val="none"/>
              </w:rPr>
              <w:tab/>
            </w:r>
            <w:r w:rsidRPr="003C6A5E">
              <w:rPr>
                <w:w w:val="95"/>
                <w:sz w:val="24"/>
                <w:szCs w:val="24"/>
                <w:u w:val="none"/>
              </w:rPr>
              <w:t>и</w:t>
            </w:r>
          </w:p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оценка</w:t>
            </w:r>
            <w:r w:rsidRPr="003C6A5E">
              <w:rPr>
                <w:sz w:val="24"/>
                <w:szCs w:val="24"/>
                <w:u w:val="none"/>
              </w:rPr>
              <w:tab/>
              <w:t>на</w:t>
            </w:r>
          </w:p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pacing w:val="-1"/>
                <w:sz w:val="24"/>
                <w:szCs w:val="24"/>
                <w:u w:val="none"/>
              </w:rPr>
              <w:t>практических занятиях</w:t>
            </w:r>
            <w:r w:rsidRPr="003C6A5E">
              <w:rPr>
                <w:spacing w:val="-1"/>
                <w:sz w:val="24"/>
                <w:szCs w:val="24"/>
                <w:u w:val="none"/>
              </w:rPr>
              <w:tab/>
            </w:r>
            <w:r w:rsidRPr="003C6A5E">
              <w:rPr>
                <w:sz w:val="24"/>
                <w:szCs w:val="24"/>
                <w:u w:val="none"/>
              </w:rPr>
              <w:t>при выполнении  работ на производственной практике</w:t>
            </w:r>
          </w:p>
        </w:tc>
      </w:tr>
      <w:tr w:rsidR="003C6A5E" w:rsidRPr="00BA5E23" w:rsidTr="00C4045E">
        <w:trPr>
          <w:trHeight w:val="2347"/>
        </w:trPr>
        <w:tc>
          <w:tcPr>
            <w:tcW w:w="3226" w:type="dxa"/>
          </w:tcPr>
          <w:p w:rsidR="00BA5E23" w:rsidRPr="00BA5E23" w:rsidRDefault="00BA5E23" w:rsidP="00BA5E23">
            <w:pPr>
              <w:widowControl w:val="0"/>
              <w:ind w:left="92" w:right="102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Использовать </w:t>
            </w:r>
            <w:r w:rsidRPr="00BA5E23">
              <w:rPr>
                <w:rFonts w:eastAsia="Calibri"/>
                <w:sz w:val="24"/>
                <w:u w:val="none"/>
              </w:rPr>
              <w:t>информационно-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>коммуникационные технологии</w:t>
            </w:r>
            <w:r w:rsidRPr="00BA5E23">
              <w:rPr>
                <w:rFonts w:eastAsia="Calibri"/>
                <w:sz w:val="24"/>
                <w:u w:val="none"/>
              </w:rPr>
              <w:t xml:space="preserve"> в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>профессиональной</w:t>
            </w:r>
            <w:r w:rsidRPr="00BA5E23">
              <w:rPr>
                <w:rFonts w:eastAsia="Calibri"/>
                <w:sz w:val="24"/>
                <w:u w:val="none"/>
              </w:rPr>
              <w:t xml:space="preserve"> деятельности</w:t>
            </w:r>
          </w:p>
        </w:tc>
        <w:tc>
          <w:tcPr>
            <w:tcW w:w="3935" w:type="dxa"/>
          </w:tcPr>
          <w:p w:rsidR="00BA5E23" w:rsidRPr="00BA5E23" w:rsidRDefault="00BA5E23" w:rsidP="00BA5E23">
            <w:pPr>
              <w:widowControl w:val="0"/>
              <w:ind w:left="102" w:right="101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z w:val="24"/>
                <w:szCs w:val="24"/>
                <w:u w:val="none"/>
              </w:rPr>
              <w:t>-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демонстрация навыков использования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>информационно-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коммуникационные технологии 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в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профессиональной</w:t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 деятельности</w:t>
            </w:r>
          </w:p>
        </w:tc>
        <w:tc>
          <w:tcPr>
            <w:tcW w:w="2728" w:type="dxa"/>
          </w:tcPr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 xml:space="preserve">Экспертное наблюдение </w:t>
            </w:r>
            <w:r w:rsidRPr="003C6A5E">
              <w:rPr>
                <w:w w:val="95"/>
                <w:sz w:val="24"/>
                <w:szCs w:val="24"/>
                <w:u w:val="none"/>
              </w:rPr>
              <w:t>и</w:t>
            </w:r>
          </w:p>
          <w:p w:rsidR="00BA5E23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3C6A5E">
              <w:rPr>
                <w:sz w:val="24"/>
                <w:szCs w:val="24"/>
                <w:u w:val="none"/>
              </w:rPr>
              <w:t>Оценка на</w:t>
            </w:r>
          </w:p>
          <w:p w:rsidR="00BA5E23" w:rsidRPr="00BA5E23" w:rsidRDefault="00BA5E23" w:rsidP="00BA5E23">
            <w:r w:rsidRPr="003C6A5E">
              <w:rPr>
                <w:spacing w:val="-1"/>
                <w:sz w:val="24"/>
                <w:szCs w:val="24"/>
                <w:u w:val="none"/>
              </w:rPr>
              <w:t xml:space="preserve">практических занятиях </w:t>
            </w:r>
            <w:r w:rsidRPr="003C6A5E">
              <w:rPr>
                <w:sz w:val="24"/>
                <w:szCs w:val="24"/>
                <w:u w:val="none"/>
              </w:rPr>
              <w:t>при выполнении  работ на производственной практике</w:t>
            </w:r>
          </w:p>
        </w:tc>
      </w:tr>
      <w:tr w:rsidR="003C6A5E" w:rsidRPr="00BA5E23" w:rsidTr="00C4045E">
        <w:trPr>
          <w:trHeight w:val="2278"/>
        </w:trPr>
        <w:tc>
          <w:tcPr>
            <w:tcW w:w="3226" w:type="dxa"/>
          </w:tcPr>
          <w:p w:rsidR="00BA5E23" w:rsidRPr="003C6A5E" w:rsidRDefault="00BA5E23" w:rsidP="00BA5E23">
            <w:pPr>
              <w:widowControl w:val="0"/>
              <w:ind w:left="92" w:right="102"/>
              <w:jc w:val="center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u w:val="none"/>
              </w:rPr>
              <w:t>Работать</w:t>
            </w:r>
            <w:r w:rsidRPr="00BA5E23">
              <w:rPr>
                <w:rFonts w:eastAsia="Calibri"/>
                <w:sz w:val="24"/>
                <w:u w:val="none"/>
              </w:rPr>
              <w:t xml:space="preserve"> в команде,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 xml:space="preserve">эффективно </w:t>
            </w:r>
            <w:r w:rsidRPr="00BA5E23">
              <w:rPr>
                <w:rFonts w:eastAsia="Calibri"/>
                <w:sz w:val="24"/>
                <w:u w:val="none"/>
              </w:rPr>
              <w:t xml:space="preserve">общаться с </w:t>
            </w:r>
            <w:r w:rsidRPr="00BA5E23">
              <w:rPr>
                <w:rFonts w:eastAsia="Calibri"/>
                <w:spacing w:val="-1"/>
                <w:sz w:val="24"/>
                <w:u w:val="none"/>
              </w:rPr>
              <w:t>коллегами</w:t>
            </w:r>
            <w:r w:rsidRPr="003C6A5E">
              <w:rPr>
                <w:rFonts w:eastAsia="Calibri"/>
                <w:spacing w:val="-1"/>
                <w:sz w:val="24"/>
                <w:u w:val="none"/>
              </w:rPr>
              <w:t>,</w:t>
            </w:r>
            <w:r w:rsidR="003C6A5E" w:rsidRPr="003C6A5E">
              <w:rPr>
                <w:rFonts w:eastAsia="Calibri"/>
                <w:spacing w:val="-1"/>
                <w:sz w:val="24"/>
                <w:u w:val="none"/>
              </w:rPr>
              <w:t xml:space="preserve"> руководством, клиентами</w:t>
            </w:r>
          </w:p>
        </w:tc>
        <w:tc>
          <w:tcPr>
            <w:tcW w:w="3935" w:type="dxa"/>
          </w:tcPr>
          <w:p w:rsidR="00BA5E23" w:rsidRPr="00BA5E23" w:rsidRDefault="00BA5E23" w:rsidP="00BA5E23">
            <w:pPr>
              <w:widowControl w:val="0"/>
              <w:tabs>
                <w:tab w:val="left" w:pos="3541"/>
              </w:tabs>
              <w:ind w:left="102" w:right="101"/>
              <w:rPr>
                <w:rFonts w:eastAsia="Calibri"/>
                <w:sz w:val="24"/>
                <w:szCs w:val="24"/>
                <w:u w:val="none"/>
              </w:rPr>
            </w:pP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-взаимодействие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BA5E23">
              <w:rPr>
                <w:rFonts w:eastAsia="Calibri"/>
                <w:sz w:val="24"/>
                <w:szCs w:val="24"/>
                <w:u w:val="none"/>
              </w:rPr>
              <w:t xml:space="preserve">с </w:t>
            </w:r>
            <w:r w:rsidRPr="00BA5E23">
              <w:rPr>
                <w:rFonts w:eastAsia="Calibri"/>
                <w:spacing w:val="-1"/>
                <w:sz w:val="24"/>
                <w:szCs w:val="24"/>
                <w:u w:val="none"/>
              </w:rPr>
              <w:t>обучающимися, и преподавателями</w:t>
            </w:r>
            <w:r w:rsidR="003C6A5E" w:rsidRPr="00270A0E">
              <w:rPr>
                <w:rFonts w:eastAsia="Calibri"/>
                <w:sz w:val="24"/>
              </w:rPr>
              <w:t xml:space="preserve"> </w:t>
            </w:r>
            <w:r w:rsidR="003C6A5E" w:rsidRPr="003C6A5E">
              <w:rPr>
                <w:rFonts w:eastAsia="Calibri"/>
                <w:sz w:val="24"/>
                <w:u w:val="none"/>
              </w:rPr>
              <w:t>и мастерами входе обучения</w:t>
            </w:r>
          </w:p>
        </w:tc>
        <w:tc>
          <w:tcPr>
            <w:tcW w:w="2728" w:type="dxa"/>
          </w:tcPr>
          <w:p w:rsidR="003C6A5E" w:rsidRPr="003C6A5E" w:rsidRDefault="00BA5E23" w:rsidP="00BA5E23">
            <w:pPr>
              <w:rPr>
                <w:sz w:val="24"/>
                <w:szCs w:val="24"/>
                <w:u w:val="none"/>
              </w:rPr>
            </w:pPr>
            <w:r w:rsidRPr="00D43845">
              <w:rPr>
                <w:sz w:val="24"/>
                <w:szCs w:val="24"/>
                <w:u w:val="none"/>
              </w:rPr>
              <w:t>Экспертное</w:t>
            </w:r>
            <w:r w:rsidRPr="003C6A5E">
              <w:rPr>
                <w:sz w:val="24"/>
                <w:szCs w:val="24"/>
                <w:u w:val="none"/>
              </w:rPr>
              <w:t xml:space="preserve"> </w:t>
            </w:r>
            <w:r w:rsidRPr="00D43845">
              <w:rPr>
                <w:sz w:val="24"/>
                <w:szCs w:val="24"/>
                <w:u w:val="none"/>
              </w:rPr>
              <w:t>наблюдение</w:t>
            </w:r>
            <w:r w:rsidR="003C6A5E" w:rsidRPr="003C6A5E">
              <w:rPr>
                <w:sz w:val="24"/>
                <w:szCs w:val="24"/>
                <w:u w:val="none"/>
              </w:rPr>
              <w:t xml:space="preserve"> </w:t>
            </w:r>
          </w:p>
          <w:p w:rsidR="003C6A5E" w:rsidRPr="003C6A5E" w:rsidRDefault="003C6A5E" w:rsidP="003C6A5E">
            <w:pPr>
              <w:widowControl w:val="0"/>
              <w:tabs>
                <w:tab w:val="left" w:pos="1766"/>
              </w:tabs>
              <w:spacing w:line="249" w:lineRule="exact"/>
              <w:ind w:left="100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z w:val="24"/>
                <w:szCs w:val="24"/>
                <w:u w:val="none"/>
              </w:rPr>
              <w:t>оценка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ab/>
              <w:t>на</w:t>
            </w:r>
          </w:p>
          <w:p w:rsidR="00BA5E23" w:rsidRPr="003C6A5E" w:rsidRDefault="003C6A5E" w:rsidP="003C6A5E">
            <w:pPr>
              <w:rPr>
                <w:sz w:val="24"/>
                <w:szCs w:val="24"/>
              </w:rPr>
            </w:pP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>практических занятиях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>при выполнении  работ на производственной практике</w:t>
            </w:r>
          </w:p>
        </w:tc>
      </w:tr>
      <w:tr w:rsidR="003C6A5E" w:rsidRPr="00BA5E23" w:rsidTr="00C4045E">
        <w:trPr>
          <w:trHeight w:val="2278"/>
        </w:trPr>
        <w:tc>
          <w:tcPr>
            <w:tcW w:w="3226" w:type="dxa"/>
          </w:tcPr>
          <w:p w:rsidR="003C6A5E" w:rsidRPr="003C6A5E" w:rsidRDefault="003C6A5E" w:rsidP="00C4045E">
            <w:pPr>
              <w:widowControl w:val="0"/>
              <w:ind w:left="92" w:right="168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>Исполнять воинскую обязанность,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 xml:space="preserve">  в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 том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 xml:space="preserve"> числе с применением 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>полученных профессиональных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 xml:space="preserve"> знаний</w:t>
            </w:r>
          </w:p>
        </w:tc>
        <w:tc>
          <w:tcPr>
            <w:tcW w:w="3935" w:type="dxa"/>
          </w:tcPr>
          <w:p w:rsidR="003C6A5E" w:rsidRPr="003C6A5E" w:rsidRDefault="003C6A5E" w:rsidP="00C4045E">
            <w:pPr>
              <w:widowControl w:val="0"/>
              <w:ind w:left="102" w:right="103"/>
              <w:jc w:val="both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z w:val="24"/>
                <w:szCs w:val="24"/>
                <w:u w:val="none"/>
              </w:rPr>
              <w:t>-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демонстрация готовности 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 xml:space="preserve">к 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 xml:space="preserve">исполнению воинской 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>обязанности.</w:t>
            </w:r>
          </w:p>
        </w:tc>
        <w:tc>
          <w:tcPr>
            <w:tcW w:w="2728" w:type="dxa"/>
          </w:tcPr>
          <w:p w:rsidR="003C6A5E" w:rsidRPr="003C6A5E" w:rsidRDefault="003C6A5E" w:rsidP="00C4045E">
            <w:pPr>
              <w:widowControl w:val="0"/>
              <w:tabs>
                <w:tab w:val="left" w:pos="1863"/>
              </w:tabs>
              <w:ind w:left="100" w:right="93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z w:val="24"/>
                <w:szCs w:val="24"/>
                <w:u w:val="none"/>
              </w:rPr>
              <w:t>Экспертное наблюдение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ab/>
            </w:r>
            <w:r w:rsidRPr="003C6A5E">
              <w:rPr>
                <w:rFonts w:eastAsia="Calibri"/>
                <w:w w:val="95"/>
                <w:sz w:val="24"/>
                <w:szCs w:val="24"/>
                <w:u w:val="none"/>
              </w:rPr>
              <w:t>и</w:t>
            </w:r>
          </w:p>
          <w:p w:rsidR="003C6A5E" w:rsidRPr="003C6A5E" w:rsidRDefault="003C6A5E" w:rsidP="00C4045E">
            <w:pPr>
              <w:widowControl w:val="0"/>
              <w:tabs>
                <w:tab w:val="left" w:pos="1766"/>
              </w:tabs>
              <w:spacing w:line="252" w:lineRule="exact"/>
              <w:ind w:left="101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z w:val="24"/>
                <w:szCs w:val="24"/>
                <w:u w:val="none"/>
              </w:rPr>
              <w:t>оценка</w:t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ab/>
              <w:t>на</w:t>
            </w:r>
          </w:p>
          <w:p w:rsidR="003C6A5E" w:rsidRPr="003C6A5E" w:rsidRDefault="003C6A5E" w:rsidP="00C4045E">
            <w:pPr>
              <w:widowControl w:val="0"/>
              <w:tabs>
                <w:tab w:val="left" w:pos="1636"/>
              </w:tabs>
              <w:ind w:left="101" w:right="91"/>
              <w:rPr>
                <w:rFonts w:eastAsia="Calibri"/>
                <w:sz w:val="24"/>
                <w:szCs w:val="24"/>
                <w:u w:val="none"/>
              </w:rPr>
            </w:pP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>практических занятиях</w:t>
            </w:r>
            <w:r w:rsidRPr="003C6A5E">
              <w:rPr>
                <w:rFonts w:eastAsia="Calibri"/>
                <w:spacing w:val="-1"/>
                <w:sz w:val="24"/>
                <w:szCs w:val="24"/>
                <w:u w:val="none"/>
              </w:rPr>
              <w:tab/>
            </w:r>
            <w:r w:rsidRPr="003C6A5E">
              <w:rPr>
                <w:rFonts w:eastAsia="Calibri"/>
                <w:sz w:val="24"/>
                <w:szCs w:val="24"/>
                <w:u w:val="none"/>
              </w:rPr>
              <w:t>при выполнении  работ по производственной практике</w:t>
            </w:r>
          </w:p>
        </w:tc>
      </w:tr>
    </w:tbl>
    <w:p w:rsidR="00270A0E" w:rsidRPr="00DF6A99" w:rsidRDefault="00270A0E" w:rsidP="00C4045E">
      <w:pPr>
        <w:spacing w:before="63" w:after="120"/>
        <w:ind w:right="20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индивидуальных</w:t>
      </w:r>
      <w:r w:rsidR="007B4D65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образовательных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достижений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по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результатам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текущего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контроля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и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промежуточной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аттестации</w:t>
      </w:r>
      <w:r w:rsidR="007B4D65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производится</w:t>
      </w:r>
      <w:r w:rsidR="007B4D65">
        <w:rPr>
          <w:rFonts w:ascii="Times New Roman" w:eastAsia="Times New Roman" w:hAnsi="Times New Roman" w:cs="Times New Roman"/>
          <w:spacing w:val="-1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в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соответствии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с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z w:val="28"/>
          <w:szCs w:val="28"/>
        </w:rPr>
        <w:t>универсальной</w:t>
      </w:r>
      <w:r w:rsidR="007B4D6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70A0E">
        <w:rPr>
          <w:rFonts w:ascii="Times New Roman" w:eastAsia="Times New Roman" w:hAnsi="Times New Roman" w:cs="Times New Roman"/>
          <w:spacing w:val="-1"/>
          <w:sz w:val="28"/>
          <w:szCs w:val="28"/>
        </w:rPr>
        <w:t>шкалой</w:t>
      </w:r>
      <w:r w:rsidR="00750C0B">
        <w:rPr>
          <w:rFonts w:ascii="Times New Roman" w:eastAsia="Times New Roman" w:hAnsi="Times New Roman" w:cs="Times New Roman"/>
          <w:spacing w:val="-1"/>
          <w:sz w:val="28"/>
          <w:szCs w:val="28"/>
        </w:rPr>
        <w:t>(таблица).</w:t>
      </w:r>
    </w:p>
    <w:p w:rsidR="00270A0E" w:rsidRPr="00270A0E" w:rsidRDefault="00270A0E" w:rsidP="00270A0E">
      <w:pPr>
        <w:spacing w:line="200" w:lineRule="exact"/>
        <w:rPr>
          <w:rFonts w:ascii="Calibri" w:eastAsia="Times New Roman" w:hAnsi="Calibri" w:cs="Times New Roman"/>
          <w:sz w:val="20"/>
          <w:szCs w:val="20"/>
        </w:rPr>
      </w:pPr>
    </w:p>
    <w:tbl>
      <w:tblPr>
        <w:tblW w:w="9639" w:type="dxa"/>
        <w:tblInd w:w="15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40"/>
        <w:gridCol w:w="2318"/>
        <w:gridCol w:w="3881"/>
      </w:tblGrid>
      <w:tr w:rsidR="00270A0E" w:rsidRPr="00270A0E" w:rsidTr="005A2C94">
        <w:trPr>
          <w:trHeight w:hRule="exact" w:val="981"/>
        </w:trPr>
        <w:tc>
          <w:tcPr>
            <w:tcW w:w="344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6" w:space="0" w:color="000000"/>
            </w:tcBorders>
          </w:tcPr>
          <w:p w:rsidR="00270A0E" w:rsidRPr="00802BF3" w:rsidRDefault="00270A0E" w:rsidP="00270A0E">
            <w:pPr>
              <w:widowControl w:val="0"/>
              <w:spacing w:before="96" w:after="0"/>
              <w:ind w:left="125" w:right="129" w:firstLine="2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802BF3">
              <w:rPr>
                <w:rFonts w:ascii="Times New Roman" w:eastAsia="Calibri" w:hAnsi="Times New Roman" w:cs="Times New Roman"/>
                <w:b/>
                <w:sz w:val="24"/>
                <w:lang w:eastAsia="en-US"/>
              </w:rPr>
              <w:t>Процент</w:t>
            </w:r>
            <w:r w:rsidR="00DF6A99">
              <w:rPr>
                <w:rFonts w:ascii="Times New Roman" w:eastAsia="Calibri" w:hAnsi="Times New Roman" w:cs="Times New Roman"/>
                <w:b/>
                <w:sz w:val="24"/>
                <w:lang w:eastAsia="en-US"/>
              </w:rPr>
              <w:t xml:space="preserve"> </w:t>
            </w:r>
            <w:r w:rsidRPr="00802BF3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результативности</w:t>
            </w:r>
            <w:r w:rsidR="00DF6A99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802BF3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(правильных</w:t>
            </w:r>
            <w:r w:rsidR="00802BF3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802BF3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ответов)</w:t>
            </w:r>
          </w:p>
        </w:tc>
        <w:tc>
          <w:tcPr>
            <w:tcW w:w="6199" w:type="dxa"/>
            <w:gridSpan w:val="2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8" w:space="0" w:color="000000"/>
            </w:tcBorders>
          </w:tcPr>
          <w:p w:rsidR="00270A0E" w:rsidRPr="00270A0E" w:rsidRDefault="00270A0E" w:rsidP="00D7228A">
            <w:pPr>
              <w:widowControl w:val="0"/>
              <w:spacing w:after="0"/>
              <w:ind w:right="49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70A0E">
              <w:rPr>
                <w:rFonts w:ascii="Times New Roman" w:eastAsia="Calibri" w:hAnsi="Times New Roman" w:cs="Times New Roman"/>
                <w:b/>
                <w:sz w:val="24"/>
                <w:lang w:eastAsia="en-US"/>
              </w:rPr>
              <w:t>Качественная</w:t>
            </w:r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оценка</w:t>
            </w:r>
            <w:r w:rsidR="00DF6A99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индивидуальных</w:t>
            </w:r>
            <w:r w:rsidR="00DF6A99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образовательных</w:t>
            </w:r>
            <w:r w:rsidR="00802BF3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>достижений</w:t>
            </w:r>
          </w:p>
        </w:tc>
      </w:tr>
      <w:tr w:rsidR="00270A0E" w:rsidRPr="00270A0E" w:rsidTr="005A2C94">
        <w:trPr>
          <w:trHeight w:hRule="exact" w:val="534"/>
        </w:trPr>
        <w:tc>
          <w:tcPr>
            <w:tcW w:w="3440" w:type="dxa"/>
            <w:vMerge/>
            <w:tcBorders>
              <w:left w:val="single" w:sz="8" w:space="0" w:color="000000"/>
              <w:bottom w:val="single" w:sz="8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231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5" w:lineRule="exact"/>
              <w:ind w:left="344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балл</w:t>
            </w:r>
            <w:proofErr w:type="spellEnd"/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 xml:space="preserve"> (</w:t>
            </w:r>
            <w:proofErr w:type="spellStart"/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отметка</w:t>
            </w:r>
            <w:proofErr w:type="spellEnd"/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)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8" w:space="0" w:color="000000"/>
            </w:tcBorders>
          </w:tcPr>
          <w:p w:rsidR="00270A0E" w:rsidRPr="00270A0E" w:rsidRDefault="00407FDE" w:rsidP="00270A0E">
            <w:pPr>
              <w:widowControl w:val="0"/>
              <w:spacing w:after="0" w:line="275" w:lineRule="exact"/>
              <w:ind w:left="409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В</w:t>
            </w:r>
            <w:r w:rsidR="00270A0E"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ербальный</w:t>
            </w:r>
            <w:proofErr w:type="spellEnd"/>
            <w:r>
              <w:rPr>
                <w:rFonts w:ascii="Times New Roman" w:eastAsia="Calibri" w:hAnsi="Times New Roman" w:cs="Times New Roman"/>
                <w:b/>
                <w:spacing w:val="-1"/>
                <w:sz w:val="24"/>
                <w:lang w:eastAsia="en-US"/>
              </w:rPr>
              <w:t xml:space="preserve"> </w:t>
            </w:r>
            <w:proofErr w:type="spellStart"/>
            <w:r w:rsidR="00270A0E" w:rsidRPr="00270A0E">
              <w:rPr>
                <w:rFonts w:ascii="Times New Roman" w:eastAsia="Calibri" w:hAnsi="Times New Roman" w:cs="Times New Roman"/>
                <w:b/>
                <w:spacing w:val="-1"/>
                <w:sz w:val="24"/>
                <w:lang w:val="en-US" w:eastAsia="en-US"/>
              </w:rPr>
              <w:t>аналог</w:t>
            </w:r>
            <w:proofErr w:type="spellEnd"/>
          </w:p>
        </w:tc>
      </w:tr>
      <w:tr w:rsidR="00270A0E" w:rsidRPr="00270A0E" w:rsidTr="005A2C94">
        <w:trPr>
          <w:trHeight w:hRule="exact" w:val="535"/>
        </w:trPr>
        <w:tc>
          <w:tcPr>
            <w:tcW w:w="3440" w:type="dxa"/>
            <w:tcBorders>
              <w:top w:val="single" w:sz="8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895" w:right="89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90÷100</w:t>
            </w:r>
          </w:p>
        </w:tc>
        <w:tc>
          <w:tcPr>
            <w:tcW w:w="2318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71" w:right="107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Times New Roman" w:hAnsi="Calibri" w:cs="Times New Roman"/>
                <w:sz w:val="24"/>
                <w:lang w:val="en-US" w:eastAsia="en-US"/>
              </w:rPr>
              <w:t>5</w:t>
            </w:r>
          </w:p>
        </w:tc>
        <w:tc>
          <w:tcPr>
            <w:tcW w:w="3881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8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36" w:right="1036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sz w:val="24"/>
                <w:lang w:val="en-US" w:eastAsia="en-US"/>
              </w:rPr>
              <w:t>отлично</w:t>
            </w:r>
            <w:proofErr w:type="spellEnd"/>
          </w:p>
        </w:tc>
      </w:tr>
      <w:tr w:rsidR="00270A0E" w:rsidRPr="00270A0E" w:rsidTr="005A2C94">
        <w:trPr>
          <w:trHeight w:hRule="exact" w:val="533"/>
        </w:trPr>
        <w:tc>
          <w:tcPr>
            <w:tcW w:w="3440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895" w:right="89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80÷89</w:t>
            </w:r>
          </w:p>
        </w:tc>
        <w:tc>
          <w:tcPr>
            <w:tcW w:w="2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71" w:right="107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Times New Roman" w:hAnsi="Calibri" w:cs="Times New Roman"/>
                <w:sz w:val="24"/>
                <w:lang w:val="en-US" w:eastAsia="en-US"/>
              </w:rPr>
              <w:t>4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8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36" w:right="1036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sz w:val="24"/>
                <w:lang w:val="en-US" w:eastAsia="en-US"/>
              </w:rPr>
              <w:t>хорошо</w:t>
            </w:r>
            <w:proofErr w:type="spellEnd"/>
          </w:p>
        </w:tc>
      </w:tr>
      <w:tr w:rsidR="00270A0E" w:rsidRPr="00270A0E" w:rsidTr="005A2C94">
        <w:trPr>
          <w:trHeight w:hRule="exact" w:val="532"/>
        </w:trPr>
        <w:tc>
          <w:tcPr>
            <w:tcW w:w="3440" w:type="dxa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895" w:right="897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  <w:t>70÷79</w:t>
            </w:r>
          </w:p>
        </w:tc>
        <w:tc>
          <w:tcPr>
            <w:tcW w:w="23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71" w:right="107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Times New Roman" w:hAnsi="Calibri" w:cs="Times New Roman"/>
                <w:sz w:val="24"/>
                <w:lang w:val="en-US" w:eastAsia="en-US"/>
              </w:rPr>
              <w:t>3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8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488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sz w:val="24"/>
                <w:lang w:val="en-US" w:eastAsia="en-US"/>
              </w:rPr>
              <w:t>удовлетворительно</w:t>
            </w:r>
            <w:proofErr w:type="spellEnd"/>
          </w:p>
        </w:tc>
      </w:tr>
      <w:tr w:rsidR="00270A0E" w:rsidRPr="00270A0E" w:rsidTr="005A2C94">
        <w:trPr>
          <w:trHeight w:hRule="exact" w:val="535"/>
        </w:trPr>
        <w:tc>
          <w:tcPr>
            <w:tcW w:w="3440" w:type="dxa"/>
            <w:tcBorders>
              <w:top w:val="single" w:sz="6" w:space="0" w:color="000000"/>
              <w:left w:val="single" w:sz="8" w:space="0" w:color="000000"/>
              <w:bottom w:val="single" w:sz="8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888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sz w:val="24"/>
                <w:lang w:val="en-US" w:eastAsia="en-US"/>
              </w:rPr>
              <w:t>менее</w:t>
            </w:r>
            <w:proofErr w:type="spellEnd"/>
            <w:r w:rsidRPr="00270A0E">
              <w:rPr>
                <w:rFonts w:ascii="Times New Roman" w:eastAsia="Calibri" w:hAnsi="Times New Roman" w:cs="Times New Roman"/>
                <w:sz w:val="24"/>
                <w:lang w:val="en-US" w:eastAsia="en-US"/>
              </w:rPr>
              <w:t xml:space="preserve"> 70</w:t>
            </w:r>
          </w:p>
        </w:tc>
        <w:tc>
          <w:tcPr>
            <w:tcW w:w="2318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1071" w:right="1071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r w:rsidRPr="00270A0E">
              <w:rPr>
                <w:rFonts w:ascii="Times New Roman" w:eastAsia="Times New Roman" w:hAnsi="Calibri" w:cs="Times New Roman"/>
                <w:sz w:val="24"/>
                <w:lang w:val="en-US" w:eastAsia="en-US"/>
              </w:rPr>
              <w:t>2</w:t>
            </w:r>
          </w:p>
        </w:tc>
        <w:tc>
          <w:tcPr>
            <w:tcW w:w="3881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8" w:space="0" w:color="000000"/>
            </w:tcBorders>
          </w:tcPr>
          <w:p w:rsidR="00270A0E" w:rsidRPr="00270A0E" w:rsidRDefault="00270A0E" w:rsidP="00270A0E">
            <w:pPr>
              <w:widowControl w:val="0"/>
              <w:spacing w:after="0" w:line="273" w:lineRule="exact"/>
              <w:ind w:left="340"/>
              <w:rPr>
                <w:rFonts w:ascii="Times New Roman" w:eastAsia="Calibri" w:hAnsi="Times New Roman" w:cs="Times New Roman"/>
                <w:sz w:val="24"/>
                <w:szCs w:val="24"/>
                <w:lang w:val="en-US" w:eastAsia="en-US"/>
              </w:rPr>
            </w:pPr>
            <w:proofErr w:type="spellStart"/>
            <w:r w:rsidRPr="00270A0E">
              <w:rPr>
                <w:rFonts w:ascii="Times New Roman" w:eastAsia="Calibri" w:hAnsi="Times New Roman" w:cs="Times New Roman"/>
                <w:spacing w:val="-1"/>
                <w:sz w:val="24"/>
                <w:lang w:val="en-US" w:eastAsia="en-US"/>
              </w:rPr>
              <w:t>неудовлетворительно</w:t>
            </w:r>
            <w:proofErr w:type="spellEnd"/>
          </w:p>
        </w:tc>
      </w:tr>
    </w:tbl>
    <w:p w:rsidR="00270A0E" w:rsidRPr="00270A0E" w:rsidRDefault="00270A0E" w:rsidP="00270A0E">
      <w:pPr>
        <w:spacing w:before="3" w:line="100" w:lineRule="exact"/>
        <w:rPr>
          <w:rFonts w:ascii="Calibri" w:eastAsia="Times New Roman" w:hAnsi="Calibri" w:cs="Times New Roman"/>
          <w:sz w:val="10"/>
          <w:szCs w:val="10"/>
        </w:rPr>
      </w:pPr>
    </w:p>
    <w:p w:rsidR="000B06A0" w:rsidRDefault="00076E8D" w:rsidP="000B06A0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3.3.</w:t>
      </w:r>
      <w:r w:rsidR="000B06A0" w:rsidRPr="003F63CC">
        <w:rPr>
          <w:rFonts w:ascii="Times New Roman" w:hAnsi="Times New Roman" w:cs="Times New Roman"/>
          <w:b/>
          <w:bCs/>
          <w:sz w:val="28"/>
          <w:szCs w:val="28"/>
        </w:rPr>
        <w:t>Перечень заданий для дифференцированного зачета по учебной практике</w:t>
      </w:r>
    </w:p>
    <w:p w:rsidR="00E96CBF" w:rsidRDefault="00E96CBF" w:rsidP="000B06A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B06A0" w:rsidRPr="005E5E08" w:rsidRDefault="000B06A0" w:rsidP="00904823">
      <w:pPr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96CBF">
        <w:rPr>
          <w:rFonts w:ascii="Times New Roman" w:eastAsia="Times New Roman" w:hAnsi="Times New Roman" w:cs="Times New Roman"/>
          <w:b/>
          <w:sz w:val="24"/>
          <w:szCs w:val="24"/>
        </w:rPr>
        <w:t>Необходимо</w:t>
      </w:r>
      <w:r w:rsidRPr="005E5E08">
        <w:rPr>
          <w:rFonts w:ascii="Times New Roman" w:eastAsia="Times New Roman" w:hAnsi="Times New Roman" w:cs="Times New Roman"/>
          <w:b/>
          <w:sz w:val="24"/>
          <w:szCs w:val="24"/>
        </w:rPr>
        <w:t xml:space="preserve"> на бланке теста обвести или подчеркнуть цифру, под которой содержится правильный вариант ответа.</w:t>
      </w: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600FD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E96CBF">
        <w:rPr>
          <w:rFonts w:ascii="Times New Roman" w:eastAsia="Times New Roman" w:hAnsi="Times New Roman" w:cs="Times New Roman"/>
          <w:b/>
          <w:sz w:val="24"/>
          <w:szCs w:val="24"/>
        </w:rPr>
        <w:t>Назовите наиболее ценную часть дерева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1) Побег;        2)Ветви;      3) Ствол;       4) Корень</w:t>
      </w: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600FD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E96CBF">
        <w:rPr>
          <w:rFonts w:ascii="Times New Roman" w:eastAsia="Times New Roman" w:hAnsi="Times New Roman" w:cs="Times New Roman"/>
          <w:b/>
          <w:sz w:val="24"/>
          <w:szCs w:val="24"/>
        </w:rPr>
        <w:t>Каким способом размножается ель и сосна</w:t>
      </w:r>
      <w:r w:rsidRPr="005E5E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B06A0" w:rsidRPr="005E5E08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E5E08">
        <w:rPr>
          <w:rFonts w:ascii="Times New Roman" w:eastAsia="Times New Roman" w:hAnsi="Times New Roman" w:cs="Times New Roman"/>
          <w:sz w:val="24"/>
          <w:szCs w:val="24"/>
        </w:rPr>
        <w:t xml:space="preserve">    1) Порослевым;     2) Семенным;    3)Смешанным</w:t>
      </w:r>
    </w:p>
    <w:p w:rsidR="007600FD" w:rsidRPr="00AC24C5" w:rsidRDefault="007600FD" w:rsidP="000B06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B06A0" w:rsidRPr="000B06A0" w:rsidRDefault="007600FD" w:rsidP="000B06A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="000B06A0" w:rsidRPr="000B06A0">
        <w:rPr>
          <w:rFonts w:ascii="Times New Roman" w:eastAsia="Times New Roman" w:hAnsi="Times New Roman" w:cs="Times New Roman"/>
          <w:b/>
          <w:sz w:val="24"/>
          <w:szCs w:val="24"/>
        </w:rPr>
        <w:t>Чистые лесные культуры состоят из: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0B06A0" w:rsidRDefault="000B06A0" w:rsidP="00056B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>1) 2х пород              2) от 3 и более пород              3) из одной породы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0B06A0" w:rsidRDefault="007600FD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="000B06A0" w:rsidRPr="000B06A0">
        <w:rPr>
          <w:rFonts w:ascii="Times New Roman" w:eastAsia="Times New Roman" w:hAnsi="Times New Roman" w:cs="Times New Roman"/>
          <w:b/>
          <w:sz w:val="24"/>
          <w:szCs w:val="24"/>
        </w:rPr>
        <w:t>Гербициды применяют</w:t>
      </w:r>
      <w:r w:rsidR="000B06A0" w:rsidRPr="000B06A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0B06A0" w:rsidRPr="000B06A0" w:rsidRDefault="000B06A0" w:rsidP="000B06A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>1)для уничтожения вредителей  2)улучшения роста растений         3)уничтожение сорняков</w:t>
      </w:r>
    </w:p>
    <w:p w:rsidR="000B06A0" w:rsidRPr="000B06A0" w:rsidRDefault="000B06A0" w:rsidP="000B06A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06A0" w:rsidRPr="000B06A0" w:rsidRDefault="000B06A0" w:rsidP="000B06A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06A0" w:rsidRPr="000B06A0" w:rsidRDefault="007600FD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5.</w:t>
      </w:r>
      <w:r w:rsidR="000B06A0" w:rsidRPr="000B06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Для определения объема сортиментов по таблицам объемов их диаметр замеряют:</w:t>
      </w:r>
    </w:p>
    <w:p w:rsidR="005A2C94" w:rsidRDefault="005A2C94" w:rsidP="005A2C9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1) в</w:t>
      </w:r>
      <w:r w:rsidR="000B06A0"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комлевой части                                         2) на высоте груди 1,3м                                                                     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</w:t>
      </w:r>
    </w:p>
    <w:p w:rsidR="000B06A0" w:rsidRPr="005A2C94" w:rsidRDefault="005A2C94" w:rsidP="005A2C94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3) в</w:t>
      </w:r>
      <w:r w:rsidR="000B06A0"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вершинной части             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</w:t>
      </w:r>
      <w:r w:rsidR="000B06A0"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4) в середине сортимента    </w:t>
      </w:r>
    </w:p>
    <w:p w:rsidR="000B06A0" w:rsidRPr="000B06A0" w:rsidRDefault="007600FD" w:rsidP="000B06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6.</w:t>
      </w:r>
      <w:r w:rsidR="000B06A0" w:rsidRPr="000B06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Молодое поколение способное в дальнейшем заменить старый древостой:</w:t>
      </w:r>
    </w:p>
    <w:p w:rsidR="000B06A0" w:rsidRPr="000B06A0" w:rsidRDefault="000B06A0" w:rsidP="000B06A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>1) подрост                    2) подлесок                            3)живой</w:t>
      </w:r>
      <w:r w:rsidR="007600F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напочвенный покров    </w:t>
      </w:r>
    </w:p>
    <w:p w:rsidR="000B06A0" w:rsidRPr="000B06A0" w:rsidRDefault="007600FD" w:rsidP="000B06A0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7.</w:t>
      </w:r>
      <w:r w:rsidR="000B06A0" w:rsidRPr="000B06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 физическим свойствам древесины относится:</w:t>
      </w:r>
    </w:p>
    <w:p w:rsidR="00270A0E" w:rsidRPr="00270A0E" w:rsidRDefault="000B06A0" w:rsidP="000B06A0">
      <w:pPr>
        <w:spacing w:line="200" w:lineRule="exact"/>
        <w:rPr>
          <w:rFonts w:ascii="Calibri" w:eastAsia="Times New Roman" w:hAnsi="Calibri" w:cs="Times New Roman"/>
          <w:sz w:val="20"/>
          <w:szCs w:val="20"/>
        </w:rPr>
      </w:pPr>
      <w:r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1)прочность               2) блеск               3)твердость                 4)жёсткость                   </w:t>
      </w:r>
    </w:p>
    <w:p w:rsidR="007600FD" w:rsidRPr="005A2C94" w:rsidRDefault="007600FD" w:rsidP="00E96CB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600FD">
        <w:rPr>
          <w:rFonts w:ascii="Times New Roman" w:eastAsia="Times New Roman" w:hAnsi="Times New Roman" w:cs="Times New Roman"/>
          <w:b/>
          <w:sz w:val="24"/>
          <w:szCs w:val="24"/>
        </w:rPr>
        <w:t>8.</w:t>
      </w:r>
      <w:r w:rsidR="005A2C94" w:rsidRPr="005A2C94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 w:rsidRPr="005A2C94">
        <w:rPr>
          <w:rFonts w:ascii="Times New Roman" w:eastAsia="Times New Roman" w:hAnsi="Times New Roman" w:cs="Times New Roman"/>
          <w:b/>
          <w:sz w:val="24"/>
          <w:szCs w:val="24"/>
        </w:rPr>
        <w:t xml:space="preserve"> какую погоду можно собирать гербарий ?</w:t>
      </w:r>
    </w:p>
    <w:p w:rsidR="007600FD" w:rsidRPr="007600FD" w:rsidRDefault="007600FD" w:rsidP="000B06A0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</w:rPr>
      </w:pPr>
      <w:r w:rsidRPr="007600FD">
        <w:rPr>
          <w:rFonts w:ascii="Times New Roman" w:eastAsia="Times New Roman" w:hAnsi="Times New Roman" w:cs="Times New Roman"/>
          <w:sz w:val="24"/>
          <w:szCs w:val="24"/>
        </w:rPr>
        <w:t>1) в сухую  2) в дождь 3) в жаркую 4)солнечную</w:t>
      </w:r>
    </w:p>
    <w:p w:rsidR="007600FD" w:rsidRPr="007600FD" w:rsidRDefault="007600FD" w:rsidP="000B06A0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B06A0" w:rsidRPr="000B06A0" w:rsidRDefault="000B06A0" w:rsidP="000B06A0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Pr="000B06A0">
        <w:rPr>
          <w:rFonts w:ascii="Times New Roman" w:eastAsia="Times New Roman" w:hAnsi="Times New Roman" w:cs="Times New Roman"/>
          <w:b/>
          <w:sz w:val="24"/>
          <w:szCs w:val="24"/>
        </w:rPr>
        <w:t>.Установите правильную последовательность и впишите буквы в порядке очередности выполнения работ :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1. Действий при </w:t>
      </w:r>
      <w:proofErr w:type="spellStart"/>
      <w:r w:rsidRPr="000B06A0">
        <w:rPr>
          <w:rFonts w:ascii="Times New Roman" w:eastAsia="Times New Roman" w:hAnsi="Times New Roman" w:cs="Times New Roman"/>
          <w:sz w:val="24"/>
          <w:szCs w:val="24"/>
        </w:rPr>
        <w:t>лесовосстановлении</w:t>
      </w:r>
      <w:proofErr w:type="spellEnd"/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на вырубках: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         а) Посадить саженцы в подготовленную почву на вырубке</w:t>
      </w:r>
    </w:p>
    <w:p w:rsidR="000B06A0" w:rsidRPr="000B06A0" w:rsidRDefault="000B06A0" w:rsidP="000B06A0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   б) Посеять семена в питомнике</w:t>
      </w:r>
    </w:p>
    <w:p w:rsidR="000B06A0" w:rsidRPr="000B06A0" w:rsidRDefault="000B06A0" w:rsidP="000B06A0">
      <w:pPr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   в) Собрать семена хвойных пород</w:t>
      </w:r>
    </w:p>
    <w:p w:rsidR="000B06A0" w:rsidRPr="000B06A0" w:rsidRDefault="000B06A0" w:rsidP="000B06A0">
      <w:pPr>
        <w:tabs>
          <w:tab w:val="left" w:pos="6331"/>
        </w:tabs>
        <w:spacing w:after="0" w:line="240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   г) Выращивать саженцы в течение нескольких лет</w:t>
      </w:r>
      <w:r w:rsidRPr="000B06A0">
        <w:rPr>
          <w:rFonts w:ascii="Times New Roman" w:eastAsia="Times New Roman" w:hAnsi="Times New Roman" w:cs="Times New Roman"/>
          <w:sz w:val="24"/>
          <w:szCs w:val="24"/>
        </w:rPr>
        <w:tab/>
      </w: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909"/>
        <w:gridCol w:w="897"/>
        <w:gridCol w:w="897"/>
      </w:tblGrid>
      <w:tr w:rsidR="000B06A0" w:rsidRPr="000B06A0" w:rsidTr="00095A7F">
        <w:trPr>
          <w:trHeight w:val="177"/>
        </w:trPr>
        <w:tc>
          <w:tcPr>
            <w:tcW w:w="897" w:type="dxa"/>
          </w:tcPr>
          <w:p w:rsidR="000B06A0" w:rsidRPr="000B06A0" w:rsidRDefault="000B06A0" w:rsidP="000B06A0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9" w:type="dxa"/>
          </w:tcPr>
          <w:p w:rsidR="000B06A0" w:rsidRPr="000B06A0" w:rsidRDefault="000B06A0" w:rsidP="000B06A0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0B06A0" w:rsidRPr="000B06A0" w:rsidRDefault="000B06A0" w:rsidP="000B06A0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7" w:type="dxa"/>
          </w:tcPr>
          <w:p w:rsidR="000B06A0" w:rsidRPr="000B06A0" w:rsidRDefault="000B06A0" w:rsidP="000B06A0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B06A0" w:rsidRPr="000B06A0" w:rsidRDefault="000B06A0" w:rsidP="000B06A0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0B06A0" w:rsidRPr="000B06A0" w:rsidRDefault="00056B46" w:rsidP="00E96CBF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III</w:t>
      </w:r>
      <w:r w:rsidR="000B06A0" w:rsidRPr="000B06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 Впишите определения</w:t>
      </w:r>
    </w:p>
    <w:p w:rsidR="000B06A0" w:rsidRPr="000B06A0" w:rsidRDefault="000B06A0" w:rsidP="000B06A0">
      <w:pPr>
        <w:spacing w:after="0" w:line="360" w:lineRule="auto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0B06A0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                                            Блок задач с кратким ответом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1.</w:t>
      </w:r>
      <w:r w:rsidRPr="000B06A0">
        <w:rPr>
          <w:rFonts w:ascii="Times New Roman" w:eastAsia="Calibri" w:hAnsi="Times New Roman" w:cs="Times New Roman"/>
          <w:sz w:val="24"/>
          <w:szCs w:val="24"/>
          <w:lang w:eastAsia="en-US"/>
        </w:rPr>
        <w:t>Доска состоит из нескольких поверхностей и линий их пересечения: _______, _______, __________, _________ .</w:t>
      </w: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(2 балла)</w:t>
      </w:r>
    </w:p>
    <w:p w:rsidR="000B06A0" w:rsidRPr="000B06A0" w:rsidRDefault="000B06A0" w:rsidP="000B06A0">
      <w:pPr>
        <w:ind w:left="360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06A0" w:rsidRPr="000B06A0" w:rsidRDefault="000B06A0" w:rsidP="000B06A0">
      <w:pPr>
        <w:tabs>
          <w:tab w:val="left" w:pos="19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0B06A0">
        <w:rPr>
          <w:rFonts w:ascii="Times New Roman" w:eastAsia="Times New Roman" w:hAnsi="Times New Roman" w:cs="Times New Roman"/>
          <w:sz w:val="24"/>
          <w:szCs w:val="24"/>
        </w:rPr>
        <w:t>.Перечислите основные методы лесозащиты : 1___________________,2_______________________,3_________________________</w:t>
      </w: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sz w:val="24"/>
          <w:szCs w:val="24"/>
        </w:rPr>
        <w:t>4 ___________________,5_______________________                                                  (4 балла)</w:t>
      </w:r>
    </w:p>
    <w:p w:rsidR="000B06A0" w:rsidRPr="000B06A0" w:rsidRDefault="000B06A0" w:rsidP="000B06A0">
      <w:pPr>
        <w:tabs>
          <w:tab w:val="left" w:pos="19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B06A0" w:rsidRPr="000B06A0" w:rsidRDefault="000B06A0" w:rsidP="000B06A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B06A0"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="00FE1B77">
        <w:rPr>
          <w:rFonts w:ascii="Times New Roman" w:eastAsia="Times New Roman" w:hAnsi="Times New Roman" w:cs="Times New Roman"/>
          <w:sz w:val="24"/>
          <w:szCs w:val="24"/>
        </w:rPr>
        <w:t xml:space="preserve">______________ </w:t>
      </w:r>
      <w:r w:rsidRPr="000B06A0">
        <w:rPr>
          <w:rFonts w:ascii="Times New Roman" w:eastAsia="Times New Roman" w:hAnsi="Times New Roman" w:cs="Times New Roman"/>
          <w:sz w:val="24"/>
          <w:szCs w:val="24"/>
        </w:rPr>
        <w:t xml:space="preserve"> – это одна из форм стратификации, осуществляется под снегом с устойчивым сохранением низовой температуры близкой к 0</w:t>
      </w:r>
    </w:p>
    <w:p w:rsidR="00056B46" w:rsidRPr="00D556B7" w:rsidRDefault="00056B46" w:rsidP="00FE1B77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FE1B77" w:rsidRPr="00FE1B77" w:rsidRDefault="00056B46" w:rsidP="00FE1B77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56B46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IV</w:t>
      </w:r>
      <w:r w:rsidRPr="00056B46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FE1B77" w:rsidRPr="00056B46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Установите соответствие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29"/>
        <w:gridCol w:w="5551"/>
        <w:gridCol w:w="3091"/>
      </w:tblGrid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№ п/п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Текст задания «А»</w:t>
            </w:r>
          </w:p>
        </w:tc>
        <w:tc>
          <w:tcPr>
            <w:tcW w:w="3091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>Варианты ответов</w:t>
            </w:r>
          </w:p>
        </w:tc>
      </w:tr>
      <w:tr w:rsidR="00FE1B77" w:rsidRPr="00FE1B77" w:rsidTr="00045058">
        <w:trPr>
          <w:trHeight w:val="2688"/>
        </w:trPr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Как называется порок древесины, изображенный на рисунке?</w:t>
            </w:r>
          </w:p>
          <w:p w:rsidR="00FE1B77" w:rsidRPr="00045058" w:rsidRDefault="00FE1B77" w:rsidP="000450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noProof/>
                <w:sz w:val="28"/>
                <w:szCs w:val="28"/>
              </w:rPr>
              <w:drawing>
                <wp:inline distT="0" distB="0" distL="0" distR="0" wp14:anchorId="7678C324" wp14:editId="11E33BE9">
                  <wp:extent cx="2085975" cy="1581150"/>
                  <wp:effectExtent l="0" t="0" r="0" b="0"/>
                  <wp:docPr id="507" name="Рисунок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282" cy="1583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E1B77" w:rsidRPr="00FE1B77" w:rsidRDefault="00FE1B77" w:rsidP="00904823">
            <w:pPr>
              <w:numPr>
                <w:ilvl w:val="0"/>
                <w:numId w:val="23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Ребровый сучок.</w:t>
            </w:r>
          </w:p>
          <w:p w:rsidR="00FE1B77" w:rsidRPr="00FE1B77" w:rsidRDefault="00FE1B77" w:rsidP="00904823">
            <w:pPr>
              <w:numPr>
                <w:ilvl w:val="0"/>
                <w:numId w:val="23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Сшивной сучок.</w:t>
            </w:r>
          </w:p>
          <w:p w:rsidR="00FE1B77" w:rsidRPr="00FE1B77" w:rsidRDefault="00FE1B77" w:rsidP="00904823">
            <w:pPr>
              <w:numPr>
                <w:ilvl w:val="0"/>
                <w:numId w:val="23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Групповой сучок.</w:t>
            </w:r>
          </w:p>
          <w:p w:rsidR="00FE1B77" w:rsidRPr="00FE1B77" w:rsidRDefault="00FE1B77" w:rsidP="00904823">
            <w:pPr>
              <w:numPr>
                <w:ilvl w:val="0"/>
                <w:numId w:val="23"/>
              </w:numPr>
              <w:spacing w:after="0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Разветвленный сучок.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5551" w:type="dxa"/>
          </w:tcPr>
          <w:p w:rsidR="00FE1B77" w:rsidRPr="00045058" w:rsidRDefault="00FE1B77" w:rsidP="000450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Как называется порок древ</w:t>
            </w:r>
            <w:r w:rsidR="00045058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есины, изображенный на рисунке?</w:t>
            </w:r>
          </w:p>
          <w:p w:rsidR="00FE1B77" w:rsidRPr="00FE1B77" w:rsidRDefault="00FE1B77" w:rsidP="00FE1B77">
            <w:pPr>
              <w:spacing w:after="0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drawing>
                <wp:inline distT="0" distB="0" distL="0" distR="0" wp14:anchorId="557E0879" wp14:editId="5F17F7F3">
                  <wp:extent cx="2066925" cy="1762125"/>
                  <wp:effectExtent l="19050" t="0" r="9525" b="0"/>
                  <wp:docPr id="508" name="Рисунок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E1B77" w:rsidRPr="00FE1B77" w:rsidRDefault="00FE1B77" w:rsidP="00904823">
            <w:pPr>
              <w:numPr>
                <w:ilvl w:val="0"/>
                <w:numId w:val="24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Наклон волокон.</w:t>
            </w:r>
          </w:p>
          <w:p w:rsidR="00FE1B77" w:rsidRPr="00FE1B77" w:rsidRDefault="00FE1B77" w:rsidP="00904823">
            <w:pPr>
              <w:numPr>
                <w:ilvl w:val="0"/>
                <w:numId w:val="24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Грибные полосы.</w:t>
            </w:r>
          </w:p>
          <w:p w:rsidR="00FE1B77" w:rsidRPr="00FE1B77" w:rsidRDefault="00FE1B77" w:rsidP="00904823">
            <w:pPr>
              <w:numPr>
                <w:ilvl w:val="0"/>
                <w:numId w:val="24"/>
              </w:numPr>
              <w:spacing w:after="0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Желтизна.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Как называется порок древесины, изображенный на рисунке?</w:t>
            </w:r>
          </w:p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noProof/>
                <w:sz w:val="28"/>
                <w:szCs w:val="28"/>
              </w:rPr>
              <w:drawing>
                <wp:inline distT="0" distB="0" distL="0" distR="0" wp14:anchorId="359017FE" wp14:editId="73F548A2">
                  <wp:extent cx="2543175" cy="1257300"/>
                  <wp:effectExtent l="19050" t="0" r="9525" b="0"/>
                  <wp:docPr id="509" name="Рисунок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257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1B77" w:rsidRPr="00FE1B77" w:rsidRDefault="00FE1B77" w:rsidP="00FE1B77">
            <w:pPr>
              <w:spacing w:after="0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904823">
            <w:pPr>
              <w:numPr>
                <w:ilvl w:val="0"/>
                <w:numId w:val="25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Сучок.</w:t>
            </w:r>
          </w:p>
          <w:p w:rsidR="00FE1B77" w:rsidRPr="00FE1B77" w:rsidRDefault="00FE1B77" w:rsidP="00904823">
            <w:pPr>
              <w:numPr>
                <w:ilvl w:val="0"/>
                <w:numId w:val="25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Свилеватость.</w:t>
            </w:r>
          </w:p>
          <w:p w:rsidR="00FE1B77" w:rsidRPr="00FE1B77" w:rsidRDefault="00FE1B77" w:rsidP="00904823">
            <w:pPr>
              <w:numPr>
                <w:ilvl w:val="0"/>
                <w:numId w:val="25"/>
              </w:numPr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Гниль.</w:t>
            </w:r>
          </w:p>
          <w:p w:rsidR="00FE1B77" w:rsidRPr="00FE1B77" w:rsidRDefault="00FE1B77" w:rsidP="00904823">
            <w:pPr>
              <w:numPr>
                <w:ilvl w:val="0"/>
                <w:numId w:val="25"/>
              </w:numPr>
              <w:spacing w:after="0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Двойная сердцевина</w:t>
            </w:r>
            <w:r w:rsidRPr="00FE1B77"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  <w:t>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Как называется порок древесины, изображенный на рисунке?</w:t>
            </w:r>
          </w:p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</w:p>
          <w:p w:rsidR="00FE1B77" w:rsidRPr="00FE1B77" w:rsidRDefault="00FE1B77" w:rsidP="00FE1B77">
            <w:pPr>
              <w:spacing w:after="0"/>
              <w:ind w:firstLine="708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noProof/>
                <w:sz w:val="28"/>
                <w:szCs w:val="28"/>
              </w:rPr>
              <w:lastRenderedPageBreak/>
              <w:drawing>
                <wp:inline distT="0" distB="0" distL="0" distR="0" wp14:anchorId="23F05521" wp14:editId="55FEAA94">
                  <wp:extent cx="2324100" cy="1581150"/>
                  <wp:effectExtent l="19050" t="0" r="0" b="0"/>
                  <wp:docPr id="510" name="Рисунок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E1B77" w:rsidRPr="00FE1B77" w:rsidRDefault="00FE1B77" w:rsidP="00904823">
            <w:pPr>
              <w:numPr>
                <w:ilvl w:val="0"/>
                <w:numId w:val="26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Трещина.</w:t>
            </w:r>
          </w:p>
          <w:p w:rsidR="00FE1B77" w:rsidRPr="00FE1B77" w:rsidRDefault="00FE1B77" w:rsidP="00904823">
            <w:pPr>
              <w:numPr>
                <w:ilvl w:val="0"/>
                <w:numId w:val="26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Ложное ядро.</w:t>
            </w:r>
          </w:p>
          <w:p w:rsidR="00FE1B77" w:rsidRPr="00FE1B77" w:rsidRDefault="00FE1B77" w:rsidP="00904823">
            <w:pPr>
              <w:numPr>
                <w:ilvl w:val="0"/>
                <w:numId w:val="26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Сухобокость</w:t>
            </w:r>
            <w:proofErr w:type="spellEnd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.</w:t>
            </w:r>
          </w:p>
          <w:p w:rsidR="00FE1B77" w:rsidRPr="00FE1B77" w:rsidRDefault="00FE1B77" w:rsidP="00904823">
            <w:pPr>
              <w:numPr>
                <w:ilvl w:val="0"/>
                <w:numId w:val="26"/>
              </w:numPr>
              <w:spacing w:after="0"/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Двойная </w:t>
            </w: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lastRenderedPageBreak/>
              <w:t>сердцевина</w:t>
            </w:r>
            <w:r w:rsidRPr="00FE1B77">
              <w:rPr>
                <w:rFonts w:ascii="Times New Roman" w:eastAsia="TimesNewRoman" w:hAnsi="Times New Roman" w:cs="Times New Roman"/>
                <w:bCs/>
                <w:sz w:val="28"/>
                <w:szCs w:val="28"/>
                <w:lang w:eastAsia="en-US"/>
              </w:rPr>
              <w:t>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5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Как называется порок древесины, изображенный на рисунке?</w:t>
            </w:r>
          </w:p>
          <w:p w:rsidR="00FE1B77" w:rsidRPr="00FE1B77" w:rsidRDefault="00FE1B77" w:rsidP="00FE1B77">
            <w:pPr>
              <w:tabs>
                <w:tab w:val="left" w:pos="1103"/>
              </w:tabs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5E2D692" wp14:editId="0A4E5A9C">
                  <wp:extent cx="2238375" cy="1676400"/>
                  <wp:effectExtent l="19050" t="0" r="9525" b="0"/>
                  <wp:docPr id="511" name="Рисунок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E1B77" w:rsidRPr="00FE1B77" w:rsidRDefault="00FE1B77" w:rsidP="00904823">
            <w:pPr>
              <w:numPr>
                <w:ilvl w:val="0"/>
                <w:numId w:val="27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Сучок.</w:t>
            </w:r>
          </w:p>
          <w:p w:rsidR="00FE1B77" w:rsidRPr="00FE1B77" w:rsidRDefault="00FE1B77" w:rsidP="00904823">
            <w:pPr>
              <w:numPr>
                <w:ilvl w:val="0"/>
                <w:numId w:val="27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Свилеватость.</w:t>
            </w:r>
          </w:p>
          <w:p w:rsidR="00FE1B77" w:rsidRPr="00FE1B77" w:rsidRDefault="00FE1B77" w:rsidP="00904823">
            <w:pPr>
              <w:numPr>
                <w:ilvl w:val="0"/>
                <w:numId w:val="27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Внутренняя заболонь.</w:t>
            </w:r>
          </w:p>
          <w:p w:rsidR="00FE1B77" w:rsidRPr="00FE1B77" w:rsidRDefault="00FE1B77" w:rsidP="00904823">
            <w:pPr>
              <w:numPr>
                <w:ilvl w:val="0"/>
                <w:numId w:val="27"/>
              </w:num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Гниль.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Отклонение древесины от нормального строения, внешнего вида – это …</w:t>
            </w:r>
          </w:p>
          <w:p w:rsidR="00FE1B77" w:rsidRPr="00FE1B77" w:rsidRDefault="00FE1B77" w:rsidP="00FE1B77">
            <w:p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DF6A99">
            <w:pPr>
              <w:numPr>
                <w:ilvl w:val="0"/>
                <w:numId w:val="28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Порок.</w:t>
            </w:r>
          </w:p>
          <w:p w:rsidR="00FE1B77" w:rsidRPr="00FE1B77" w:rsidRDefault="00FE1B77" w:rsidP="00DF6A99">
            <w:pPr>
              <w:numPr>
                <w:ilvl w:val="0"/>
                <w:numId w:val="28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Порода.</w:t>
            </w:r>
          </w:p>
          <w:p w:rsidR="00FE1B77" w:rsidRPr="00FE1B77" w:rsidRDefault="00FE1B77" w:rsidP="00DF6A99">
            <w:pPr>
              <w:numPr>
                <w:ilvl w:val="0"/>
                <w:numId w:val="28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Дефект.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Искривление ствола по длине – это …</w:t>
            </w:r>
          </w:p>
          <w:p w:rsidR="00FE1B77" w:rsidRPr="00FE1B77" w:rsidRDefault="00FE1B77" w:rsidP="00FE1B77">
            <w:p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DF6A99">
            <w:pPr>
              <w:numPr>
                <w:ilvl w:val="0"/>
                <w:numId w:val="29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Сбежистость</w:t>
            </w:r>
            <w:proofErr w:type="spellEnd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.</w:t>
            </w:r>
          </w:p>
          <w:p w:rsidR="00FE1B77" w:rsidRPr="00FE1B77" w:rsidRDefault="00FE1B77" w:rsidP="00DF6A99">
            <w:pPr>
              <w:numPr>
                <w:ilvl w:val="0"/>
                <w:numId w:val="29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proofErr w:type="spellStart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Закомелистость</w:t>
            </w:r>
            <w:proofErr w:type="spellEnd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.</w:t>
            </w:r>
          </w:p>
          <w:p w:rsidR="00FE1B77" w:rsidRPr="00FE1B77" w:rsidRDefault="00FE1B77" w:rsidP="00DF6A99">
            <w:pPr>
              <w:numPr>
                <w:ilvl w:val="0"/>
                <w:numId w:val="29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Кривизна.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Небольшие по размеру темноокрашенные участки древесины – это …</w:t>
            </w:r>
          </w:p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DF6A99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Пятнистость.</w:t>
            </w:r>
          </w:p>
          <w:p w:rsidR="00FE1B77" w:rsidRPr="00FE1B77" w:rsidRDefault="00FE1B77" w:rsidP="00DF6A99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Овальность.</w:t>
            </w:r>
          </w:p>
          <w:p w:rsidR="00FE1B77" w:rsidRPr="00FE1B77" w:rsidRDefault="00FE1B77" w:rsidP="00DF6A99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proofErr w:type="spellStart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Сбежистость</w:t>
            </w:r>
            <w:proofErr w:type="spellEnd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Стволы каких пород более </w:t>
            </w:r>
            <w:proofErr w:type="spellStart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сбежисты</w:t>
            </w:r>
            <w:proofErr w:type="spellEnd"/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…</w:t>
            </w:r>
          </w:p>
          <w:p w:rsidR="00FE1B77" w:rsidRPr="00FE1B77" w:rsidRDefault="00FE1B77" w:rsidP="00FE1B77">
            <w:p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DF6A99">
            <w:pPr>
              <w:numPr>
                <w:ilvl w:val="0"/>
                <w:numId w:val="31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Хвойные.</w:t>
            </w:r>
          </w:p>
          <w:p w:rsidR="00FE1B77" w:rsidRPr="00FE1B77" w:rsidRDefault="00FE1B77" w:rsidP="00DF6A99">
            <w:pPr>
              <w:numPr>
                <w:ilvl w:val="0"/>
                <w:numId w:val="31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Лиственные.</w:t>
            </w:r>
          </w:p>
          <w:p w:rsidR="00FE1B77" w:rsidRPr="00FE1B77" w:rsidRDefault="00FE1B77" w:rsidP="00DF6A99">
            <w:pPr>
              <w:numPr>
                <w:ilvl w:val="0"/>
                <w:numId w:val="31"/>
              </w:numPr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Хвойные и лиственные.</w:t>
            </w:r>
          </w:p>
        </w:tc>
      </w:tr>
      <w:tr w:rsidR="00FE1B77" w:rsidRPr="00FE1B77" w:rsidTr="00095A7F">
        <w:tc>
          <w:tcPr>
            <w:tcW w:w="929" w:type="dxa"/>
          </w:tcPr>
          <w:p w:rsidR="00FE1B77" w:rsidRPr="00FE1B77" w:rsidRDefault="00FE1B77" w:rsidP="00FE1B77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5551" w:type="dxa"/>
          </w:tcPr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Какие пороки относятся к биологическим?</w:t>
            </w:r>
          </w:p>
          <w:p w:rsidR="00FE1B77" w:rsidRPr="00FE1B77" w:rsidRDefault="00FE1B77" w:rsidP="00FE1B77">
            <w:pPr>
              <w:autoSpaceDE w:val="0"/>
              <w:autoSpaceDN w:val="0"/>
              <w:adjustRightInd w:val="0"/>
              <w:spacing w:after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091" w:type="dxa"/>
          </w:tcPr>
          <w:p w:rsidR="00FE1B77" w:rsidRPr="00FE1B77" w:rsidRDefault="00FE1B77" w:rsidP="00DF6A99">
            <w:pPr>
              <w:numPr>
                <w:ilvl w:val="0"/>
                <w:numId w:val="32"/>
              </w:num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 xml:space="preserve"> Червоточина.</w:t>
            </w:r>
          </w:p>
          <w:p w:rsidR="00FE1B77" w:rsidRPr="00FE1B77" w:rsidRDefault="00FE1B77" w:rsidP="00DF6A99">
            <w:pPr>
              <w:numPr>
                <w:ilvl w:val="0"/>
                <w:numId w:val="32"/>
              </w:num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Сучки.</w:t>
            </w:r>
          </w:p>
          <w:p w:rsidR="00FE1B77" w:rsidRPr="00FE1B77" w:rsidRDefault="00FE1B77" w:rsidP="00DF6A99">
            <w:pPr>
              <w:numPr>
                <w:ilvl w:val="0"/>
                <w:numId w:val="32"/>
              </w:num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Трещины.</w:t>
            </w:r>
          </w:p>
          <w:p w:rsidR="00FE1B77" w:rsidRPr="00FE1B77" w:rsidRDefault="00FE1B77" w:rsidP="00DF6A99">
            <w:pPr>
              <w:numPr>
                <w:ilvl w:val="0"/>
                <w:numId w:val="32"/>
              </w:numPr>
              <w:spacing w:after="0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FE1B77">
              <w:rPr>
                <w:rFonts w:ascii="Times New Roman" w:eastAsia="TimesNewRoman" w:hAnsi="Times New Roman" w:cs="Times New Roman"/>
                <w:bCs/>
                <w:sz w:val="24"/>
                <w:szCs w:val="24"/>
                <w:lang w:eastAsia="en-US"/>
              </w:rPr>
              <w:t>Гниль.</w:t>
            </w:r>
          </w:p>
        </w:tc>
      </w:tr>
    </w:tbl>
    <w:p w:rsidR="00FE1B77" w:rsidRPr="00FE1B77" w:rsidRDefault="00FE1B77" w:rsidP="00FE1B77">
      <w:pPr>
        <w:spacing w:after="0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FE1B77" w:rsidRPr="00FE1B77" w:rsidRDefault="00E96CBF" w:rsidP="00E96CBF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V</w:t>
      </w: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 Решите ситуационную задачу</w:t>
      </w:r>
    </w:p>
    <w:p w:rsidR="00FE1B77" w:rsidRPr="00052CFB" w:rsidRDefault="00FE1B77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052CF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 </w:t>
      </w:r>
      <w:r w:rsidR="00052CFB" w:rsidRPr="00052CFB">
        <w:rPr>
          <w:rFonts w:ascii="Times New Roman" w:eastAsia="Calibri" w:hAnsi="Times New Roman" w:cs="Times New Roman"/>
          <w:sz w:val="24"/>
          <w:szCs w:val="24"/>
          <w:lang w:eastAsia="en-US"/>
        </w:rPr>
        <w:t>Круглый сортимент породы Сосна длинной-4м, диаметр 26см в вершинной части. Имеет 2здоровых сучка диаметром 1,8см и 2,8 см и 1табачный сучек диаметром 5см. Определите сорт,</w:t>
      </w:r>
      <w:r w:rsidRPr="00052CF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показать схему его маркировки.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924"/>
        <w:gridCol w:w="5617"/>
      </w:tblGrid>
      <w:tr w:rsidR="00407FDE" w:rsidTr="00045058">
        <w:trPr>
          <w:trHeight w:val="1470"/>
        </w:trPr>
        <w:tc>
          <w:tcPr>
            <w:tcW w:w="3924" w:type="dxa"/>
          </w:tcPr>
          <w:p w:rsidR="00407FDE" w:rsidRDefault="00407FDE" w:rsidP="00FE1B77">
            <w:pPr>
              <w:spacing w:before="60"/>
              <w:ind w:right="200"/>
              <w:jc w:val="both"/>
              <w:rPr>
                <w:rFonts w:eastAsia="Calibri"/>
              </w:rPr>
            </w:pPr>
          </w:p>
        </w:tc>
        <w:tc>
          <w:tcPr>
            <w:tcW w:w="5617" w:type="dxa"/>
          </w:tcPr>
          <w:p w:rsidR="00407FDE" w:rsidRDefault="00D43845" w:rsidP="00FE1B77">
            <w:pPr>
              <w:spacing w:before="60"/>
              <w:ind w:right="200"/>
              <w:jc w:val="both"/>
              <w:rPr>
                <w:rFonts w:eastAsia="Calibri"/>
              </w:rPr>
            </w:pPr>
            <w:r>
              <w:rPr>
                <w:rFonts w:eastAsia="Calibri"/>
                <w:noProof/>
              </w:rPr>
              <w:pict>
                <v:oval id="_x0000_s1026" style="position:absolute;left:0;text-align:left;margin-left:15.9pt;margin-top:.7pt;width:1in;height:1in;z-index:251682816;mso-position-horizontal-relative:text;mso-position-vertical-relative:text"/>
              </w:pict>
            </w:r>
          </w:p>
        </w:tc>
      </w:tr>
    </w:tbl>
    <w:p w:rsidR="00E96CBF" w:rsidRPr="00D556B7" w:rsidRDefault="00E96CBF" w:rsidP="00045058">
      <w:pPr>
        <w:tabs>
          <w:tab w:val="left" w:pos="975"/>
        </w:tabs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7600FD" w:rsidRPr="007600FD" w:rsidRDefault="00E96CBF" w:rsidP="00E96CBF">
      <w:pPr>
        <w:tabs>
          <w:tab w:val="left" w:pos="975"/>
        </w:tabs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lastRenderedPageBreak/>
        <w:t>VI</w:t>
      </w:r>
      <w:r w:rsidRPr="00D556B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7600FD"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Выбрать правильные ответы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1.Выбрать характеристики торфяного пожара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1. даже длительные дожди не способны ликвидировать пожар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2. продолжительность воздействия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3.высокая скорость продолжительности огня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4.характер наступающего движения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5. низкая высота пламени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2.Какие существуют тактические приемы борьбы с лесными пожарами?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1.фронтальная атака 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2.окарауливание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3.дотушивание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4.тушение с флангов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3. На какие группы можно разделить </w:t>
      </w:r>
      <w:proofErr w:type="spellStart"/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лесопожарную</w:t>
      </w:r>
      <w:proofErr w:type="spellEnd"/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технику по характеру выполнения ею технологических операций по борьбе с лесными пожарами?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1.Зажигательные аппараты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mallCaps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2.лесные огнетушители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3.Лесопожарная техника, оснащенная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4.Все ответы верны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4. В </w:t>
      </w:r>
      <w:proofErr w:type="spellStart"/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многолесных</w:t>
      </w:r>
      <w:proofErr w:type="spellEnd"/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районах авиационные технологии имеют преимущества перед наземными: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1.высокую оперативность доставки огнегасящей жидкости в район пожара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2.высокая безопасность проведения пожаротушения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3.зависимость от состояния и наличия подъездных путей и дорог</w:t>
      </w:r>
    </w:p>
    <w:p w:rsidR="007600FD" w:rsidRPr="007600FD" w:rsidRDefault="007600FD" w:rsidP="007600FD">
      <w:pPr>
        <w:spacing w:after="0" w:line="240" w:lineRule="auto"/>
        <w:rPr>
          <w:rFonts w:ascii="Calibri" w:eastAsia="Calibri" w:hAnsi="Calibri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4.нихкая эффективность атаки с воздуха на очаг горения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5.Выберите характеристику верхового пожара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1.огонь распространения по подстилке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2.огонь перемещается по кронам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3.кромка пожара с рваными краями</w:t>
      </w:r>
    </w:p>
    <w:p w:rsidR="007600FD" w:rsidRPr="007600FD" w:rsidRDefault="007600FD" w:rsidP="007600FD">
      <w:pPr>
        <w:spacing w:after="0" w:line="240" w:lineRule="auto"/>
        <w:rPr>
          <w:rFonts w:ascii="Calibri" w:eastAsia="Calibri" w:hAnsi="Calibri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4.форма пожара сильно вытянутая </w:t>
      </w:r>
      <w:r w:rsidR="00597671">
        <w:rPr>
          <w:rFonts w:ascii="Times New Roman" w:eastAsia="Calibri" w:hAnsi="Times New Roman" w:cs="Times New Roman"/>
          <w:sz w:val="24"/>
          <w:szCs w:val="24"/>
          <w:lang w:eastAsia="en-US"/>
        </w:rPr>
        <w:t>п</w:t>
      </w: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о</w:t>
      </w:r>
      <w:r w:rsidR="0059767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направлению ветра</w:t>
      </w: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7600FD" w:rsidRPr="007600FD" w:rsidRDefault="007600FD" w:rsidP="007600FD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6</w:t>
      </w:r>
      <w:r w:rsidRPr="007600FD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.Выберите из перечисленных инструментов и оборудования те, применение которых максимально эффективно при тушении лесных пожаров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1.мотопомпы 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2.автоцистерны 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3.воздуходувки –опрыскиватели</w:t>
      </w:r>
    </w:p>
    <w:p w:rsidR="007600FD" w:rsidRPr="007600FD" w:rsidRDefault="007600FD" w:rsidP="007600FD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600FD">
        <w:rPr>
          <w:rFonts w:ascii="Times New Roman" w:eastAsia="Calibri" w:hAnsi="Times New Roman" w:cs="Times New Roman"/>
          <w:sz w:val="24"/>
          <w:szCs w:val="24"/>
          <w:lang w:eastAsia="en-US"/>
        </w:rPr>
        <w:t>4.лопата и топор</w:t>
      </w:r>
    </w:p>
    <w:p w:rsidR="007600FD" w:rsidRPr="007600FD" w:rsidRDefault="007600FD" w:rsidP="007600FD">
      <w:pPr>
        <w:rPr>
          <w:rFonts w:ascii="Calibri" w:eastAsia="Calibri" w:hAnsi="Calibri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numPr>
          <w:ilvl w:val="1"/>
          <w:numId w:val="0"/>
        </w:numPr>
        <w:rPr>
          <w:rFonts w:ascii="Cambria" w:eastAsia="Times New Roman" w:hAnsi="Cambria" w:cs="Times New Roman"/>
          <w:b/>
          <w:i/>
          <w:iCs/>
          <w:color w:val="000000"/>
          <w:spacing w:val="15"/>
          <w:sz w:val="24"/>
          <w:szCs w:val="24"/>
          <w:lang w:eastAsia="en-US"/>
        </w:rPr>
      </w:pPr>
    </w:p>
    <w:p w:rsidR="00E96CBF" w:rsidRPr="00E96CBF" w:rsidRDefault="00E96CBF" w:rsidP="00E96CBF">
      <w:pPr>
        <w:numPr>
          <w:ilvl w:val="1"/>
          <w:numId w:val="0"/>
        </w:numPr>
        <w:rPr>
          <w:rFonts w:ascii="Cambria" w:eastAsia="Times New Roman" w:hAnsi="Cambria" w:cs="Times New Roman"/>
          <w:b/>
          <w:i/>
          <w:iCs/>
          <w:color w:val="000000"/>
          <w:spacing w:val="15"/>
          <w:sz w:val="24"/>
          <w:szCs w:val="24"/>
          <w:lang w:eastAsia="en-US"/>
        </w:rPr>
      </w:pPr>
      <w:r w:rsidRPr="00E96CBF">
        <w:rPr>
          <w:rFonts w:ascii="Cambria" w:eastAsia="Times New Roman" w:hAnsi="Cambria" w:cs="Times New Roman"/>
          <w:b/>
          <w:i/>
          <w:iCs/>
          <w:color w:val="000000"/>
          <w:spacing w:val="15"/>
          <w:sz w:val="24"/>
          <w:szCs w:val="24"/>
          <w:lang w:eastAsia="en-US"/>
        </w:rPr>
        <w:t xml:space="preserve">                                       Выбрать правильный ответ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1.Верно</w:t>
      </w:r>
      <w:r w:rsidR="0059767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ли ,что моросящий в течении нескольких часов дождь снижает пожарную опасность на более длительный срок, чем ливневый?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1.Верно 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2.неверно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2.Лесная </w:t>
      </w:r>
      <w:proofErr w:type="spellStart"/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пирология</w:t>
      </w:r>
      <w:proofErr w:type="spellEnd"/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-( ответь да, нет)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1.науко о вызываемых лесными пожарами многообразных изменениях в лесу.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2.определяет пути и возможности использования положительной роли огня в лесном хозяйстве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3.наука о болезнях и вредителях леса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4.разрабатывает методы борьбы с лесными пожарами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3.Лесной пожар- это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1.Стихийное неуправляемое распространение огня по лесной территории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2.Беспорядочное распространение огня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3.Всесторонее распространение огня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4.В чем заключается основное правило проведения отжига?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1.не допустить распространение огня в стороны от пожара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3.удалить весь горючий материал перед пожаром</w:t>
      </w:r>
      <w:r w:rsidR="0059767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                                                         </w:t>
      </w: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2.пустить огонь от опорной линии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4.зажигать по всей длине вала одновременно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5.Вероно ли  что лесные горючие материалы горят гетерогенно?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1.Верно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2.Неверно</w:t>
      </w:r>
    </w:p>
    <w:p w:rsidR="00E96CBF" w:rsidRPr="00D556B7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6.Что обязательно должны включать все средства противопожарной пропаганды?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1.Способы безопасного разведения огня в лесу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2.Тему охраны лесов от пожаров и бережного отношения к лесу 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3. Правила отдыха на природе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4.Правила пожарной безопасности в лесах РФ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7.Верно ли, что на класс пожарной опасности в лесу влияют лесорастительные условия?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1.Верно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2.Неверно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DF6A99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8.</w:t>
      </w:r>
      <w:r w:rsidRPr="00DF6A9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Что не относится к аппаратам для тушения пожаров водой и растворами химикатов?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1</w:t>
      </w: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.выкидные рукава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2.ранцевые огнетушители- опрыскиватели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3. мотопомпы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9. Верно ли, что торф горит?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1.Верно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2.Неверно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10.Лесные пожары делятся на:</w:t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1. низовые, верховые, подземные </w:t>
      </w:r>
    </w:p>
    <w:p w:rsidR="00E96CBF" w:rsidRPr="00E96CBF" w:rsidRDefault="00E96CBF" w:rsidP="00E96CBF">
      <w:pPr>
        <w:tabs>
          <w:tab w:val="left" w:pos="4155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2. Низовые , напочвенные и верховые </w:t>
      </w: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ab/>
      </w:r>
    </w:p>
    <w:p w:rsidR="00E96CBF" w:rsidRPr="00E96CBF" w:rsidRDefault="00E96CBF" w:rsidP="00E96CB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96CBF">
        <w:rPr>
          <w:rFonts w:ascii="Times New Roman" w:eastAsia="Calibri" w:hAnsi="Times New Roman" w:cs="Times New Roman"/>
          <w:sz w:val="24"/>
          <w:szCs w:val="24"/>
          <w:lang w:eastAsia="en-US"/>
        </w:rPr>
        <w:t>3. Низовые беглые и устойчивые, верховые беглые и устойчивые, почвенные, подстилочные, торфяные, одно очаговые и многоочаговые</w:t>
      </w:r>
    </w:p>
    <w:p w:rsidR="00951689" w:rsidRPr="00D556B7" w:rsidRDefault="00951689" w:rsidP="00E96CBF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  <w:u w:val="single"/>
          <w:lang w:eastAsia="en-US"/>
        </w:rPr>
      </w:pPr>
    </w:p>
    <w:p w:rsidR="00E96CBF" w:rsidRPr="00E96CBF" w:rsidRDefault="00951689" w:rsidP="00951689">
      <w:pPr>
        <w:keepNext/>
        <w:suppressLineNumbers/>
        <w:suppressAutoHyphens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51689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VII</w:t>
      </w:r>
      <w:r w:rsidRPr="0095168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E96CBF" w:rsidRPr="00E96CB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Установите соответствие схем отжига</w:t>
      </w:r>
    </w:p>
    <w:p w:rsidR="00E96CBF" w:rsidRPr="00E96CBF" w:rsidRDefault="00E96CBF" w:rsidP="00E96CBF">
      <w:pPr>
        <w:keepNext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E96CBF" w:rsidRPr="00E96CBF" w:rsidRDefault="00E96CBF" w:rsidP="00E96CBF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  <w:lang w:eastAsia="en-US"/>
        </w:rPr>
      </w:pPr>
      <w:r w:rsidRPr="00E96CBF">
        <w:rPr>
          <w:rFonts w:ascii="Calibri" w:eastAsia="Calibri" w:hAnsi="Calibri" w:cs="Times New Roman"/>
          <w:bCs/>
          <w:iCs/>
          <w:noProof/>
        </w:rPr>
        <w:drawing>
          <wp:inline distT="0" distB="0" distL="0" distR="0" wp14:anchorId="7AF6D5A8" wp14:editId="6A6F76B4">
            <wp:extent cx="2324100" cy="590550"/>
            <wp:effectExtent l="0" t="0" r="0" b="0"/>
            <wp:docPr id="83" name="Рисунок 8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6CBF">
        <w:rPr>
          <w:rFonts w:ascii="Calibri" w:eastAsia="Calibri" w:hAnsi="Calibri" w:cs="Times New Roman"/>
          <w:bCs/>
          <w:iCs/>
          <w:lang w:eastAsia="en-US"/>
        </w:rPr>
        <w:t xml:space="preserve">    1                     </w:t>
      </w:r>
    </w:p>
    <w:p w:rsidR="00E96CBF" w:rsidRPr="00E96CBF" w:rsidRDefault="00E96CBF" w:rsidP="00E96CBF">
      <w:pPr>
        <w:keepNext/>
        <w:suppressLineNumbers/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E96CBF" w:rsidRPr="00E96CBF" w:rsidRDefault="00E96CBF" w:rsidP="00E96CBF">
      <w:pPr>
        <w:rPr>
          <w:rFonts w:ascii="Calibri" w:eastAsia="Calibri" w:hAnsi="Calibri" w:cs="Times New Roman"/>
          <w:color w:val="0000FF"/>
          <w:lang w:eastAsia="en-US"/>
        </w:rPr>
      </w:pPr>
      <w:r w:rsidRPr="00E96CBF">
        <w:rPr>
          <w:rFonts w:ascii="Calibri" w:eastAsia="Calibri" w:hAnsi="Calibri" w:cs="Times New Roman"/>
          <w:noProof/>
          <w:color w:val="0000FF"/>
        </w:rPr>
        <w:drawing>
          <wp:inline distT="0" distB="0" distL="0" distR="0" wp14:anchorId="5129CE27" wp14:editId="4BD6842F">
            <wp:extent cx="2324100" cy="733425"/>
            <wp:effectExtent l="0" t="0" r="0" b="9525"/>
            <wp:docPr id="84" name="Рисунок 8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6CBF">
        <w:rPr>
          <w:rFonts w:ascii="Calibri" w:eastAsia="Calibri" w:hAnsi="Calibri" w:cs="Times New Roman"/>
          <w:color w:val="000000"/>
          <w:lang w:eastAsia="en-US"/>
        </w:rPr>
        <w:t>2</w:t>
      </w:r>
    </w:p>
    <w:p w:rsidR="00E96CBF" w:rsidRPr="00E96CBF" w:rsidRDefault="00E96CBF" w:rsidP="00E96CBF">
      <w:pPr>
        <w:rPr>
          <w:rFonts w:ascii="Times New Roman" w:eastAsia="Calibri" w:hAnsi="Times New Roman" w:cs="Times New Roman"/>
          <w:color w:val="000000"/>
          <w:lang w:eastAsia="en-US"/>
        </w:rPr>
      </w:pPr>
      <w:r w:rsidRPr="00E96CBF">
        <w:rPr>
          <w:rFonts w:ascii="Times New Roman" w:eastAsia="Calibri" w:hAnsi="Times New Roman" w:cs="Times New Roman"/>
          <w:color w:val="000000"/>
          <w:lang w:eastAsia="en-US"/>
        </w:rPr>
        <w:t>А- Изображен  отжиг способом гребенки</w:t>
      </w:r>
    </w:p>
    <w:p w:rsidR="00E96CBF" w:rsidRPr="00D556B7" w:rsidRDefault="00E96CBF" w:rsidP="00E96CBF">
      <w:pPr>
        <w:rPr>
          <w:rFonts w:ascii="Times New Roman" w:eastAsia="Calibri" w:hAnsi="Times New Roman" w:cs="Times New Roman"/>
          <w:color w:val="000000"/>
          <w:lang w:eastAsia="en-US"/>
        </w:rPr>
      </w:pPr>
      <w:r w:rsidRPr="00E96CBF">
        <w:rPr>
          <w:rFonts w:ascii="Times New Roman" w:eastAsia="Calibri" w:hAnsi="Times New Roman" w:cs="Times New Roman"/>
          <w:color w:val="000000"/>
          <w:lang w:eastAsia="en-US"/>
        </w:rPr>
        <w:t xml:space="preserve">Б - Изображен  отжиг  ступенчатым способом </w:t>
      </w:r>
    </w:p>
    <w:p w:rsidR="00951689" w:rsidRPr="00E96CBF" w:rsidRDefault="00951689" w:rsidP="00951689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951689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IIX</w:t>
      </w:r>
      <w:r w:rsidRPr="00D556B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Pr="0095168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Определи позиции</w:t>
      </w:r>
    </w:p>
    <w:p w:rsidR="00951689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8"/>
          <w:lang w:eastAsia="en-US"/>
        </w:rPr>
      </w:pPr>
      <w:r w:rsidRPr="00951689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78720" behindDoc="0" locked="0" layoutInCell="1" allowOverlap="1" wp14:anchorId="7F99ECFE" wp14:editId="4F25B80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76500" cy="1914525"/>
            <wp:effectExtent l="0" t="0" r="0" b="0"/>
            <wp:wrapSquare wrapText="bothSides"/>
            <wp:docPr id="85" name="Рисунок 85" descr="http://ok-t.ru/studopediaru/baza1/2224009882519.files/image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ok-t.ru/studopediaru/baza1/2224009882519.files/image0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0011"/>
                    <a:stretch/>
                  </pic:blipFill>
                  <pic:spPr bwMode="auto">
                    <a:xfrm>
                      <a:off x="0" y="0"/>
                      <a:ext cx="2479675" cy="191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sz w:val="28"/>
          <w:lang w:eastAsia="en-US"/>
        </w:rPr>
        <w:t>1.</w:t>
      </w:r>
    </w:p>
    <w:p w:rsidR="00951689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2.</w:t>
      </w:r>
    </w:p>
    <w:p w:rsidR="00951689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3.</w:t>
      </w:r>
    </w:p>
    <w:p w:rsidR="00951689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4.</w:t>
      </w:r>
    </w:p>
    <w:p w:rsidR="00951689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8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5.</w:t>
      </w:r>
    </w:p>
    <w:p w:rsidR="00045058" w:rsidRDefault="00951689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0"/>
          <w:szCs w:val="20"/>
          <w:lang w:eastAsia="en-US"/>
        </w:rPr>
      </w:pPr>
      <w:r>
        <w:rPr>
          <w:rFonts w:ascii="Times New Roman" w:eastAsia="Calibri" w:hAnsi="Times New Roman" w:cs="Times New Roman"/>
          <w:sz w:val="28"/>
          <w:lang w:eastAsia="en-US"/>
        </w:rPr>
        <w:t>6.</w:t>
      </w:r>
      <w:r>
        <w:rPr>
          <w:rFonts w:ascii="Times New Roman" w:eastAsia="Calibri" w:hAnsi="Times New Roman" w:cs="Times New Roman"/>
          <w:sz w:val="28"/>
          <w:lang w:eastAsia="en-US"/>
        </w:rPr>
        <w:br w:type="textWrapping" w:clear="all"/>
      </w:r>
      <w:r w:rsidR="00045058" w:rsidRPr="00045058">
        <w:rPr>
          <w:rFonts w:ascii="Times New Roman" w:eastAsia="Calibri" w:hAnsi="Times New Roman" w:cs="Times New Roman"/>
          <w:sz w:val="20"/>
          <w:szCs w:val="20"/>
          <w:lang w:eastAsia="en-US"/>
        </w:rPr>
        <w:t>Плуг комбинированный лесной</w:t>
      </w:r>
      <w:r w:rsidR="00045058">
        <w:rPr>
          <w:rFonts w:ascii="Times New Roman" w:eastAsia="Calibri" w:hAnsi="Times New Roman" w:cs="Times New Roman"/>
          <w:sz w:val="20"/>
          <w:szCs w:val="20"/>
          <w:lang w:eastAsia="en-US"/>
        </w:rPr>
        <w:t xml:space="preserve">  </w:t>
      </w:r>
      <w:r w:rsidR="00045058" w:rsidRPr="00045058">
        <w:rPr>
          <w:rFonts w:ascii="Times New Roman" w:eastAsia="Calibri" w:hAnsi="Times New Roman" w:cs="Times New Roman"/>
          <w:sz w:val="20"/>
          <w:szCs w:val="20"/>
          <w:lang w:eastAsia="en-US"/>
        </w:rPr>
        <w:t>ПКЛ-70</w:t>
      </w:r>
    </w:p>
    <w:p w:rsidR="002870F7" w:rsidRPr="00045058" w:rsidRDefault="002870F7" w:rsidP="00FE1B77">
      <w:pPr>
        <w:spacing w:before="60" w:line="240" w:lineRule="auto"/>
        <w:ind w:right="200"/>
        <w:jc w:val="both"/>
        <w:rPr>
          <w:rFonts w:ascii="Times New Roman" w:eastAsia="Calibri" w:hAnsi="Times New Roman" w:cs="Times New Roman"/>
          <w:sz w:val="20"/>
          <w:szCs w:val="20"/>
          <w:lang w:eastAsia="en-US"/>
        </w:rPr>
      </w:pPr>
    </w:p>
    <w:p w:rsidR="00EE79C0" w:rsidRDefault="009B588E" w:rsidP="00EE79C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3.3.1</w:t>
      </w:r>
      <w:r w:rsidRPr="00D07F35">
        <w:rPr>
          <w:rFonts w:ascii="Times New Roman" w:hAnsi="Times New Roman" w:cs="Times New Roman"/>
          <w:b/>
          <w:bCs/>
          <w:sz w:val="28"/>
          <w:szCs w:val="28"/>
        </w:rPr>
        <w:t>. ПРОИЗВОДСТВЕННАЯ ПРАКТИКА</w:t>
      </w:r>
    </w:p>
    <w:p w:rsidR="00EE79C0" w:rsidRDefault="00EE79C0" w:rsidP="00EE7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EE79C0" w:rsidRPr="0045203F" w:rsidRDefault="00802BF3" w:rsidP="00EE7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</w:t>
      </w:r>
      <w:r w:rsidR="00EE79C0" w:rsidRPr="0045203F">
        <w:rPr>
          <w:rFonts w:ascii="Times New Roman" w:hAnsi="Times New Roman"/>
          <w:bCs/>
          <w:sz w:val="28"/>
          <w:szCs w:val="28"/>
        </w:rPr>
        <w:t>Предметом оценки производственной практике обязательно являются дидактические единицы «иметь практический опыт» и «уметь».</w:t>
      </w:r>
    </w:p>
    <w:p w:rsidR="00EE79C0" w:rsidRPr="00204C28" w:rsidRDefault="00EE79C0" w:rsidP="00EE79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Формами организации производственной</w:t>
      </w:r>
      <w:r w:rsidRPr="00204C28">
        <w:rPr>
          <w:rFonts w:ascii="Times New Roman" w:hAnsi="Times New Roman" w:cs="Times New Roman"/>
          <w:bCs/>
          <w:sz w:val="28"/>
          <w:szCs w:val="28"/>
        </w:rPr>
        <w:t xml:space="preserve"> практики являются</w:t>
      </w:r>
      <w:r>
        <w:rPr>
          <w:rFonts w:ascii="Times New Roman" w:hAnsi="Times New Roman" w:cs="Times New Roman"/>
          <w:bCs/>
          <w:sz w:val="28"/>
          <w:szCs w:val="28"/>
        </w:rPr>
        <w:t xml:space="preserve"> о</w:t>
      </w:r>
      <w:r w:rsidRPr="00204C28">
        <w:rPr>
          <w:rFonts w:ascii="Times New Roman" w:hAnsi="Times New Roman" w:cs="Times New Roman"/>
          <w:bCs/>
          <w:sz w:val="28"/>
          <w:szCs w:val="28"/>
        </w:rPr>
        <w:t>бучение на предприятиях города и района на договорной основе с социальными партнерами.</w:t>
      </w:r>
    </w:p>
    <w:p w:rsidR="00F07C58" w:rsidRPr="0076556D" w:rsidRDefault="00802BF3" w:rsidP="008B72BA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EE79C0" w:rsidRPr="00B13D13">
        <w:rPr>
          <w:rFonts w:ascii="Times New Roman" w:hAnsi="Times New Roman" w:cs="Times New Roman"/>
          <w:sz w:val="28"/>
          <w:szCs w:val="28"/>
        </w:rPr>
        <w:t>Оценки</w:t>
      </w:r>
      <w:r w:rsidR="00EE79C0">
        <w:rPr>
          <w:rFonts w:ascii="Times New Roman" w:hAnsi="Times New Roman" w:cs="Times New Roman"/>
          <w:sz w:val="28"/>
          <w:szCs w:val="28"/>
        </w:rPr>
        <w:t xml:space="preserve"> по производственной</w:t>
      </w:r>
      <w:r w:rsidR="00EE79C0" w:rsidRPr="00B13D13">
        <w:rPr>
          <w:rFonts w:ascii="Times New Roman" w:hAnsi="Times New Roman" w:cs="Times New Roman"/>
          <w:sz w:val="28"/>
          <w:szCs w:val="28"/>
        </w:rPr>
        <w:t xml:space="preserve"> практики обучающимся выставляется в журнал учета учебной и производственной практики на основании</w:t>
      </w:r>
      <w:r w:rsidR="00EE79C0" w:rsidRPr="00636737">
        <w:rPr>
          <w:rFonts w:ascii="Times New Roman" w:hAnsi="Times New Roman" w:cs="Times New Roman"/>
          <w:sz w:val="28"/>
          <w:szCs w:val="28"/>
        </w:rPr>
        <w:t xml:space="preserve"> дневника</w:t>
      </w:r>
      <w:r w:rsidR="00EE79C0">
        <w:rPr>
          <w:rFonts w:ascii="Times New Roman" w:hAnsi="Times New Roman" w:cs="Times New Roman"/>
          <w:sz w:val="28"/>
          <w:szCs w:val="28"/>
        </w:rPr>
        <w:t xml:space="preserve"> учета производственной практики,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EE79C0" w:rsidRPr="00B13D13">
        <w:rPr>
          <w:rFonts w:ascii="Times New Roman" w:hAnsi="Times New Roman" w:cs="Times New Roman"/>
          <w:sz w:val="28"/>
          <w:szCs w:val="28"/>
        </w:rPr>
        <w:t>данных аттестационного листа с места прохождения практики, составленного и подписанного представителем образовательного учреждения и ответственным лицом организации (базы практики). В аттестационном листе  отражаются виды работ, выполненные обучающимся во время практики, их объем, качество выполнения в соответствии с требованиями организации, в которо</w:t>
      </w:r>
      <w:r w:rsidR="00EE79C0">
        <w:rPr>
          <w:rFonts w:ascii="Times New Roman" w:hAnsi="Times New Roman" w:cs="Times New Roman"/>
          <w:sz w:val="28"/>
          <w:szCs w:val="28"/>
        </w:rPr>
        <w:t>й проходила практика</w:t>
      </w:r>
      <w:r w:rsidR="003E1F4A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F07C58" w:rsidRPr="0076556D" w:rsidRDefault="009B588E" w:rsidP="00F07C5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3.3.2.</w:t>
      </w:r>
      <w:r w:rsidR="00BE6A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E6AE1" w:rsidRPr="00BE6AE1">
        <w:rPr>
          <w:rFonts w:ascii="Times New Roman" w:hAnsi="Times New Roman" w:cs="Times New Roman"/>
          <w:b/>
          <w:sz w:val="28"/>
          <w:szCs w:val="28"/>
        </w:rPr>
        <w:t>ПЕРЕЧЕНЬ ВИДОВ РАБОТ</w:t>
      </w:r>
      <w:r w:rsidR="00F337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E6AE1" w:rsidRPr="00BE6AE1">
        <w:rPr>
          <w:rFonts w:ascii="Times New Roman" w:hAnsi="Times New Roman" w:cs="Times New Roman"/>
          <w:b/>
          <w:sz w:val="28"/>
          <w:szCs w:val="28"/>
        </w:rPr>
        <w:t xml:space="preserve"> ПРОИЗВОДСТВЕННОЙ ПРАКТИКИ</w:t>
      </w:r>
    </w:p>
    <w:p w:rsidR="00802603" w:rsidRPr="00802603" w:rsidRDefault="00F07C58" w:rsidP="0080260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6556D">
        <w:rPr>
          <w:rFonts w:ascii="Times New Roman" w:hAnsi="Times New Roman" w:cs="Times New Roman"/>
          <w:sz w:val="28"/>
          <w:szCs w:val="28"/>
        </w:rPr>
        <w:t>Таблица</w:t>
      </w:r>
      <w:r w:rsidR="00A456F6">
        <w:rPr>
          <w:rFonts w:ascii="Times New Roman" w:hAnsi="Times New Roman" w:cs="Times New Roman"/>
          <w:sz w:val="28"/>
          <w:szCs w:val="28"/>
        </w:rPr>
        <w:t xml:space="preserve"> 9</w:t>
      </w:r>
      <w:r w:rsidRPr="0076556D">
        <w:rPr>
          <w:rFonts w:ascii="Times New Roman" w:hAnsi="Times New Roman" w:cs="Times New Roman"/>
          <w:sz w:val="28"/>
          <w:szCs w:val="28"/>
        </w:rPr>
        <w:t>. Перечень видов ра</w:t>
      </w:r>
      <w:r w:rsidR="00802603">
        <w:rPr>
          <w:rFonts w:ascii="Times New Roman" w:hAnsi="Times New Roman" w:cs="Times New Roman"/>
          <w:sz w:val="28"/>
          <w:szCs w:val="28"/>
        </w:rPr>
        <w:t>бот производственной практики</w:t>
      </w:r>
      <w:r w:rsidR="00802603" w:rsidRPr="00802603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pPr w:leftFromText="180" w:rightFromText="180" w:vertAnchor="text" w:tblpXSpec="center" w:tblpY="1"/>
        <w:tblOverlap w:val="never"/>
        <w:tblW w:w="47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C0" w:firstRow="0" w:lastRow="1" w:firstColumn="1" w:lastColumn="1" w:noHBand="0" w:noVBand="0"/>
      </w:tblPr>
      <w:tblGrid>
        <w:gridCol w:w="1117"/>
        <w:gridCol w:w="18"/>
        <w:gridCol w:w="6523"/>
        <w:gridCol w:w="1381"/>
      </w:tblGrid>
      <w:tr w:rsidR="00802603" w:rsidRPr="00802603" w:rsidTr="002F78D3">
        <w:trPr>
          <w:trHeight w:val="989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608" w:type="pct"/>
            <w:shd w:val="clear" w:color="auto" w:fill="FFFFFF"/>
            <w:vAlign w:val="center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Виды работ</w:t>
            </w:r>
          </w:p>
        </w:tc>
        <w:tc>
          <w:tcPr>
            <w:tcW w:w="764" w:type="pct"/>
            <w:shd w:val="clear" w:color="auto" w:fill="FFFFFF"/>
            <w:vAlign w:val="center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20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802603" w:rsidRPr="00802603" w:rsidTr="002F78D3">
        <w:trPr>
          <w:trHeight w:val="20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предприятием. Инструктаж по ТБ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при сборе и переработке семян, работе в питомнике. Ознакомление с организацией и планированием труда на производственном участке, в бригаде, на рабочем месте. Проверка знаний обучающимися по требованиям безопасности труда, пожарной безопасности и умению документально оформить проверку.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555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Сбор шишек сосны в действующей лесосеке с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соблюдением зоны безопасности.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BF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ПК1,ПК3,ОК1-6, 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У3,У1,З3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ЛР7,ЛР10,ЛР13,ЛР14,Л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915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шишкосушилке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соблюдением температурного режима и общей технологии сушки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ПК1,ПК3,ОК1,У1,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З4,З8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802B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ЛР4,ЛР7,ЛР10,ЛР13,ЛР14,Л</w:t>
            </w:r>
            <w:r w:rsidR="00802BF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941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Выгрузка семян сосны, проведение обслуживания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шишкосушилки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загрузка рабочего барабана новой партией шишек.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ПК3,ОК1,ОК6,У3,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У1,З9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802B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ЛР4,ЛР7,ЛР10,ЛР13,ЛР14, Л</w:t>
            </w:r>
            <w:r w:rsidR="00802BF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682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Обескрыливание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семян на семяочистительной машине МОС-1А.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ПК3,ОК1,ОК6,У1,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У3,З8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</w:tc>
      </w:tr>
      <w:tr w:rsidR="00802603" w:rsidRPr="00802603" w:rsidTr="002F78D3">
        <w:trPr>
          <w:trHeight w:val="855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Сортировка лесных семян на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пневмосепораторе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ПЛС-5М.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ПК3,ОК1,ОК6,У1,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З8</w:t>
            </w:r>
            <w:r w:rsidR="00802BF3">
              <w:rPr>
                <w:rFonts w:ascii="Times New Roman" w:eastAsia="Times New Roman" w:hAnsi="Times New Roman" w:cs="Times New Roman"/>
                <w:sz w:val="24"/>
                <w:szCs w:val="24"/>
              </w:rPr>
              <w:t>,ЛР4,</w:t>
            </w:r>
            <w:r w:rsidR="00802BF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802BF3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714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Проверка технического состояния оборудования и устранение возникших неисправностей.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ПК3,ОК3,З9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0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Подготовка семян к посеву, проверка всхожести семян, определение нормы высева. </w:t>
            </w:r>
          </w:p>
        </w:tc>
        <w:tc>
          <w:tcPr>
            <w:tcW w:w="764" w:type="pct"/>
            <w:shd w:val="clear" w:color="auto" w:fill="FFFFFF"/>
            <w:vAlign w:val="center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ПК1,ОК5,ОК3,У1,У2,З4,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0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Ознакомление, беседа инженера предприятия  с обучающимися с целью ознакомления  их хозяйством  и опытом внедрения инженерных   технологий создания лесных культур. Инструктаж по правилам безопасности при работе на МТА. 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Проверка знаний учащихся по требованиям безопасности труда, противопожарной безопасности, умению документально оформить проверку.</w:t>
            </w:r>
          </w:p>
        </w:tc>
        <w:tc>
          <w:tcPr>
            <w:tcW w:w="764" w:type="pct"/>
            <w:shd w:val="clear" w:color="auto" w:fill="FFFFFF"/>
            <w:vAlign w:val="center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ОК4,ПК3,З1,У2,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 ЛР10, ЛР13, ЛР14,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1536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10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основной и предпосевной обработки почвы.          Агрегат для основной обработки почвы трактор ДТ-75М, плуг ПН-4-35. Проверка технического состояния и принятие пахотного агрегата (при обнаружении неисправностей – устранить их). Подготовка агрегата к работе.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ПК1,ПК2,ПК3,ОК3,У2,У9,З4,З8,З9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456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11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Работа на МТА  для основной обработки почвы трактор МТЗ-82, культиватор КПС-4Г. Проверка технического состояния и принятие пахотного агрегата для предпосевной обработки почвы (при обнаружении неисправностей - устранить их). Выполнение сплошной культивации с соблюдением агротехнических требований. Маневрирование скоростями для получения наибольшей производительности труда. Техническое обслуживание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ПК1,ПК2,ПК3,ОК3,З8,З9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1224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12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Поверхностная обработка почвы трактор МТЗ-82, сцепка борон БЗС С-6. Проверка технического состояния и принятие  агрегата для предпосевной обработки почвы (при обнаружении неисправностей - устранить их). Техническое обслуживание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ПК1,ПК2,ПК3,ОК3,З8,З9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ЛР7,ЛР10, 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912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13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Обработка</w:t>
            </w:r>
            <w:r w:rsid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тяжелых почв – фреза почвенная РПШ-1,3 на базе Т-16.Проверка технического состояния и принятие агрегата для обработки почвы (при обнаружении неисправностей - устранить их).</w:t>
            </w:r>
            <w:r w:rsidR="0003552C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Техническое обслуживание в конце смены.                                   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ПК1,ПК2,ПК3,ОК3,З8,З9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180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14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03552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Планировка  поверхности участка и изготовления грядок на агрегате ВГ-3,6.Проверка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ОК2,ОК3,З9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113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15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приготовления и внесения удобрений МТЗ-82, РУМ-8, РОУ-6М.  Проверка технического состояния и принятие агрегата для органических удобрений (при обнаружении неисправностей – устранить их). Подготовка агрегата к работе. Выполнение работ на агрегате с соблюдением требований безопасности.  Техническое обслуживание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ПК1,ПК2,ПК3,ОК3,З4,З8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:rsidR="00802603" w:rsidRPr="00802603" w:rsidRDefault="00123B75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257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16</w:t>
            </w: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МТА для внесения минеральных удобрений,  трактор МТЗ-82, разбрасыватель минеральных удобрений  НРУ-0,5. Проверка технического состояния и принятие агрегата для внесения минеральных удобрений (при обнаружении неисправностей – устранить их). Подготовка агрегата к работе. Выполнение работ на агрегате с соблюдением требований безопасности. Техническое обслуживание 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ПК1,ПК2,ПК3,ОК3,З4,З8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2686"/>
        </w:trPr>
        <w:tc>
          <w:tcPr>
            <w:tcW w:w="628" w:type="pct"/>
            <w:gridSpan w:val="2"/>
            <w:shd w:val="clear" w:color="auto" w:fill="FFFFFF"/>
          </w:tcPr>
          <w:p w:rsidR="00802603" w:rsidRPr="008B72BA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B72B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 для обработки ядохимикатами.</w:t>
            </w:r>
            <w:r w:rsid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МТА для обработки лесных культур ядохимикатами, трактор МТЗ-82, опрыскиватель ПОУ-15. Проверка технического состояния и принятие агрегата (при обнаружении неисправностей – устранить их).Подготовка агрегата к работе. Выполнение работ на агрегате с соблюдением требований безопасности. Настройка агрегата и выполнение операций по «технологической колее». Техническое обслуживание 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ПК1,ПК2,ПК3,ОК3,З4,З8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1835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18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посевных и посадочных машинах. МТА для посева, трактор МТЗ-82, сеялка СЛП – 1А. Проверка технического состояния и принятие агрегата (при обнаружении неисправностей – устранить их). Подготовка агрегата к работе. Проверка правильности установки сеялки на норму высева. Техническое обслуживание 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ПК1,ПК2,ПК3,ОК3,З4,З9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2399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19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посадки сеянцев в школьном отделении, трактор МТЗ-82, сажалка сеянцев ССЧ-5\3.Проверка технического состояния и принятие агрегата (при обнаружении неисправностей – устранить их). Подготовка агрегата к работе. Настройка агрегата и выполнение операций по «технологической колее». Устранение выявленных в процессе работы неисправностей. Техническое обслуживание 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ПК3,ОК2,ОК6,У2,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З4,З9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02603" w:rsidRPr="00802603" w:rsidTr="002F78D3">
        <w:trPr>
          <w:trHeight w:val="268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20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междурядной обработки почвы посевного и школьного отделения. Культиваторы КПФ-1,5А, КЛ-1,25, КПШ-1,25 или ККП-1,5, трактор Т-16М.Проверка технического состояния и принятие агрегата (при обнаружении неисправностей – устранить их). Подготовка агрегата к работе. Проверка правильности установки рабочих органов в зависимости от схем посадки, посева. Устранение выявленных в процессе работы неисправностей. Техническое обслуживание  агрегата в конце смены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ПК1,ПК3,ОК4,У2,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З4,З9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167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МТА для подрезки корней, трактор МТЗ-82,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корнеподрезчики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КНУ-1,2, ППК-1,2.Проверка технического состояния и принятие агрегата (при обнаружении неисправностей – устранить их). Подготовка агрегата к работе. Устранение </w:t>
            </w:r>
            <w:r w:rsidR="00123B75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выявленных в процессе работы неисправностей. Техническое обслуживание  агрегата в конце смены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ПК1,ПК3,ОК2,ОК3,ПО1,У2,З4,З8,З9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1826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МТА для выкопки посадочного материала, трактор МТЗ-82, машина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выкопочная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МВ-1,3А.Проверка технического состояния и принятие агрегата (при обнаружении неисправностей – устранить их). Подготовка агрегата к работе. Устранение выявленных в процессе работы неисправностей. Техническое обслуживание  агрегата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ПК1,ОК3,ПО1,У2,З4,З9</w:t>
            </w:r>
            <w:r w:rsidR="00123B75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123B7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123B75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970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23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Закладка пробной площади, изготовление столбиков  их  маркировка. Подс</w:t>
            </w:r>
            <w:r w:rsid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>чет и оценка возобновления леса,</w:t>
            </w:r>
            <w:r w:rsidR="0003552C" w:rsidRPr="0003552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03552C" w:rsidRP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искусственном и естественном </w:t>
            </w:r>
            <w:proofErr w:type="spellStart"/>
            <w:r w:rsidR="0003552C" w:rsidRP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лесовозобновлении</w:t>
            </w:r>
            <w:proofErr w:type="spellEnd"/>
            <w:r w:rsidR="0003552C" w:rsidRP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>. Дополнение лесных культур после инвентаризации</w:t>
            </w:r>
            <w:r w:rsidR="0003552C" w:rsidRPr="0003552C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123B75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>-3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,У3,З5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 w:rsidR="00902F8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902F80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62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24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Аренда лесного фонда предприятия, арендная плата. Порядок оформления лесных насаждений в аренду.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123B75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ОК1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>-3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,ОК5,З2,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>У6,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З6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 w:rsidR="00902F8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902F80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20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25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Расчет годичной лесосеки по хвойному и лиственному хозяйству, набор и отвод насаждений в рубку на зимний и летний период.</w:t>
            </w:r>
            <w:r w:rsidR="0003552C" w:rsidRPr="0003552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03552C" w:rsidRP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документацией.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902F80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ОК3,ОК4,У3,У7,З5,З3,З6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93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26</w:t>
            </w:r>
          </w:p>
          <w:p w:rsidR="00802603" w:rsidRPr="00802603" w:rsidRDefault="00802603" w:rsidP="00802603">
            <w:pPr>
              <w:rPr>
                <w:rFonts w:ascii="Calibri" w:eastAsia="Calibri" w:hAnsi="Calibri" w:cs="Times New Roman"/>
                <w:lang w:eastAsia="en-US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Съемка участка местности буссолью БГ-1.Промер сторон мерной лентой. Привязка к квартальной сети.</w:t>
            </w:r>
            <w:r w:rsidR="0003552C" w:rsidRPr="0003552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03552C" w:rsidRPr="0003552C">
              <w:rPr>
                <w:rFonts w:ascii="Times New Roman" w:eastAsia="Times New Roman" w:hAnsi="Times New Roman" w:cs="Times New Roman"/>
                <w:sz w:val="24"/>
                <w:szCs w:val="24"/>
              </w:rPr>
              <w:t>Документальное оформление плана работ на отведенном участке</w:t>
            </w:r>
            <w:r w:rsidR="0003552C" w:rsidRPr="0003552C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ПК3,ОК3,У6,З5</w:t>
            </w:r>
            <w:r w:rsidR="00902F80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 w:rsidR="00902F8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="00902F80"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435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27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Съемка участка местности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GPS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.Изготовление деляночных столбов.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902F80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ПК1,ПК3ОК1-3,ОК5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,У6,З5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ЛР7,ЛР15Л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70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lastRenderedPageBreak/>
              <w:t>28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Закладка пробной площади. Определение высоты и диаметра модельных деревьев.                                            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902F80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ПК1,ОК1-3,ОК5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ОК6,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У6,З5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520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29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пород деревьев, диаметров и заполнение пересчётной ведомости.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902F80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ПК1,ОК1-3,ОК5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ОК6,У3,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У6,З5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ЛР16</w:t>
            </w:r>
          </w:p>
        </w:tc>
      </w:tr>
      <w:tr w:rsidR="00802603" w:rsidRPr="00802603" w:rsidTr="002F78D3">
        <w:trPr>
          <w:trHeight w:val="44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30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категории санитарного состояния насаждения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F78D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ПК1,ПК3ОК1-3,ОК5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ОК6,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У6,З5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,З10,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648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31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ведомости материально-денежной оценки лесосеки по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перечетной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ведомости на пробной площади, составление акта приема-передачи лесосеки.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F78D3" w:rsidP="002F78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ПК1,ПК3,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- 5     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У6,З1,З2,З3,З6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,ЛР4,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ЛР10,ЛР13Л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74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32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ведомости материально-денежной оценки лесосеки  по материалам лесоустройства </w:t>
            </w:r>
            <w:r w:rsidR="007502B1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компьютерной</w:t>
            </w:r>
            <w:r w:rsidR="007502B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программе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F78D3" w:rsidP="002F78D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</w:t>
            </w:r>
            <w:r w:rsidR="00EB10DA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ПК3,ОК1-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</w:t>
            </w:r>
            <w:r w:rsidR="00EB10D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ОК5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ОК6,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У6,З5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</w:p>
        </w:tc>
      </w:tr>
      <w:tr w:rsidR="00802603" w:rsidRPr="00802603" w:rsidTr="002F78D3">
        <w:trPr>
          <w:trHeight w:val="872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33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Составление технологической карты  разработки лесосеки методом узких лент с сохранением подроста хвойных пород.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EB10DA" w:rsidP="00EB10D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ПК1,ОК1-3,ОК1-3,ОК5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ОК6У3,У6,З3,З7, ЛР4,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ЛР7,ЛР10,ЛР13, Л</w:t>
            </w:r>
            <w:r w:rsidRPr="002B5B6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Р16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02603" w:rsidRPr="00802603" w:rsidTr="002F78D3">
        <w:trPr>
          <w:trHeight w:val="87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34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Техника безопасности при работе с бензопилами, разметке хлыстов, обрубке сучьев и </w:t>
            </w:r>
            <w:proofErr w:type="spellStart"/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раскряжовке</w:t>
            </w:r>
            <w:proofErr w:type="spellEnd"/>
            <w:r w:rsidRPr="0080260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хлыстов на сортименты, сортировке по длине, типу и качеству.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EB10DA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,У5,З6,З8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,ЛР4,ЛР10,ЛР13,ЛР14ЛР16</w:t>
            </w:r>
          </w:p>
        </w:tc>
      </w:tr>
      <w:tr w:rsidR="00802603" w:rsidRPr="00802603" w:rsidTr="002F78D3">
        <w:trPr>
          <w:trHeight w:val="536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Работа с бензомоторными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пилами 1 группы: МП-5, «Урал-2» на раскряжевке хлыстов.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Проверка технического состояния и принятие агрегата (при обнаружении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EB10DA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ПК3,ОК1-ОК3,ОК4,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У5,З9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ЛР4,ЛР10,ЛР13,ЛР14ЛР16</w:t>
            </w:r>
          </w:p>
        </w:tc>
      </w:tr>
      <w:tr w:rsidR="00802603" w:rsidRPr="00802603" w:rsidTr="002F78D3">
        <w:trPr>
          <w:trHeight w:val="51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36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Работа с бензомоторными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 пилами 2 группы: 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Still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  <w:t>Husqvarna</w:t>
            </w:r>
            <w:r w:rsidRPr="0080260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/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EB10DA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 w:rsidR="00EB10DA">
              <w:rPr>
                <w:rFonts w:ascii="Times New Roman" w:eastAsia="Times New Roman" w:hAnsi="Times New Roman" w:cs="Times New Roman"/>
                <w:sz w:val="24"/>
                <w:szCs w:val="24"/>
              </w:rPr>
              <w:t>1-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3,У5,</w:t>
            </w:r>
            <w:r w:rsidR="00EB10DA">
              <w:rPr>
                <w:rFonts w:ascii="Times New Roman" w:eastAsia="Times New Roman" w:hAnsi="Times New Roman" w:cs="Times New Roman"/>
                <w:sz w:val="24"/>
                <w:szCs w:val="24"/>
              </w:rPr>
              <w:t>У6,З8З9,ЛР4,</w:t>
            </w:r>
          </w:p>
          <w:p w:rsidR="00802603" w:rsidRPr="00802603" w:rsidRDefault="00EB10DA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ЛР10,ЛР13,ЛР14ЛР16</w:t>
            </w:r>
          </w:p>
        </w:tc>
      </w:tr>
      <w:tr w:rsidR="00802603" w:rsidRPr="00802603" w:rsidTr="002F78D3">
        <w:trPr>
          <w:trHeight w:val="51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Сортировка готовых лесоматериалов по длине, типу и качеству.</w:t>
            </w:r>
          </w:p>
        </w:tc>
        <w:tc>
          <w:tcPr>
            <w:tcW w:w="764" w:type="pct"/>
            <w:shd w:val="clear" w:color="auto" w:fill="FFFFFF"/>
          </w:tcPr>
          <w:p w:rsidR="00255054" w:rsidRDefault="00EB10DA" w:rsidP="00255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ОК1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-3,У5,У6,</w:t>
            </w:r>
            <w:r w:rsidR="00802603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З6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,З7, ЛР4,</w:t>
            </w:r>
          </w:p>
          <w:p w:rsidR="00802603" w:rsidRPr="00802603" w:rsidRDefault="00255054" w:rsidP="00255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ЛР10,ЛР13,ЛР14ЛР16</w:t>
            </w:r>
          </w:p>
        </w:tc>
      </w:tr>
      <w:tr w:rsidR="00802603" w:rsidRPr="00802603" w:rsidTr="002F78D3">
        <w:trPr>
          <w:trHeight w:val="480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осветления лесных культур КОГ-2,3. трактор ДТ-55. Проверка технического состояния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255054" w:rsidRDefault="00802603" w:rsidP="00255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</w:t>
            </w:r>
            <w:r w:rsidR="00255054"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ОК3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У4,У7,З3,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З9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, ЛР4,</w:t>
            </w:r>
          </w:p>
          <w:p w:rsidR="00802603" w:rsidRPr="00802603" w:rsidRDefault="00255054" w:rsidP="00255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ЛР10,ЛР13ЛР14,ЛР16</w:t>
            </w:r>
          </w:p>
        </w:tc>
      </w:tr>
      <w:tr w:rsidR="00802603" w:rsidRPr="00802603" w:rsidTr="002F78D3">
        <w:trPr>
          <w:trHeight w:val="416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трелевочном тракторе  ТТ-4-01. Проверка технического состояния  трактора (при обнаружении неисправностей – устранить их). Подготовка трактора 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2550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504"/>
        </w:trPr>
        <w:tc>
          <w:tcPr>
            <w:tcW w:w="62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 тракторе    МТЗ-82. Проверка технического состояния и трактора (при обнаружении неисправностей – устранить их). Подготовка трактора 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У5,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432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трелевки древесины. Оборудование трелевочное навесное ПТН-30, ОТН-1, трактор МТЗ-82.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У5,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094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42    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трелевки древесины при рубках ухода ЗТЛ-2, трактор МТЗ-82.  Проверка технического состояния и принятие агрегата (при обнаружении неисправностей – устранить их. Подготовка агрегата к работе. Техническое обслуживание в конце смены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У5,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992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 для расчистки, раскорчевки вырубок, посадки и ухода за лесными культурами. Агрегат для полосной расчистки и раскорчевки вырубок КМ-1А, МРП-2, трактор ТДТ 55, ТТ-4.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544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Работа на МТА для дробления пней МДП-1,5, трактор ТТ-4 (ЛХТ-4) при подготовке полос под посадку лесных культур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568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 МТА для обработки почвы под лесные культуры. Плуг комбинированный лесной ПКЛ-70А, трактор ТДТ 55, ТТ-4, ПДв-1,5.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488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 МТА для посадки саженцев хвойных пород МЛУ-1, трактор ЛХТ-55, МПМ-1.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7502B1" w:rsidRPr="00802603" w:rsidTr="002F78D3">
        <w:trPr>
          <w:trHeight w:val="1598"/>
        </w:trPr>
        <w:tc>
          <w:tcPr>
            <w:tcW w:w="628" w:type="pct"/>
            <w:gridSpan w:val="2"/>
            <w:shd w:val="clear" w:color="auto" w:fill="FFFFFF"/>
          </w:tcPr>
          <w:p w:rsidR="007502B1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608" w:type="pct"/>
            <w:shd w:val="clear" w:color="auto" w:fill="FFFFFF"/>
          </w:tcPr>
          <w:p w:rsidR="007502B1" w:rsidRPr="00A8613B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МТА для дробления пней МДП-1,5, трактор ТТ-4 (ЛХТ-4) при подготовке полос под посадку лесных культур.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7502B1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A8613B" w:rsidRPr="00802603" w:rsidTr="002F78D3">
        <w:trPr>
          <w:trHeight w:val="1598"/>
        </w:trPr>
        <w:tc>
          <w:tcPr>
            <w:tcW w:w="628" w:type="pct"/>
            <w:gridSpan w:val="2"/>
            <w:shd w:val="clear" w:color="auto" w:fill="FFFFFF"/>
          </w:tcPr>
          <w:p w:rsidR="00A8613B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608" w:type="pct"/>
            <w:shd w:val="clear" w:color="auto" w:fill="FFFFFF"/>
          </w:tcPr>
          <w:p w:rsidR="00A8613B" w:rsidRPr="00A8613B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 МТА для обработки почвы под лесные культуры. Плуг комбинированный лесной ПКЛ-70А, трактор ТДТ 55, ТТ-4, ПДв-1,5.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A8613B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A8613B" w:rsidRPr="00802603" w:rsidTr="00A8613B">
        <w:trPr>
          <w:trHeight w:val="871"/>
        </w:trPr>
        <w:tc>
          <w:tcPr>
            <w:tcW w:w="628" w:type="pct"/>
            <w:gridSpan w:val="2"/>
            <w:shd w:val="clear" w:color="auto" w:fill="FFFFFF"/>
          </w:tcPr>
          <w:p w:rsidR="00A8613B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608" w:type="pct"/>
            <w:shd w:val="clear" w:color="auto" w:fill="FFFFFF"/>
          </w:tcPr>
          <w:p w:rsidR="00A8613B" w:rsidRPr="00A8613B" w:rsidRDefault="00A8613B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>Посадки саженцев хвойных пород под меч Колесова с соблюдением технологии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садки</w:t>
            </w:r>
          </w:p>
        </w:tc>
        <w:tc>
          <w:tcPr>
            <w:tcW w:w="764" w:type="pct"/>
            <w:shd w:val="clear" w:color="auto" w:fill="FFFFFF"/>
          </w:tcPr>
          <w:p w:rsidR="00A8613B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ПК1,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У4,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598"/>
        </w:trPr>
        <w:tc>
          <w:tcPr>
            <w:tcW w:w="628" w:type="pct"/>
            <w:gridSpan w:val="2"/>
            <w:shd w:val="clear" w:color="auto" w:fill="FFFFFF"/>
          </w:tcPr>
          <w:p w:rsidR="00802603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60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на  МТА для ухода за лесными культурами КЛБ-1,7-культиватор лесной бороздной, трактор ДТ-75, МТЗ-82.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255054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ПК3,ОК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1-3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У5,У7,</w:t>
            </w:r>
          </w:p>
          <w:p w:rsidR="00802603" w:rsidRPr="00802603" w:rsidRDefault="00255054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8,З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,ЛР4,ЛР10, ЛР13,ЛР14,ЛР16</w:t>
            </w:r>
          </w:p>
        </w:tc>
      </w:tr>
      <w:tr w:rsidR="00802603" w:rsidRPr="00802603" w:rsidTr="002F78D3">
        <w:trPr>
          <w:trHeight w:val="1598"/>
        </w:trPr>
        <w:tc>
          <w:tcPr>
            <w:tcW w:w="618" w:type="pct"/>
            <w:shd w:val="clear" w:color="auto" w:fill="FFFFFF"/>
          </w:tcPr>
          <w:p w:rsidR="00802603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 МТА  для  защиты леса от болезней и вредителей .МТА для борьбы с нежелательной растительностью ОЛТ-1А, трактор ТДТ-55.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 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 w:rsidR="00C651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ОК1-3,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 w:rsidR="00255054"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</w:tc>
      </w:tr>
      <w:tr w:rsidR="00802603" w:rsidRPr="00802603" w:rsidTr="002F78D3">
        <w:trPr>
          <w:trHeight w:val="1379"/>
        </w:trPr>
        <w:tc>
          <w:tcPr>
            <w:tcW w:w="618" w:type="pct"/>
            <w:shd w:val="clear" w:color="auto" w:fill="FFFFFF"/>
          </w:tcPr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370E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F3370E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МТА для защиты от вредителей: опылитель ОШУ-50А, трактор МТЗ-82, ТДТ-55.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C65139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</w:tc>
      </w:tr>
      <w:tr w:rsidR="00802603" w:rsidRPr="00802603" w:rsidTr="002F78D3">
        <w:trPr>
          <w:trHeight w:val="1302"/>
        </w:trPr>
        <w:tc>
          <w:tcPr>
            <w:tcW w:w="618" w:type="pct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18" w:type="pct"/>
            <w:gridSpan w:val="2"/>
            <w:shd w:val="clear" w:color="auto" w:fill="FFFFFF"/>
          </w:tcPr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Ручной аэрозольный аппарат РАА-1 для защиты от вредителей и болезней.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</w:tc>
        <w:tc>
          <w:tcPr>
            <w:tcW w:w="764" w:type="pct"/>
            <w:shd w:val="clear" w:color="auto" w:fill="FFFFFF"/>
          </w:tcPr>
          <w:p w:rsidR="00802603" w:rsidRPr="00802603" w:rsidRDefault="00C65139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</w:tc>
      </w:tr>
      <w:tr w:rsidR="00802603" w:rsidRPr="00802603" w:rsidTr="00C12A7F">
        <w:trPr>
          <w:trHeight w:val="6363"/>
        </w:trPr>
        <w:tc>
          <w:tcPr>
            <w:tcW w:w="618" w:type="pct"/>
            <w:shd w:val="clear" w:color="auto" w:fill="FFFFFF"/>
          </w:tcPr>
          <w:p w:rsidR="00802603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5139" w:rsidRDefault="00C65139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5139" w:rsidRDefault="00C65139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8613B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5139" w:rsidRDefault="00C65139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5139" w:rsidRDefault="00C65139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02603" w:rsidRPr="00802603" w:rsidRDefault="00802603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65139" w:rsidRDefault="00C65139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8613B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8613B" w:rsidRP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618" w:type="pct"/>
            <w:gridSpan w:val="2"/>
            <w:shd w:val="clear" w:color="auto" w:fill="FFFFFF"/>
          </w:tcPr>
          <w:p w:rsidR="00802603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на машинах и МТА для тушения лесных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пожаров.Мотопомпы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низкого, высокого и нормального давления: МЛН-2,5\0,25, двигатель от бензопилы «Дружба-4»-низкого давления; МЛВ-2\1,2-высокого давления; двигатель «Ветерок-8М» МП-600В.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</w:t>
            </w:r>
          </w:p>
          <w:p w:rsidR="00A8613B" w:rsidRDefault="00A8613B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8613B" w:rsidRPr="00802603" w:rsidRDefault="00A8613B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Автомобиль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лесопатрульный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АЛП-10 (66)-221 на базе ГАЗ-66.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  <w:p w:rsidR="00C12A7F" w:rsidRDefault="00C12A7F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C12A7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МТА для расчистки проходов от растительных остатков, прокладки </w:t>
            </w:r>
            <w:proofErr w:type="spellStart"/>
            <w:r w:rsidRPr="0080260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мин.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полос</w:t>
            </w:r>
            <w:proofErr w:type="spellEnd"/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тушения пожара: ТЛП-100 на базе ТДТ-55, ТЛП-4 на базе ТТ-4.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смены.</w:t>
            </w: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Default="00C12A7F" w:rsidP="00C12A7F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МТА для локализации лесных пожаров: плуг ПДП-1,2, трактор МТЗ-82. Проверка технического состояния и принятие агрегата (при обнаружении неисправностей – устранить их). Подготовка агрегата к работе. Техническое обслуживание в конце смены </w:t>
            </w:r>
            <w:r w:rsidRPr="00A8613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C12A7F" w:rsidRDefault="00C12A7F" w:rsidP="00C12A7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Pr="00A8613B" w:rsidRDefault="00C12A7F" w:rsidP="00C12A7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Тушение пожара методом захлестывания, забрасывания, с применением воды и </w:t>
            </w:r>
            <w:proofErr w:type="spellStart"/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>воднохимических</w:t>
            </w:r>
            <w:proofErr w:type="spellEnd"/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растворов.</w:t>
            </w:r>
          </w:p>
          <w:p w:rsidR="00C12A7F" w:rsidRPr="00A8613B" w:rsidRDefault="00C12A7F" w:rsidP="00C12A7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613B">
              <w:rPr>
                <w:rFonts w:ascii="Times New Roman" w:eastAsia="Times New Roman" w:hAnsi="Times New Roman" w:cs="Times New Roman"/>
                <w:sz w:val="24"/>
                <w:szCs w:val="24"/>
              </w:rPr>
              <w:t>Дифференцированный зачет</w:t>
            </w:r>
          </w:p>
          <w:p w:rsidR="00A8613B" w:rsidRPr="00C12A7F" w:rsidRDefault="00A8613B" w:rsidP="00C12A7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pct"/>
            <w:shd w:val="clear" w:color="auto" w:fill="FFFFFF"/>
          </w:tcPr>
          <w:p w:rsidR="00A8613B" w:rsidRPr="00802603" w:rsidRDefault="00A8613B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У9,З9,З8,З11,ЛР4,ЛР10, ЛР13,ЛР14,ЛР16</w:t>
            </w:r>
          </w:p>
          <w:p w:rsidR="00A8613B" w:rsidRDefault="00A8613B" w:rsidP="0080260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8613B" w:rsidRPr="00802603" w:rsidRDefault="00A8613B" w:rsidP="00A8613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У9,З9,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  <w:p w:rsidR="00C12A7F" w:rsidRPr="00802603" w:rsidRDefault="00C12A7F" w:rsidP="00C12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ПК2,ПК3,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ОК1-3, У2,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У3,У8,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У9,</w:t>
            </w:r>
            <w:r w:rsidRPr="00802603">
              <w:rPr>
                <w:rFonts w:ascii="Times New Roman" w:eastAsia="Times New Roman" w:hAnsi="Times New Roman" w:cs="Times New Roman"/>
                <w:sz w:val="24"/>
                <w:szCs w:val="24"/>
              </w:rPr>
              <w:t>З11,З8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ЛР4,ЛР10, ЛР13,ЛР14,ЛР16</w:t>
            </w:r>
          </w:p>
          <w:p w:rsidR="00802603" w:rsidRPr="00C12A7F" w:rsidRDefault="00802603" w:rsidP="00C12A7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02603" w:rsidRPr="00802603" w:rsidRDefault="00802603" w:rsidP="0080260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caps/>
          <w:sz w:val="28"/>
          <w:szCs w:val="28"/>
          <w:lang w:eastAsia="en-US"/>
        </w:rPr>
      </w:pPr>
    </w:p>
    <w:p w:rsidR="008B72BA" w:rsidRPr="00C03EE7" w:rsidRDefault="009B588E" w:rsidP="008B72BA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3.3.3</w:t>
      </w:r>
      <w:r w:rsidR="008B72B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8B72BA" w:rsidRPr="00C03EE7">
        <w:rPr>
          <w:rFonts w:ascii="Times New Roman" w:eastAsia="Times New Roman" w:hAnsi="Times New Roman" w:cs="Times New Roman"/>
          <w:b/>
          <w:sz w:val="28"/>
          <w:szCs w:val="28"/>
        </w:rPr>
        <w:t>Контроль и оценка результатов освоения производственной  практики</w:t>
      </w:r>
    </w:p>
    <w:p w:rsidR="008B72BA" w:rsidRPr="003E1F4A" w:rsidRDefault="008B72BA" w:rsidP="008B72B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lastRenderedPageBreak/>
        <w:t>Контроль и оценка результатов освоения производственной практики осуществляется руководителем практике в процессе выполнения отдельных видов работ и приёма отчетов, а также сдачи обучающи</w:t>
      </w:r>
      <w:r>
        <w:rPr>
          <w:rFonts w:ascii="Times New Roman" w:eastAsia="Times New Roman" w:hAnsi="Times New Roman" w:cs="Times New Roman"/>
          <w:sz w:val="28"/>
          <w:szCs w:val="28"/>
        </w:rPr>
        <w:t>мися дифференцированного зачета</w:t>
      </w:r>
    </w:p>
    <w:p w:rsidR="008B72BA" w:rsidRPr="00C03EE7" w:rsidRDefault="008B72BA" w:rsidP="008B72B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Аттестация производственной практики служит формой контроля освоения и проверки профессиональных знаний, общих и профессиональных компетенций, приобретенного практического опыта обучающихся в соответствии с требованиями ФГОС СПО по профессии.  </w:t>
      </w:r>
    </w:p>
    <w:p w:rsidR="008B72BA" w:rsidRPr="00C03EE7" w:rsidRDefault="008B72BA" w:rsidP="008B72B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Формой промежуточной аттестации по итогам производственной практики является дифференцированный зачет. Дифференцированный зачет проводится в последний день производственной практики в виде выполнения пробной квалификационной работы.</w:t>
      </w:r>
    </w:p>
    <w:p w:rsidR="008B72BA" w:rsidRPr="00C03EE7" w:rsidRDefault="008B72BA" w:rsidP="008B72B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К дифференцированному зачету допускаются обучающиеся, выполнившие требования программы производственной практики и предоставившие полный пакет отчетных документов: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дневник производственной практики (Приложение 1);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наряд-задание (план задание) (Приложение 2)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аттестационный лист (Приложение 4)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характеристику с места прохождения производственной практики (Приложение 3).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В процессе аттестации проводится экспертиза овладения общими и профессиональными компетенциями. 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При выставлении итоговой оценки за производственную практику учитываются: 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результаты экспертизы овладения обучающимися общими и профессиональными компетенциями, 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правильность и аккуратность ведения документации производственной практики, </w:t>
      </w:r>
    </w:p>
    <w:p w:rsidR="008B72BA" w:rsidRPr="00C03EE7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>характеристика с места прохождения производственной практики.</w:t>
      </w:r>
    </w:p>
    <w:p w:rsidR="008B72BA" w:rsidRDefault="008B72BA" w:rsidP="008B72BA">
      <w:pPr>
        <w:rPr>
          <w:rFonts w:ascii="Times New Roman" w:eastAsia="Times New Roman" w:hAnsi="Times New Roman" w:cs="Times New Roman"/>
          <w:sz w:val="28"/>
          <w:szCs w:val="28"/>
        </w:rPr>
      </w:pPr>
      <w:r w:rsidRPr="00C03EE7">
        <w:rPr>
          <w:rFonts w:ascii="Times New Roman" w:eastAsia="Times New Roman" w:hAnsi="Times New Roman" w:cs="Times New Roman"/>
          <w:sz w:val="28"/>
          <w:szCs w:val="28"/>
        </w:rPr>
        <w:t xml:space="preserve">В процедуре аттестации принимают участие руководители производственной практики от учебного заведения (преподаватели) и представители </w:t>
      </w:r>
      <w:r w:rsidRPr="00076E8D">
        <w:rPr>
          <w:rFonts w:ascii="Times New Roman" w:eastAsia="Times New Roman" w:hAnsi="Times New Roman" w:cs="Times New Roman"/>
          <w:sz w:val="28"/>
          <w:szCs w:val="28"/>
        </w:rPr>
        <w:t>работодателей.</w:t>
      </w:r>
    </w:p>
    <w:p w:rsidR="003942FD" w:rsidRDefault="006A0A26" w:rsidP="003942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3</w:t>
      </w:r>
      <w:r w:rsidR="003942FD">
        <w:rPr>
          <w:rFonts w:ascii="Times New Roman" w:hAnsi="Times New Roman" w:cs="Times New Roman"/>
          <w:b/>
          <w:bCs/>
          <w:sz w:val="28"/>
          <w:szCs w:val="28"/>
        </w:rPr>
        <w:t>.3</w:t>
      </w:r>
      <w:r w:rsidR="003942FD" w:rsidRPr="00CA1725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B588E">
        <w:rPr>
          <w:rFonts w:ascii="Times New Roman" w:hAnsi="Times New Roman" w:cs="Times New Roman"/>
          <w:b/>
          <w:bCs/>
          <w:sz w:val="28"/>
          <w:szCs w:val="28"/>
        </w:rPr>
        <w:t>4.</w:t>
      </w:r>
      <w:r w:rsidR="003942FD" w:rsidRPr="00CA1725">
        <w:rPr>
          <w:rFonts w:ascii="Times New Roman" w:hAnsi="Times New Roman" w:cs="Times New Roman"/>
          <w:b/>
          <w:bCs/>
          <w:sz w:val="28"/>
          <w:szCs w:val="28"/>
        </w:rPr>
        <w:t xml:space="preserve"> Диф</w:t>
      </w:r>
      <w:r w:rsidR="003942FD">
        <w:rPr>
          <w:rFonts w:ascii="Times New Roman" w:hAnsi="Times New Roman" w:cs="Times New Roman"/>
          <w:b/>
          <w:bCs/>
          <w:sz w:val="28"/>
          <w:szCs w:val="28"/>
        </w:rPr>
        <w:t>ференцированный зачет по производственной  практике</w:t>
      </w:r>
      <w:r w:rsidR="003942FD" w:rsidRPr="00CA1725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3942FD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</w:t>
      </w:r>
    </w:p>
    <w:p w:rsidR="003942FD" w:rsidRDefault="003942FD" w:rsidP="003942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942FD" w:rsidRPr="00076E8D" w:rsidRDefault="003942FD" w:rsidP="003942FD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Перечень заданий для дифференцированного зачета по производственной практике</w:t>
      </w:r>
      <w:r w:rsidRPr="00F3370E">
        <w:rPr>
          <w:rFonts w:ascii="Times New Roman" w:hAnsi="Times New Roman" w:cs="Times New Roman"/>
          <w:bCs/>
          <w:sz w:val="28"/>
          <w:szCs w:val="28"/>
        </w:rPr>
        <w:t xml:space="preserve"> включают в себя 16 практических заданий</w:t>
      </w:r>
    </w:p>
    <w:p w:rsidR="008B72BA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B72BA" w:rsidRPr="00A456F6" w:rsidRDefault="009B588E" w:rsidP="008B72BA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2F21F3">
        <w:rPr>
          <w:rFonts w:ascii="Times New Roman" w:hAnsi="Times New Roman" w:cs="Times New Roman"/>
          <w:b/>
          <w:bCs/>
          <w:sz w:val="28"/>
          <w:szCs w:val="28"/>
        </w:rPr>
        <w:t>3.</w:t>
      </w:r>
      <w:r w:rsidR="008B72BA">
        <w:rPr>
          <w:rFonts w:ascii="Times New Roman" w:hAnsi="Times New Roman" w:cs="Times New Roman"/>
          <w:b/>
          <w:bCs/>
          <w:sz w:val="28"/>
          <w:szCs w:val="28"/>
        </w:rPr>
        <w:t xml:space="preserve">4.1 </w:t>
      </w:r>
      <w:r w:rsidR="008B72BA" w:rsidRPr="00A456F6">
        <w:rPr>
          <w:rFonts w:ascii="Times New Roman" w:hAnsi="Times New Roman" w:cs="Times New Roman"/>
          <w:b/>
          <w:bCs/>
          <w:sz w:val="28"/>
          <w:szCs w:val="28"/>
        </w:rPr>
        <w:t>Инструкция по выполнению перечня заданий для дифференцированного зачета по производственной практике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1. Внимательно прочитайте задание.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2. Вы можете воспользоваться учебно-методической и справочной литературой, имеющейся на специальном столе («Таблица бонитета», «Таблица объёмов», «Правила отвода лесосек», Госты, стандарт).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3. Вы можете пользоваться: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  оборудованием;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 образцами древесины;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A456F6">
        <w:rPr>
          <w:rFonts w:ascii="Times New Roman" w:hAnsi="Times New Roman" w:cs="Times New Roman"/>
          <w:sz w:val="28"/>
          <w:szCs w:val="28"/>
        </w:rPr>
        <w:t>точковочными</w:t>
      </w:r>
      <w:proofErr w:type="spellEnd"/>
      <w:r w:rsidRPr="00A456F6">
        <w:rPr>
          <w:rFonts w:ascii="Times New Roman" w:hAnsi="Times New Roman" w:cs="Times New Roman"/>
          <w:sz w:val="28"/>
          <w:szCs w:val="28"/>
        </w:rPr>
        <w:t xml:space="preserve"> ведомостями;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 миллиметровкой;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-канцелярскими товарами;</w:t>
      </w:r>
    </w:p>
    <w:p w:rsidR="008B72BA" w:rsidRPr="00A456F6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-ИКТ;</w:t>
      </w:r>
    </w:p>
    <w:p w:rsidR="008B72BA" w:rsidRPr="00A456F6" w:rsidRDefault="008B72BA" w:rsidP="008B72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456F6">
        <w:rPr>
          <w:rFonts w:ascii="Times New Roman" w:hAnsi="Times New Roman" w:cs="Times New Roman"/>
          <w:sz w:val="28"/>
          <w:szCs w:val="28"/>
        </w:rPr>
        <w:t>- сопроводительными документами.</w:t>
      </w:r>
    </w:p>
    <w:p w:rsidR="008B72BA" w:rsidRDefault="008B72BA" w:rsidP="008B72B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942FD" w:rsidRDefault="009B588E" w:rsidP="003942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3.4.2</w:t>
      </w:r>
      <w:r w:rsidR="003942FD" w:rsidRPr="009D1DA6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заданий для дифференцированного зачета по производственной практике</w:t>
      </w:r>
    </w:p>
    <w:p w:rsidR="003942FD" w:rsidRPr="008B72BA" w:rsidRDefault="003942FD" w:rsidP="003942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B72BA">
        <w:rPr>
          <w:rFonts w:ascii="Times New Roman" w:hAnsi="Times New Roman" w:cs="Times New Roman"/>
          <w:bCs/>
          <w:sz w:val="28"/>
          <w:szCs w:val="28"/>
        </w:rPr>
        <w:t>Для проведения дифференцированного зачета обучающиеся выполняют</w:t>
      </w:r>
      <w:r>
        <w:rPr>
          <w:rFonts w:ascii="Times New Roman" w:hAnsi="Times New Roman" w:cs="Times New Roman"/>
          <w:bCs/>
          <w:sz w:val="28"/>
          <w:szCs w:val="28"/>
        </w:rPr>
        <w:t xml:space="preserve"> разработанные преподавателем </w:t>
      </w:r>
      <w:r w:rsidRPr="008B72BA">
        <w:rPr>
          <w:rFonts w:ascii="Times New Roman" w:hAnsi="Times New Roman" w:cs="Times New Roman"/>
          <w:bCs/>
          <w:sz w:val="28"/>
          <w:szCs w:val="28"/>
        </w:rPr>
        <w:t xml:space="preserve"> план задания.</w:t>
      </w:r>
    </w:p>
    <w:p w:rsidR="00802603" w:rsidRDefault="00802603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0610" w:rsidRDefault="00530610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0610" w:rsidRDefault="00530610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F21F3" w:rsidRPr="00F25254" w:rsidRDefault="002F21F3" w:rsidP="00F2525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pPr w:leftFromText="180" w:rightFromText="180" w:vertAnchor="text" w:horzAnchor="margin" w:tblpXSpec="right" w:tblpY="1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54"/>
      </w:tblGrid>
      <w:tr w:rsidR="00F25254" w:rsidTr="00B4679D">
        <w:trPr>
          <w:trHeight w:val="719"/>
        </w:trPr>
        <w:tc>
          <w:tcPr>
            <w:tcW w:w="1863" w:type="dxa"/>
          </w:tcPr>
          <w:p w:rsidR="00F25254" w:rsidRPr="005A2035" w:rsidRDefault="00F25254" w:rsidP="00F2525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ПК3,ОК2</w:t>
            </w:r>
            <w:r w:rsid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6,У6,З7</w:t>
            </w:r>
          </w:p>
          <w:p w:rsidR="00F25254" w:rsidRPr="00B4679D" w:rsidRDefault="00B4679D" w:rsidP="00F25254">
            <w:pPr>
              <w:keepNext/>
              <w:suppressLineNumbers/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530610" w:rsidRDefault="00530610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25254" w:rsidRDefault="00F25254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25254" w:rsidRDefault="00F25254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0610" w:rsidRPr="00802603" w:rsidRDefault="00530610" w:rsidP="00802603">
      <w:pPr>
        <w:keepNext/>
        <w:suppressLineNumbers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0610" w:rsidRPr="00530610" w:rsidRDefault="0053061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b/>
          <w:sz w:val="28"/>
          <w:szCs w:val="28"/>
        </w:rPr>
        <w:t>План задание</w:t>
      </w:r>
      <w:r w:rsidR="002A7F22">
        <w:rPr>
          <w:rFonts w:ascii="Times New Roman" w:eastAsia="Times New Roman" w:hAnsi="Times New Roman" w:cs="Times New Roman"/>
          <w:b/>
          <w:sz w:val="28"/>
          <w:szCs w:val="28"/>
        </w:rPr>
        <w:t xml:space="preserve"> 1.</w:t>
      </w:r>
    </w:p>
    <w:p w:rsidR="00B4679D" w:rsidRDefault="00530610" w:rsidP="00B467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b/>
          <w:sz w:val="28"/>
          <w:szCs w:val="28"/>
        </w:rPr>
        <w:t>На в</w:t>
      </w:r>
      <w:r w:rsidR="00B4679D">
        <w:rPr>
          <w:rFonts w:ascii="Times New Roman" w:eastAsia="Times New Roman" w:hAnsi="Times New Roman" w:cs="Times New Roman"/>
          <w:b/>
          <w:sz w:val="28"/>
          <w:szCs w:val="28"/>
        </w:rPr>
        <w:t>ыполнение практического задания</w:t>
      </w:r>
    </w:p>
    <w:p w:rsidR="00530610" w:rsidRPr="00B4679D" w:rsidRDefault="002A7F22" w:rsidP="00B467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Дата проведения: ________      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>Время пров</w:t>
      </w:r>
      <w:r>
        <w:rPr>
          <w:rFonts w:ascii="Times New Roman" w:eastAsia="Times New Roman" w:hAnsi="Times New Roman" w:cs="Times New Roman"/>
          <w:sz w:val="28"/>
          <w:szCs w:val="28"/>
        </w:rPr>
        <w:t>едения план - задания:20мин</w:t>
      </w: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Профессия: Мастер по лесному хозяйству.</w:t>
      </w:r>
    </w:p>
    <w:p w:rsidR="00530610" w:rsidRPr="00530610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Курс:_3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 xml:space="preserve">_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Группа: №___</w:t>
      </w:r>
    </w:p>
    <w:p w:rsidR="002A7F22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Ф.И.О. обучающегося_________________</w:t>
      </w: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Вид практического задания: Таксация леса.</w:t>
      </w:r>
    </w:p>
    <w:p w:rsidR="00530610" w:rsidRDefault="00F25254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Тема практического задания: 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>Составление  абриса лесосеки по заданны</w:t>
      </w:r>
      <w:r w:rsidR="002A7F22">
        <w:rPr>
          <w:rFonts w:ascii="Times New Roman" w:eastAsia="Times New Roman" w:hAnsi="Times New Roman" w:cs="Times New Roman"/>
          <w:sz w:val="28"/>
          <w:szCs w:val="28"/>
        </w:rPr>
        <w:t>м рубкам с помощью транспортира.</w:t>
      </w:r>
    </w:p>
    <w:p w:rsidR="002A7F22" w:rsidRPr="00530610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10"/>
        <w:tblW w:w="10132" w:type="dxa"/>
        <w:tblInd w:w="-526" w:type="dxa"/>
        <w:tblLayout w:type="fixed"/>
        <w:tblLook w:val="04A0" w:firstRow="1" w:lastRow="0" w:firstColumn="1" w:lastColumn="0" w:noHBand="0" w:noVBand="1"/>
      </w:tblPr>
      <w:tblGrid>
        <w:gridCol w:w="3328"/>
        <w:gridCol w:w="1842"/>
        <w:gridCol w:w="1134"/>
        <w:gridCol w:w="1843"/>
        <w:gridCol w:w="1985"/>
      </w:tblGrid>
      <w:tr w:rsidR="00530610" w:rsidRPr="00530610" w:rsidTr="00F3370E">
        <w:trPr>
          <w:trHeight w:val="150"/>
        </w:trPr>
        <w:tc>
          <w:tcPr>
            <w:tcW w:w="3328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Наименование операции и приемов </w:t>
            </w:r>
          </w:p>
        </w:tc>
        <w:tc>
          <w:tcPr>
            <w:tcW w:w="1842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Сложность задания (квалификационных разрядов)</w:t>
            </w:r>
          </w:p>
        </w:tc>
        <w:tc>
          <w:tcPr>
            <w:tcW w:w="1134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Норма времени</w:t>
            </w:r>
          </w:p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(мин)</w:t>
            </w:r>
          </w:p>
        </w:tc>
        <w:tc>
          <w:tcPr>
            <w:tcW w:w="3828" w:type="dxa"/>
            <w:gridSpan w:val="2"/>
            <w:tcBorders>
              <w:bottom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Фактическое время выполнения работ</w:t>
            </w:r>
          </w:p>
        </w:tc>
      </w:tr>
      <w:tr w:rsidR="00530610" w:rsidRPr="00530610" w:rsidTr="00F3370E">
        <w:trPr>
          <w:trHeight w:val="165"/>
        </w:trPr>
        <w:tc>
          <w:tcPr>
            <w:tcW w:w="3328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2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  <w:righ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Время начала выполнения работ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Время окончания выполнения работ</w:t>
            </w: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1. Построить абрис лесосеки с помощью транспортира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М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1: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20000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righ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lef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530610" w:rsidP="00530610">
            <w:pPr>
              <w:tabs>
                <w:tab w:val="center" w:pos="2424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1-2 СЗ: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20          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>540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2A7F22" w:rsidP="002A7F22">
            <w:pPr>
              <w:tabs>
                <w:tab w:val="center" w:pos="2424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2-3</w:t>
            </w:r>
            <w:r w:rsidR="00530610" w:rsidRPr="00530610">
              <w:rPr>
                <w:rFonts w:ascii="Times New Roman" w:hAnsi="Times New Roman"/>
                <w:sz w:val="28"/>
                <w:szCs w:val="28"/>
              </w:rPr>
              <w:t>В: 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          </w:t>
            </w:r>
            <w:r w:rsidR="00530610" w:rsidRPr="00530610">
              <w:rPr>
                <w:rFonts w:ascii="Times New Roman" w:hAnsi="Times New Roman"/>
                <w:sz w:val="28"/>
                <w:szCs w:val="28"/>
              </w:rPr>
              <w:t xml:space="preserve">480        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530610" w:rsidP="00530610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3-4 ЮВ: 46      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>700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530610" w:rsidP="00530610">
            <w:pPr>
              <w:tabs>
                <w:tab w:val="center" w:pos="2424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4-1 З: 0  </w:t>
            </w:r>
            <w:r w:rsidR="00F25254">
              <w:rPr>
                <w:rFonts w:ascii="Times New Roman" w:hAnsi="Times New Roman"/>
                <w:sz w:val="28"/>
                <w:szCs w:val="28"/>
              </w:rPr>
              <w:t xml:space="preserve">            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>800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843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2A7F22" w:rsidRPr="00530610" w:rsidTr="00F3370E">
        <w:tc>
          <w:tcPr>
            <w:tcW w:w="3328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Итог:</w:t>
            </w:r>
          </w:p>
        </w:tc>
        <w:tc>
          <w:tcPr>
            <w:tcW w:w="184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1843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30610" w:rsidRPr="00530610" w:rsidRDefault="00530610" w:rsidP="00530610">
      <w:pPr>
        <w:rPr>
          <w:rFonts w:ascii="Calibri" w:eastAsia="Times New Roman" w:hAnsi="Calibri" w:cs="Times New Roman"/>
        </w:rPr>
      </w:pPr>
    </w:p>
    <w:p w:rsidR="00F25254" w:rsidRPr="00530610" w:rsidRDefault="00F25254" w:rsidP="00F25254">
      <w:pPr>
        <w:rPr>
          <w:rFonts w:ascii="Calibri" w:eastAsia="Times New Roman" w:hAnsi="Calibri" w:cs="Times New Roman"/>
        </w:rPr>
      </w:pPr>
    </w:p>
    <w:p w:rsidR="00F25254" w:rsidRPr="00530610" w:rsidRDefault="00F25254" w:rsidP="00F2525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25254" w:rsidRPr="00530610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2A7F22" w:rsidRDefault="002A7F22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14BA0" w:rsidRDefault="00014BA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1DF5" w:rsidRDefault="002E1DF5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1DF5" w:rsidRDefault="002E1DF5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14BA0" w:rsidRDefault="00014BA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A7F22" w:rsidRDefault="002A7F22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2268" w:type="dxa"/>
        <w:tblInd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68"/>
      </w:tblGrid>
      <w:tr w:rsidR="005A2035" w:rsidTr="00B4679D">
        <w:trPr>
          <w:trHeight w:val="703"/>
        </w:trPr>
        <w:tc>
          <w:tcPr>
            <w:tcW w:w="2268" w:type="dxa"/>
          </w:tcPr>
          <w:p w:rsidR="005A2035" w:rsidRPr="005A2035" w:rsidRDefault="005A2035" w:rsidP="005A2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ПК3,ОК2-6,У6,З7</w:t>
            </w:r>
          </w:p>
          <w:p w:rsidR="005A2035" w:rsidRDefault="00B4679D" w:rsidP="005A2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2A7F22" w:rsidRPr="00530610" w:rsidRDefault="002A7F22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30610" w:rsidRPr="00530610" w:rsidRDefault="0053061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b/>
          <w:sz w:val="28"/>
          <w:szCs w:val="28"/>
        </w:rPr>
        <w:t>План задание</w:t>
      </w:r>
      <w:r w:rsidR="002A7F22" w:rsidRPr="00EE79C0">
        <w:rPr>
          <w:rFonts w:ascii="Times New Roman" w:eastAsia="Times New Roman" w:hAnsi="Times New Roman" w:cs="Times New Roman"/>
          <w:b/>
          <w:sz w:val="28"/>
          <w:szCs w:val="28"/>
        </w:rPr>
        <w:t xml:space="preserve"> 2.</w:t>
      </w:r>
    </w:p>
    <w:p w:rsidR="00530610" w:rsidRPr="00530610" w:rsidRDefault="0053061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530610" w:rsidRPr="00530610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Дата проведения: ________  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>Время пров</w:t>
      </w:r>
      <w:r w:rsidR="00014BA0">
        <w:rPr>
          <w:rFonts w:ascii="Times New Roman" w:eastAsia="Times New Roman" w:hAnsi="Times New Roman" w:cs="Times New Roman"/>
          <w:sz w:val="28"/>
          <w:szCs w:val="28"/>
        </w:rPr>
        <w:t>едения план - задания:_18_</w:t>
      </w:r>
      <w:r>
        <w:rPr>
          <w:rFonts w:ascii="Times New Roman" w:eastAsia="Times New Roman" w:hAnsi="Times New Roman" w:cs="Times New Roman"/>
          <w:sz w:val="28"/>
          <w:szCs w:val="28"/>
        </w:rPr>
        <w:t>мин.</w:t>
      </w: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Профессия: Мастер по лесному хозяйству.</w:t>
      </w: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Курс:_3_         </w:t>
      </w:r>
      <w:r w:rsidR="002A7F22">
        <w:rPr>
          <w:rFonts w:ascii="Times New Roman" w:eastAsia="Times New Roman" w:hAnsi="Times New Roman" w:cs="Times New Roman"/>
          <w:sz w:val="28"/>
          <w:szCs w:val="28"/>
        </w:rPr>
        <w:t xml:space="preserve">                      Группа: №__</w:t>
      </w:r>
      <w:r w:rsidR="00C90786">
        <w:rPr>
          <w:rFonts w:ascii="Times New Roman" w:eastAsia="Times New Roman" w:hAnsi="Times New Roman" w:cs="Times New Roman"/>
          <w:sz w:val="28"/>
          <w:szCs w:val="28"/>
        </w:rPr>
        <w:t>5</w:t>
      </w:r>
      <w:r w:rsidR="002A7F22">
        <w:rPr>
          <w:rFonts w:ascii="Times New Roman" w:eastAsia="Times New Roman" w:hAnsi="Times New Roman" w:cs="Times New Roman"/>
          <w:sz w:val="28"/>
          <w:szCs w:val="28"/>
        </w:rPr>
        <w:t>_</w:t>
      </w:r>
    </w:p>
    <w:p w:rsidR="00530610" w:rsidRPr="00530610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Ф.И.О.обучающегося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_______________                                                                   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 xml:space="preserve"> Вид практического задания: Таксация леса.</w:t>
      </w:r>
    </w:p>
    <w:p w:rsidR="00530610" w:rsidRPr="00530610" w:rsidRDefault="002A7F22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Тема практического задания: </w:t>
      </w:r>
      <w:r w:rsidR="00530610" w:rsidRPr="00530610">
        <w:rPr>
          <w:rFonts w:ascii="Times New Roman" w:eastAsia="Times New Roman" w:hAnsi="Times New Roman" w:cs="Times New Roman"/>
          <w:sz w:val="28"/>
          <w:szCs w:val="28"/>
        </w:rPr>
        <w:t>Составление  абриса лесосеки по заданным рубкам с помощью транспортира и с помощью компьютерной программы и сравнить.</w:t>
      </w: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10"/>
        <w:tblW w:w="0" w:type="auto"/>
        <w:tblLayout w:type="fixed"/>
        <w:tblLook w:val="04A0" w:firstRow="1" w:lastRow="0" w:firstColumn="1" w:lastColumn="0" w:noHBand="0" w:noVBand="1"/>
      </w:tblPr>
      <w:tblGrid>
        <w:gridCol w:w="3369"/>
        <w:gridCol w:w="1767"/>
        <w:gridCol w:w="1182"/>
        <w:gridCol w:w="1617"/>
        <w:gridCol w:w="13"/>
        <w:gridCol w:w="1623"/>
      </w:tblGrid>
      <w:tr w:rsidR="00530610" w:rsidRPr="00530610" w:rsidTr="002A7F22">
        <w:trPr>
          <w:trHeight w:val="150"/>
        </w:trPr>
        <w:tc>
          <w:tcPr>
            <w:tcW w:w="3369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Наименование операции и приемов </w:t>
            </w:r>
          </w:p>
        </w:tc>
        <w:tc>
          <w:tcPr>
            <w:tcW w:w="1767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Сложность задания (квалификационных разрядов)</w:t>
            </w:r>
          </w:p>
        </w:tc>
        <w:tc>
          <w:tcPr>
            <w:tcW w:w="1182" w:type="dxa"/>
            <w:vMerge w:val="restart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Норма времени</w:t>
            </w:r>
          </w:p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(мин)</w:t>
            </w:r>
          </w:p>
        </w:tc>
        <w:tc>
          <w:tcPr>
            <w:tcW w:w="3253" w:type="dxa"/>
            <w:gridSpan w:val="3"/>
            <w:tcBorders>
              <w:bottom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Фактическое время выполнения работ</w:t>
            </w:r>
          </w:p>
        </w:tc>
      </w:tr>
      <w:tr w:rsidR="00530610" w:rsidRPr="00530610" w:rsidTr="002A7F22">
        <w:trPr>
          <w:trHeight w:val="165"/>
        </w:trPr>
        <w:tc>
          <w:tcPr>
            <w:tcW w:w="3369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67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2" w:type="dxa"/>
            <w:vMerge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0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Время начала выполнения работ</w:t>
            </w:r>
          </w:p>
        </w:tc>
        <w:tc>
          <w:tcPr>
            <w:tcW w:w="1623" w:type="dxa"/>
            <w:tcBorders>
              <w:top w:val="single" w:sz="4" w:space="0" w:color="auto"/>
              <w:lef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Время окончания выполнения работ</w:t>
            </w: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1. Построить абрис лесосеки с помощью транспортира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М1:25000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1617" w:type="dxa"/>
            <w:tcBorders>
              <w:righ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left w:val="single" w:sz="4" w:space="0" w:color="auto"/>
            </w:tcBorders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2. Построить абрис лесосеки с помощью компьютерной программ </w:t>
            </w:r>
            <w:r w:rsidRPr="00530610">
              <w:rPr>
                <w:rFonts w:ascii="Times New Roman" w:hAnsi="Times New Roman"/>
                <w:sz w:val="28"/>
                <w:szCs w:val="28"/>
                <w:lang w:val="en-US"/>
              </w:rPr>
              <w:t>SQUARE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М1:</w:t>
            </w:r>
            <w:r w:rsidR="00C9078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A7F22" w:rsidRPr="00530610">
              <w:rPr>
                <w:rFonts w:ascii="Times New Roman" w:hAnsi="Times New Roman"/>
                <w:sz w:val="28"/>
                <w:szCs w:val="28"/>
              </w:rPr>
              <w:t>25000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530610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530610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3. Сравнить полученные данные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tabs>
                <w:tab w:val="center" w:pos="2424"/>
              </w:tabs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1-2 СВ: 66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ab/>
              <w:t>1440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2A7F22">
            <w:pPr>
              <w:tabs>
                <w:tab w:val="center" w:pos="2424"/>
              </w:tabs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2-3 ЮВ: 20             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ab/>
              <w:t xml:space="preserve">640        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 xml:space="preserve">3-4 З: 0                </w:t>
            </w:r>
            <w:r w:rsidR="00CF0B5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30610">
              <w:rPr>
                <w:rFonts w:ascii="Times New Roman" w:hAnsi="Times New Roman"/>
                <w:sz w:val="28"/>
                <w:szCs w:val="28"/>
              </w:rPr>
              <w:t xml:space="preserve"> 1500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tabs>
                <w:tab w:val="center" w:pos="2424"/>
              </w:tabs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ab/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30610" w:rsidRPr="00530610" w:rsidTr="002A7F22">
        <w:tc>
          <w:tcPr>
            <w:tcW w:w="3369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Итог:</w:t>
            </w:r>
          </w:p>
        </w:tc>
        <w:tc>
          <w:tcPr>
            <w:tcW w:w="176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82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  <w:r w:rsidRPr="00530610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1617" w:type="dxa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36" w:type="dxa"/>
            <w:gridSpan w:val="2"/>
          </w:tcPr>
          <w:p w:rsidR="00530610" w:rsidRPr="00530610" w:rsidRDefault="00530610" w:rsidP="00530610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30610" w:rsidRPr="00530610" w:rsidRDefault="00530610" w:rsidP="00530610">
      <w:pPr>
        <w:rPr>
          <w:rFonts w:ascii="Calibri" w:eastAsia="Times New Roman" w:hAnsi="Calibri" w:cs="Times New Roman"/>
        </w:rPr>
      </w:pPr>
    </w:p>
    <w:p w:rsidR="00530610" w:rsidRPr="00530610" w:rsidRDefault="00530610" w:rsidP="0053061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 w:rsidR="002A7F22">
        <w:rPr>
          <w:rFonts w:ascii="Times New Roman" w:eastAsia="Times New Roman" w:hAnsi="Times New Roman" w:cs="Times New Roman"/>
          <w:sz w:val="28"/>
          <w:szCs w:val="28"/>
        </w:rPr>
        <w:t>_______________</w:t>
      </w:r>
      <w:r w:rsidR="002A7F22"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2A7F22" w:rsidRDefault="00530610" w:rsidP="00530610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="002A7F22"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2A7F22" w:rsidRDefault="002A7F22" w:rsidP="00530610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530610" w:rsidRPr="00530610" w:rsidRDefault="00530610" w:rsidP="00530610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530610" w:rsidRDefault="0053061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E79C0" w:rsidRDefault="00EE79C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F21F3" w:rsidRDefault="002F21F3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F21F3" w:rsidRDefault="002F21F3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EE79C0" w:rsidRPr="00530610" w:rsidRDefault="00EE79C0" w:rsidP="005306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2552" w:type="dxa"/>
        <w:tblInd w:w="7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52"/>
      </w:tblGrid>
      <w:tr w:rsidR="00EE79C0" w:rsidTr="00CC4730">
        <w:trPr>
          <w:trHeight w:val="878"/>
        </w:trPr>
        <w:tc>
          <w:tcPr>
            <w:tcW w:w="2552" w:type="dxa"/>
          </w:tcPr>
          <w:p w:rsidR="00EE79C0" w:rsidRDefault="00B4679D" w:rsidP="00EE79C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ПК3,ОК1-5,</w:t>
            </w:r>
            <w:r w:rsidR="00CC4730">
              <w:rPr>
                <w:rFonts w:ascii="Times New Roman" w:eastAsia="Times New Roman" w:hAnsi="Times New Roman" w:cs="Times New Roman"/>
                <w:sz w:val="20"/>
                <w:szCs w:val="20"/>
              </w:rPr>
              <w:t>У3,У5,У6, З5,З6,</w:t>
            </w: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</w:t>
            </w:r>
            <w:r w:rsidR="00CC4730">
              <w:rPr>
                <w:rFonts w:ascii="Times New Roman" w:eastAsia="Times New Roman" w:hAnsi="Times New Roman" w:cs="Times New Roman"/>
                <w:sz w:val="20"/>
                <w:szCs w:val="20"/>
              </w:rPr>
              <w:t>ЛР1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</w:tr>
    </w:tbl>
    <w:p w:rsidR="00EE79C0" w:rsidRPr="009A19C4" w:rsidRDefault="00EE79C0" w:rsidP="002247F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79C0" w:rsidRPr="00EE79C0" w:rsidRDefault="00095A7F" w:rsidP="00EE79C0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95A7F">
        <w:rPr>
          <w:rFonts w:ascii="Times New Roman" w:eastAsia="Times New Roman" w:hAnsi="Times New Roman" w:cs="Times New Roman"/>
          <w:b/>
          <w:sz w:val="28"/>
          <w:szCs w:val="28"/>
        </w:rPr>
        <w:t>План-задание 3</w:t>
      </w:r>
    </w:p>
    <w:p w:rsidR="00EE79C0" w:rsidRPr="00EE79C0" w:rsidRDefault="00EE79C0" w:rsidP="00EE79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>мин</w:t>
      </w:r>
    </w:p>
    <w:p w:rsidR="00EE79C0" w:rsidRPr="00EE79C0" w:rsidRDefault="00EE79C0" w:rsidP="00EE79C0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  <w:r w:rsidR="00B4679D">
        <w:rPr>
          <w:rFonts w:ascii="Times New Roman" w:eastAsia="Times New Roman" w:hAnsi="Times New Roman" w:cs="Times New Roman"/>
          <w:sz w:val="28"/>
          <w:szCs w:val="28"/>
        </w:rPr>
        <w:t xml:space="preserve"> _____</w:t>
      </w:r>
    </w:p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EE79C0" w:rsidRPr="00EE79C0" w:rsidRDefault="00EE79C0" w:rsidP="00EE79C0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proofErr w:type="spellStart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>Древесиноведение</w:t>
      </w:r>
      <w:proofErr w:type="spellEnd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и лесное товароведение</w:t>
      </w:r>
    </w:p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Тема практического задания: Определить кубатуру и сорт круглого сортимента.</w:t>
      </w:r>
    </w:p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774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701"/>
        <w:gridCol w:w="1701"/>
        <w:gridCol w:w="1736"/>
        <w:gridCol w:w="2126"/>
      </w:tblGrid>
      <w:tr w:rsidR="00095A7F" w:rsidRPr="00EE79C0" w:rsidTr="00CC4730">
        <w:trPr>
          <w:trHeight w:val="577"/>
        </w:trPr>
        <w:tc>
          <w:tcPr>
            <w:tcW w:w="35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86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095A7F" w:rsidRPr="00EE79C0" w:rsidTr="00CC4730">
        <w:tc>
          <w:tcPr>
            <w:tcW w:w="35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1. Произвести замер длинны экземпляров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2.Определить породу сортимента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3.Определит диаметр сортимента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4. Определить сорт сортимента по</w:t>
            </w:r>
          </w:p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ГОСТ 2140-81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5.Внести данные в пересчётную ведомость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6.Произвести расчёт объёма сортиментов по таблицам объёма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CC4730"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EE79C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EE79C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EE79C0" w:rsidRPr="00EE79C0" w:rsidRDefault="00EE79C0" w:rsidP="00EE79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95A7F" w:rsidRPr="00530610" w:rsidRDefault="00095A7F" w:rsidP="00095A7F">
      <w:pPr>
        <w:rPr>
          <w:rFonts w:ascii="Calibri" w:eastAsia="Times New Roman" w:hAnsi="Calibri" w:cs="Times New Roman"/>
        </w:rPr>
      </w:pPr>
    </w:p>
    <w:p w:rsidR="00095A7F" w:rsidRPr="0053061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A97DEE" w:rsidRDefault="00A97DEE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A97DEE" w:rsidRDefault="00A97DEE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A97DEE" w:rsidRDefault="00A97DEE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66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835"/>
      </w:tblGrid>
      <w:tr w:rsidR="005A2035" w:rsidRPr="005A2035" w:rsidTr="0096691A">
        <w:trPr>
          <w:trHeight w:val="360"/>
        </w:trPr>
        <w:tc>
          <w:tcPr>
            <w:tcW w:w="2835" w:type="dxa"/>
          </w:tcPr>
          <w:p w:rsidR="005A2035" w:rsidRPr="005A2035" w:rsidRDefault="0096691A" w:rsidP="005A2035">
            <w:pPr>
              <w:tabs>
                <w:tab w:val="left" w:pos="5085"/>
              </w:tabs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ПК3,ОК1-</w:t>
            </w:r>
            <w:r w:rsidR="005A2035"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5,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5A2035"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У4,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У5,У6,</w:t>
            </w:r>
            <w:r w:rsidR="005A2035"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З6</w:t>
            </w: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523DBA" w:rsidRDefault="00523DBA" w:rsidP="00D07F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095A7F" w:rsidRPr="00EE79C0" w:rsidRDefault="00095A7F" w:rsidP="00095A7F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4</w:t>
      </w:r>
    </w:p>
    <w:p w:rsidR="00095A7F" w:rsidRPr="00EE79C0" w:rsidRDefault="00095A7F" w:rsidP="00095A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 w:rsidR="00A97DEE">
        <w:rPr>
          <w:rFonts w:ascii="Times New Roman" w:eastAsia="Times New Roman" w:hAnsi="Times New Roman" w:cs="Times New Roman"/>
          <w:sz w:val="28"/>
          <w:szCs w:val="28"/>
        </w:rPr>
        <w:t xml:space="preserve">я проведения план – задания: </w:t>
      </w:r>
      <w:r w:rsidR="008F505D">
        <w:rPr>
          <w:rFonts w:ascii="Times New Roman" w:eastAsia="Times New Roman" w:hAnsi="Times New Roman" w:cs="Times New Roman"/>
          <w:sz w:val="28"/>
          <w:szCs w:val="28"/>
        </w:rPr>
        <w:t>13</w:t>
      </w:r>
      <w:r>
        <w:rPr>
          <w:rFonts w:ascii="Times New Roman" w:eastAsia="Times New Roman" w:hAnsi="Times New Roman" w:cs="Times New Roman"/>
          <w:sz w:val="28"/>
          <w:szCs w:val="28"/>
        </w:rPr>
        <w:t>мин</w:t>
      </w:r>
    </w:p>
    <w:p w:rsidR="00095A7F" w:rsidRPr="00EE79C0" w:rsidRDefault="00095A7F" w:rsidP="00095A7F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  <w:r w:rsidR="0096691A">
        <w:rPr>
          <w:rFonts w:ascii="Times New Roman" w:eastAsia="Times New Roman" w:hAnsi="Times New Roman" w:cs="Times New Roman"/>
          <w:sz w:val="28"/>
          <w:szCs w:val="28"/>
        </w:rPr>
        <w:t>______</w:t>
      </w:r>
    </w:p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095A7F" w:rsidRPr="00EE79C0" w:rsidRDefault="00095A7F" w:rsidP="00095A7F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proofErr w:type="spellStart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>Древесиноведение</w:t>
      </w:r>
      <w:proofErr w:type="spellEnd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и лесное товароведение</w:t>
      </w:r>
    </w:p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Тема практического задания: Опре</w:t>
      </w:r>
      <w:r w:rsidR="00296C46">
        <w:rPr>
          <w:rFonts w:ascii="Times New Roman" w:eastAsia="Times New Roman" w:hAnsi="Times New Roman" w:cs="Times New Roman"/>
          <w:sz w:val="28"/>
          <w:szCs w:val="28"/>
        </w:rPr>
        <w:t xml:space="preserve">делить кубатуру пиленого 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>сортимента.</w:t>
      </w:r>
    </w:p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774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701"/>
        <w:gridCol w:w="1701"/>
        <w:gridCol w:w="1736"/>
        <w:gridCol w:w="2126"/>
      </w:tblGrid>
      <w:tr w:rsidR="00095A7F" w:rsidRPr="00EE79C0" w:rsidTr="00A97DEE">
        <w:trPr>
          <w:trHeight w:val="577"/>
        </w:trPr>
        <w:tc>
          <w:tcPr>
            <w:tcW w:w="35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86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095A7F" w:rsidRPr="00EE79C0" w:rsidTr="00A97DEE">
        <w:tc>
          <w:tcPr>
            <w:tcW w:w="35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095A7F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8F505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="008F505D"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Определить породу сортимента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8F505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8F505D"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Произвести замер длинны экземпляров</w:t>
            </w:r>
            <w:r w:rsidR="008F50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доски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8F505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095A7F"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ширину экземпляров</w:t>
            </w:r>
          </w:p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8F505D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05D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Default="008F505D" w:rsidP="008F505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4.Определить толщину экземпляров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A97DEE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8F505D" w:rsidRDefault="008F505D" w:rsidP="008F505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</w:t>
            </w:r>
            <w:r w:rsidRPr="008F505D">
              <w:rPr>
                <w:rFonts w:ascii="Times New Roman" w:eastAsia="Times New Roman" w:hAnsi="Times New Roman"/>
                <w:sz w:val="24"/>
                <w:szCs w:val="24"/>
              </w:rPr>
              <w:t>Определить количество штук по длине,</w:t>
            </w:r>
            <w:r w:rsidR="00C86189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8F505D">
              <w:rPr>
                <w:rFonts w:ascii="Times New Roman" w:eastAsia="Times New Roman" w:hAnsi="Times New Roman"/>
                <w:sz w:val="24"/>
                <w:szCs w:val="24"/>
              </w:rPr>
              <w:t>ширине и толщине досок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A97DEE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8F505D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095A7F"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.Произвести расчёт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объёма сортиментов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8F505D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95A7F" w:rsidRPr="00EE79C0" w:rsidTr="00A97DEE"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095A7F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5A7F" w:rsidRPr="00EE79C0" w:rsidRDefault="008F505D" w:rsidP="00095A7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5A7F" w:rsidRPr="00EE79C0" w:rsidRDefault="00095A7F" w:rsidP="00095A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95A7F" w:rsidRPr="00EE79C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95A7F" w:rsidRPr="00530610" w:rsidRDefault="00095A7F" w:rsidP="00095A7F">
      <w:pPr>
        <w:rPr>
          <w:rFonts w:ascii="Calibri" w:eastAsia="Times New Roman" w:hAnsi="Calibri" w:cs="Times New Roman"/>
        </w:rPr>
      </w:pPr>
    </w:p>
    <w:p w:rsidR="00095A7F" w:rsidRPr="00530610" w:rsidRDefault="00095A7F" w:rsidP="00095A7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095A7F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095A7F" w:rsidRPr="00530610" w:rsidRDefault="00095A7F" w:rsidP="00095A7F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45203F" w:rsidRDefault="0045203F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97DEE" w:rsidRDefault="00A97DEE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97DEE" w:rsidRDefault="00A97DEE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97DEE" w:rsidRDefault="00A97DEE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97DEE" w:rsidRDefault="00A97DEE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0" w:type="auto"/>
        <w:tblInd w:w="7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262"/>
      </w:tblGrid>
      <w:tr w:rsidR="005A2035" w:rsidTr="0096691A">
        <w:trPr>
          <w:trHeight w:val="270"/>
        </w:trPr>
        <w:tc>
          <w:tcPr>
            <w:tcW w:w="2262" w:type="dxa"/>
            <w:tcBorders>
              <w:bottom w:val="single" w:sz="4" w:space="0" w:color="auto"/>
            </w:tcBorders>
          </w:tcPr>
          <w:p w:rsidR="005A2035" w:rsidRPr="005A2035" w:rsidRDefault="0096691A" w:rsidP="005A2035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ПК3,ОК1-</w:t>
            </w:r>
            <w:r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5,У4,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У5,У6, </w:t>
            </w:r>
            <w:r w:rsidRPr="005A2035">
              <w:rPr>
                <w:rFonts w:ascii="Times New Roman" w:eastAsia="Times New Roman" w:hAnsi="Times New Roman" w:cs="Times New Roman"/>
                <w:sz w:val="20"/>
                <w:szCs w:val="20"/>
              </w:rPr>
              <w:t>З6</w:t>
            </w: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F505D" w:rsidRPr="00EE79C0" w:rsidRDefault="008F505D" w:rsidP="008F505D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5</w:t>
      </w:r>
    </w:p>
    <w:p w:rsidR="008F505D" w:rsidRPr="00EE79C0" w:rsidRDefault="008F505D" w:rsidP="008F505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_13мин</w:t>
      </w:r>
    </w:p>
    <w:p w:rsidR="008F505D" w:rsidRPr="00EE79C0" w:rsidRDefault="008F505D" w:rsidP="008F505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8F505D" w:rsidRPr="00EE79C0" w:rsidRDefault="008F505D" w:rsidP="008F505D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proofErr w:type="spellStart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>Древесиноведение</w:t>
      </w:r>
      <w:proofErr w:type="spellEnd"/>
      <w:r w:rsidRPr="00EE79C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и лесное товароведение</w:t>
      </w:r>
    </w:p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Тема практ</w:t>
      </w:r>
      <w:r w:rsidR="00296C46">
        <w:rPr>
          <w:rFonts w:ascii="Times New Roman" w:eastAsia="Times New Roman" w:hAnsi="Times New Roman" w:cs="Times New Roman"/>
          <w:sz w:val="28"/>
          <w:szCs w:val="28"/>
        </w:rPr>
        <w:t>ического задания: Определить пороки древесины по образцам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632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1701"/>
        <w:gridCol w:w="1701"/>
        <w:gridCol w:w="1736"/>
        <w:gridCol w:w="1984"/>
      </w:tblGrid>
      <w:tr w:rsidR="008F505D" w:rsidRPr="00EE79C0" w:rsidTr="0096691A">
        <w:trPr>
          <w:trHeight w:val="577"/>
        </w:trPr>
        <w:tc>
          <w:tcPr>
            <w:tcW w:w="35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7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8F505D" w:rsidRPr="00EE79C0" w:rsidTr="0096691A">
        <w:tc>
          <w:tcPr>
            <w:tcW w:w="35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8F505D" w:rsidRPr="00EE79C0" w:rsidTr="0096691A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</w:t>
            </w:r>
            <w:r w:rsid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Ознакомиться с предложенными образцами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05D" w:rsidRPr="00EE79C0" w:rsidTr="0096691A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96C46"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Определить породу</w:t>
            </w:r>
            <w:r w:rsid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образца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296C46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05D" w:rsidRPr="00EE79C0" w:rsidTr="0096691A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пороки древесины</w:t>
            </w:r>
          </w:p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296C46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05D" w:rsidRPr="00EE79C0" w:rsidTr="0096691A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Default="008F505D" w:rsidP="00D556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296C46">
              <w:rPr>
                <w:rFonts w:ascii="Times New Roman" w:eastAsia="Times New Roman" w:hAnsi="Times New Roman"/>
                <w:sz w:val="24"/>
                <w:szCs w:val="24"/>
              </w:rPr>
              <w:t>.Обьяснить причину их образования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296C46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296C46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F505D" w:rsidRPr="00EE79C0" w:rsidTr="0096691A">
        <w:tc>
          <w:tcPr>
            <w:tcW w:w="52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79C0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F505D" w:rsidRPr="00EE79C0" w:rsidRDefault="008F505D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F505D" w:rsidRPr="00EE79C0" w:rsidRDefault="008F505D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F505D" w:rsidRPr="00EE79C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F505D" w:rsidRPr="00530610" w:rsidRDefault="008F505D" w:rsidP="008F505D">
      <w:pPr>
        <w:rPr>
          <w:rFonts w:ascii="Calibri" w:eastAsia="Times New Roman" w:hAnsi="Calibri" w:cs="Times New Roman"/>
        </w:rPr>
      </w:pPr>
    </w:p>
    <w:p w:rsidR="008F505D" w:rsidRPr="00530610" w:rsidRDefault="008F505D" w:rsidP="008F505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8F505D" w:rsidRDefault="008F505D" w:rsidP="008F505D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8F505D" w:rsidRDefault="008F505D" w:rsidP="008F505D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296C46" w:rsidRDefault="00A456F6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F25254" w:rsidRPr="00F25254" w:rsidRDefault="00F25254" w:rsidP="00F2525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296C46" w:rsidRDefault="00296C46" w:rsidP="008F505D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2551" w:type="dxa"/>
        <w:tblInd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51"/>
      </w:tblGrid>
      <w:tr w:rsidR="00F84D99" w:rsidTr="0096691A">
        <w:trPr>
          <w:trHeight w:val="553"/>
        </w:trPr>
        <w:tc>
          <w:tcPr>
            <w:tcW w:w="2551" w:type="dxa"/>
          </w:tcPr>
          <w:p w:rsidR="00F84D99" w:rsidRPr="005A2035" w:rsidRDefault="0096691A" w:rsidP="00F84D99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ПК1,ОК1-</w:t>
            </w:r>
            <w:r w:rsidR="005A2035" w:rsidRPr="005A203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3У2,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</w:t>
            </w:r>
            <w:r w:rsidR="005A2035" w:rsidRPr="005A203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3,З4,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З</w:t>
            </w:r>
            <w:r w:rsidR="005A2035" w:rsidRPr="005A203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  <w:p w:rsidR="00F84D99" w:rsidRDefault="0096691A" w:rsidP="00F84D99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296C46" w:rsidRDefault="00296C46" w:rsidP="008F505D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296C46" w:rsidRPr="00EE79C0" w:rsidRDefault="00296C46" w:rsidP="00296C46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6.</w:t>
      </w:r>
    </w:p>
    <w:p w:rsidR="00296C46" w:rsidRPr="00EE79C0" w:rsidRDefault="00296C46" w:rsidP="00296C4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296C46" w:rsidRPr="00EE79C0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_11мин</w:t>
      </w:r>
    </w:p>
    <w:p w:rsidR="00296C46" w:rsidRPr="00EE79C0" w:rsidRDefault="00296C46" w:rsidP="00296C46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296C46" w:rsidRPr="00EE79C0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296C46" w:rsidRPr="00EE79C0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296C46" w:rsidRPr="00EE79C0" w:rsidRDefault="00296C46" w:rsidP="00296C46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лесные культуры</w:t>
      </w:r>
    </w:p>
    <w:p w:rsidR="00296C46" w:rsidRPr="00296C46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практического задания: произвести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прививку</w:t>
      </w:r>
      <w:r w:rsidRPr="00296C46">
        <w:rPr>
          <w:rFonts w:ascii="Times New Roman" w:eastAsia="Times New Roman" w:hAnsi="Times New Roman" w:cs="Times New Roman"/>
          <w:sz w:val="28"/>
          <w:szCs w:val="28"/>
        </w:rPr>
        <w:t xml:space="preserve"> в приклад сердцевина на сердцевину</w:t>
      </w:r>
    </w:p>
    <w:p w:rsidR="00296C46" w:rsidRPr="00296C46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417"/>
        <w:gridCol w:w="1701"/>
      </w:tblGrid>
      <w:tr w:rsidR="00296C46" w:rsidRPr="00296C46" w:rsidTr="00296C46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296C46" w:rsidRPr="00296C46" w:rsidTr="00296C46"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296C46" w:rsidRPr="00296C46" w:rsidTr="00296C4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1.Ознакомиться с техникой безопасности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6C46" w:rsidRPr="00296C46" w:rsidTr="00296C4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A97DEE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296C46"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Определить привой и подвой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6C46" w:rsidRPr="00296C46" w:rsidTr="00296C4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3.Произвести надрез на привое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6C46" w:rsidRPr="00296C46" w:rsidTr="00296C4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4.Произвести надрез на подвое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6C46" w:rsidRPr="00296C46" w:rsidTr="00296C4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5.Приложить и закрепить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6C46" w:rsidRPr="00296C46" w:rsidTr="00296C46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96C46" w:rsidRPr="00296C46" w:rsidRDefault="00296C46" w:rsidP="00296C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6C4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6C46" w:rsidRPr="00296C46" w:rsidRDefault="00296C46" w:rsidP="00296C4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96C46" w:rsidRPr="00296C46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96C46" w:rsidRPr="00530610" w:rsidRDefault="00296C46" w:rsidP="00296C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296C46" w:rsidRDefault="00296C46" w:rsidP="00296C4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296C46" w:rsidRDefault="00296C46" w:rsidP="00296C4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296C46" w:rsidRPr="00530610" w:rsidRDefault="00296C46" w:rsidP="00296C4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FC32BC" w:rsidRDefault="00FC32BC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90786" w:rsidRDefault="00C90786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2551" w:type="dxa"/>
        <w:tblInd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1"/>
      </w:tblGrid>
      <w:tr w:rsidR="00F84D99" w:rsidTr="0096691A">
        <w:trPr>
          <w:trHeight w:val="330"/>
        </w:trPr>
        <w:tc>
          <w:tcPr>
            <w:tcW w:w="2551" w:type="dxa"/>
          </w:tcPr>
          <w:p w:rsidR="00F84D99" w:rsidRPr="0096691A" w:rsidRDefault="0096691A" w:rsidP="00F84D99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ПК3,ОК2-4,</w:t>
            </w:r>
            <w:r w:rsidR="00F84D99" w:rsidRPr="00F84D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У3,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</w:t>
            </w:r>
            <w:r w:rsidR="00F84D99" w:rsidRPr="00F84D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4,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У</w:t>
            </w:r>
            <w:r w:rsidR="00F84D99" w:rsidRPr="00F84D99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6,З5,6</w:t>
            </w: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,ЛР13,ЛР16</w:t>
            </w:r>
          </w:p>
        </w:tc>
      </w:tr>
    </w:tbl>
    <w:p w:rsidR="00FC32BC" w:rsidRDefault="00FC32BC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C32BC" w:rsidRDefault="00FC32BC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C32BC" w:rsidRDefault="00FC32BC" w:rsidP="00296C4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C32BC" w:rsidRPr="00EE79C0" w:rsidRDefault="00FC32BC" w:rsidP="00FC32BC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7.</w:t>
      </w:r>
    </w:p>
    <w:p w:rsidR="00FC32BC" w:rsidRPr="00EE79C0" w:rsidRDefault="00FC32BC" w:rsidP="00FC32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FC32BC" w:rsidRPr="00EE79C0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_12мин</w:t>
      </w:r>
    </w:p>
    <w:p w:rsidR="00FC32BC" w:rsidRPr="00EE79C0" w:rsidRDefault="00FC32BC" w:rsidP="00FC32BC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FC32BC" w:rsidRPr="00EE79C0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  <w:r w:rsidR="0096691A">
        <w:rPr>
          <w:rFonts w:ascii="Times New Roman" w:eastAsia="Times New Roman" w:hAnsi="Times New Roman" w:cs="Times New Roman"/>
          <w:sz w:val="28"/>
          <w:szCs w:val="28"/>
        </w:rPr>
        <w:t xml:space="preserve"> ______</w:t>
      </w:r>
    </w:p>
    <w:p w:rsidR="00FC32BC" w:rsidRPr="00EE79C0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FC32BC" w:rsidRPr="00EE79C0" w:rsidRDefault="00FC32BC" w:rsidP="00FC32BC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Таксация .</w:t>
      </w:r>
    </w:p>
    <w:p w:rsidR="00FC32BC" w:rsidRPr="00296C46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>рактического задания:  Таксацию растущего дерева</w:t>
      </w:r>
    </w:p>
    <w:p w:rsidR="00FC32BC" w:rsidRPr="00296C46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F505D" w:rsidRDefault="008F505D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FC32BC" w:rsidRPr="00FC32BC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559"/>
        <w:gridCol w:w="1559"/>
      </w:tblGrid>
      <w:tr w:rsidR="00FC32BC" w:rsidRPr="00FC32BC" w:rsidTr="00C90786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FC32BC" w:rsidRPr="00FC32BC" w:rsidTr="00C90786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1.В</w:t>
            </w:r>
            <w:r w:rsidRPr="00FC32BC">
              <w:rPr>
                <w:rFonts w:ascii="Times New Roman" w:eastAsia="Times New Roman" w:hAnsi="Times New Roman"/>
                <w:sz w:val="24"/>
                <w:szCs w:val="24"/>
              </w:rPr>
              <w:t>ыбрать экземпляр растущего дерева на участке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Определить породу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3,</w:t>
            </w:r>
            <w:r w:rsidRPr="00FC32BC">
              <w:rPr>
                <w:rFonts w:ascii="Times New Roman" w:eastAsia="Times New Roman" w:hAnsi="Times New Roman"/>
                <w:sz w:val="24"/>
                <w:szCs w:val="24"/>
              </w:rPr>
              <w:t xml:space="preserve">Определить диаметр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4.Определит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 возраст растущего дерева по мутовкам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5.Определить высоту растущего дерева любым удобным для вас способом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6.Определить товарную принадлежность ( деловое,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полуделовое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дровяное)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C32BC" w:rsidRPr="00FC32BC" w:rsidTr="00C90786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C32BC" w:rsidRPr="00FC32BC" w:rsidRDefault="00FC32BC" w:rsidP="00FC32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32BC" w:rsidRPr="00FC32BC" w:rsidRDefault="00FC32BC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FC32BC" w:rsidRPr="00FC32BC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C32BC" w:rsidRPr="00FC32BC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C32BC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Pr="00530610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0A22D4" w:rsidRDefault="000A22D4" w:rsidP="000A22D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0A22D4" w:rsidRDefault="000A22D4" w:rsidP="000A22D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Pr="00530610" w:rsidRDefault="000A22D4" w:rsidP="000A22D4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0A22D4" w:rsidRDefault="000A22D4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Default="000A22D4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Default="00F84D99" w:rsidP="00F84D99">
      <w:pPr>
        <w:tabs>
          <w:tab w:val="left" w:pos="756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ab/>
      </w:r>
    </w:p>
    <w:tbl>
      <w:tblPr>
        <w:tblW w:w="2587" w:type="dxa"/>
        <w:tblInd w:w="73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70"/>
      </w:tblGrid>
      <w:tr w:rsidR="00F84D99" w:rsidTr="0096691A">
        <w:tc>
          <w:tcPr>
            <w:tcW w:w="2587" w:type="dxa"/>
          </w:tcPr>
          <w:p w:rsidR="00F84D99" w:rsidRDefault="00F84D99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ПК1,ПК3,ОК2,3ОК6,У2,3,З3</w:t>
            </w:r>
          </w:p>
          <w:p w:rsidR="0096691A" w:rsidRPr="00F84D99" w:rsidRDefault="0096691A" w:rsidP="00FC32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,ЛР13,ЛР16</w:t>
            </w:r>
          </w:p>
        </w:tc>
      </w:tr>
    </w:tbl>
    <w:p w:rsidR="000A22D4" w:rsidRDefault="000A22D4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Default="000A22D4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Pr="00FC32BC" w:rsidRDefault="000A22D4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0A22D4" w:rsidRPr="00EE79C0" w:rsidRDefault="000A22D4" w:rsidP="000A22D4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8.</w:t>
      </w:r>
    </w:p>
    <w:p w:rsidR="000A22D4" w:rsidRPr="00EE79C0" w:rsidRDefault="000A22D4" w:rsidP="000A22D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0A22D4" w:rsidRPr="00EE79C0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_6_мин</w:t>
      </w:r>
    </w:p>
    <w:p w:rsidR="000A22D4" w:rsidRPr="00EE79C0" w:rsidRDefault="000A22D4" w:rsidP="000A22D4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0A22D4" w:rsidRPr="00EE79C0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0A22D4" w:rsidRPr="00EE79C0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0A22D4" w:rsidRPr="00EE79C0" w:rsidRDefault="000A22D4" w:rsidP="000A22D4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Лесные культуры .</w:t>
      </w:r>
    </w:p>
    <w:p w:rsidR="000A22D4" w:rsidRPr="00296C46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>рактического задания:  Посадка леса под меч Колесова.</w:t>
      </w:r>
    </w:p>
    <w:p w:rsidR="000A22D4" w:rsidRPr="00FC32BC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701"/>
        <w:gridCol w:w="1417"/>
      </w:tblGrid>
      <w:tr w:rsidR="000A22D4" w:rsidRPr="00FC32BC" w:rsidTr="0096691A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0A22D4" w:rsidRPr="00FC32BC" w:rsidTr="0096691A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1.В</w:t>
            </w:r>
            <w:r w:rsidRPr="00FC32BC">
              <w:rPr>
                <w:rFonts w:ascii="Times New Roman" w:eastAsia="Times New Roman" w:hAnsi="Times New Roman"/>
                <w:sz w:val="24"/>
                <w:szCs w:val="24"/>
              </w:rPr>
              <w:t>ыбрать экзем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пляр для посадки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Определить породу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0A22D4" w:rsidRDefault="000A22D4" w:rsidP="000A2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3.</w:t>
            </w:r>
            <w:r w:rsidRPr="000A22D4">
              <w:rPr>
                <w:rFonts w:ascii="Times New Roman" w:eastAsia="Times New Roman" w:hAnsi="Times New Roman"/>
                <w:sz w:val="24"/>
                <w:szCs w:val="24"/>
              </w:rPr>
              <w:t>Сделать посадочную щель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4.Разметить сеянец согласно правил посадки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0A22D4" w:rsidRDefault="000A22D4" w:rsidP="000A22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</w:t>
            </w:r>
            <w:r w:rsidRPr="000A22D4">
              <w:rPr>
                <w:rFonts w:ascii="Times New Roman" w:eastAsia="Times New Roman" w:hAnsi="Times New Roman"/>
                <w:sz w:val="24"/>
                <w:szCs w:val="24"/>
              </w:rPr>
              <w:t>Прижать сеянец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6.Объясниться принцип </w:t>
            </w:r>
            <w:r w:rsidR="0085028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действий при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посадки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A22D4" w:rsidRPr="00FC32BC" w:rsidTr="0096691A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22D4" w:rsidRPr="00FC32BC" w:rsidRDefault="000A22D4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22D4" w:rsidRPr="00FC32BC" w:rsidRDefault="000A22D4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0A22D4" w:rsidRPr="00FC32BC" w:rsidRDefault="000A22D4" w:rsidP="000A22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Pr="00530610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863A49" w:rsidRDefault="00863A49" w:rsidP="00863A49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863A49" w:rsidRDefault="00863A49" w:rsidP="00863A49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A84D87" w:rsidRDefault="00863A49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9B72EF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Pr="00FC32BC" w:rsidRDefault="009B72EF" w:rsidP="00A456F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="7192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34"/>
      </w:tblGrid>
      <w:tr w:rsidR="00F84D99" w:rsidTr="0085028F">
        <w:trPr>
          <w:trHeight w:val="165"/>
        </w:trPr>
        <w:tc>
          <w:tcPr>
            <w:tcW w:w="2693" w:type="dxa"/>
          </w:tcPr>
          <w:p w:rsidR="00F84D99" w:rsidRDefault="00F84D99" w:rsidP="0085028F">
            <w:pPr>
              <w:spacing w:after="0" w:line="240" w:lineRule="auto"/>
              <w:ind w:left="-113" w:right="1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ПК3,ОК4,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ОК</w:t>
            </w: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2,У3,У8,З10,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З</w:t>
            </w: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</w:p>
          <w:p w:rsidR="0085028F" w:rsidRPr="0085028F" w:rsidRDefault="0085028F" w:rsidP="0085028F">
            <w:pPr>
              <w:spacing w:after="0" w:line="240" w:lineRule="auto"/>
              <w:ind w:left="-113" w:right="11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,ЛР13,ЛР16</w:t>
            </w:r>
          </w:p>
        </w:tc>
      </w:tr>
    </w:tbl>
    <w:p w:rsidR="00A84D87" w:rsidRPr="00EE79C0" w:rsidRDefault="00F84D99" w:rsidP="00A84D87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br w:type="textWrapping" w:clear="all"/>
      </w:r>
      <w:r w:rsidR="004C5CE6">
        <w:rPr>
          <w:rFonts w:ascii="Times New Roman" w:eastAsia="Times New Roman" w:hAnsi="Times New Roman" w:cs="Times New Roman"/>
          <w:b/>
          <w:sz w:val="28"/>
          <w:szCs w:val="28"/>
        </w:rPr>
        <w:t>План-задание 9</w:t>
      </w:r>
      <w:r w:rsidR="00A84D87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A84D87" w:rsidRPr="00EE79C0" w:rsidRDefault="00A84D87" w:rsidP="00A84D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A84D87" w:rsidRPr="00EE79C0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</w:t>
      </w:r>
      <w:r w:rsidR="00863A49">
        <w:rPr>
          <w:rFonts w:ascii="Times New Roman" w:eastAsia="Times New Roman" w:hAnsi="Times New Roman" w:cs="Times New Roman"/>
          <w:sz w:val="28"/>
          <w:szCs w:val="28"/>
        </w:rPr>
        <w:t>25</w:t>
      </w:r>
      <w:r>
        <w:rPr>
          <w:rFonts w:ascii="Times New Roman" w:eastAsia="Times New Roman" w:hAnsi="Times New Roman" w:cs="Times New Roman"/>
          <w:sz w:val="28"/>
          <w:szCs w:val="28"/>
        </w:rPr>
        <w:t>_мин</w:t>
      </w:r>
    </w:p>
    <w:p w:rsidR="00A84D87" w:rsidRPr="00EE79C0" w:rsidRDefault="00A84D87" w:rsidP="00A84D87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A84D87" w:rsidRPr="00EE79C0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A84D87" w:rsidRPr="00EE79C0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A84D87" w:rsidRPr="00EE79C0" w:rsidRDefault="00A84D87" w:rsidP="00A84D87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Охрана и защита леса</w:t>
      </w:r>
      <w:r w:rsidR="00863A49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от вредителей и болезней.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.</w:t>
      </w:r>
    </w:p>
    <w:p w:rsidR="00A84D87" w:rsidRPr="00296C46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>рактического задания: Биофизические методы борьбы с вредителями леса.</w:t>
      </w:r>
    </w:p>
    <w:p w:rsidR="00A84D87" w:rsidRDefault="00A84D87" w:rsidP="00A84D87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84D87" w:rsidRPr="00FC32BC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701"/>
        <w:gridCol w:w="1417"/>
      </w:tblGrid>
      <w:tr w:rsidR="00A84D87" w:rsidRPr="00FC32BC" w:rsidTr="0085028F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A84D87" w:rsidRPr="00FC32BC" w:rsidTr="0085028F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A84D87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1.Обследовать участок насаждения на наличие стволовых вредителей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4D87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Определить вредителя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4D87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0A22D4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3.Разработать меры борьбы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4D87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A84D87" w:rsidRDefault="00A84D87" w:rsidP="00A84D8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4.</w:t>
            </w:r>
            <w:r w:rsidRPr="00A84D87">
              <w:rPr>
                <w:rFonts w:ascii="Times New Roman" w:eastAsia="Times New Roman" w:hAnsi="Times New Roman"/>
                <w:sz w:val="24"/>
                <w:szCs w:val="24"/>
              </w:rPr>
              <w:t xml:space="preserve">Изготовить ловушки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4D87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0A22D4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</w:t>
            </w:r>
            <w:r w:rsidR="00863A49">
              <w:rPr>
                <w:rFonts w:ascii="Times New Roman" w:eastAsia="Times New Roman" w:hAnsi="Times New Roman"/>
                <w:sz w:val="24"/>
                <w:szCs w:val="24"/>
              </w:rPr>
              <w:t>Закрепить ловушки на ств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олах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4D87" w:rsidRPr="00FC32BC" w:rsidTr="0085028F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A84D87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4D87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4D87" w:rsidRPr="00FC32BC" w:rsidRDefault="00A84D87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84D87" w:rsidRPr="00FC32BC" w:rsidRDefault="00A84D87" w:rsidP="00A84D8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C32BC" w:rsidRPr="00FC32BC" w:rsidRDefault="00FC32BC" w:rsidP="00FC32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Pr="00530610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863A49" w:rsidRDefault="00863A49" w:rsidP="00863A49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863A49" w:rsidRDefault="00863A49" w:rsidP="00863A49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4C5CE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2551" w:type="dxa"/>
        <w:tblInd w:w="7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08"/>
      </w:tblGrid>
      <w:tr w:rsidR="00D078C1" w:rsidTr="0085028F">
        <w:trPr>
          <w:trHeight w:val="90"/>
        </w:trPr>
        <w:tc>
          <w:tcPr>
            <w:tcW w:w="2551" w:type="dxa"/>
            <w:tcBorders>
              <w:bottom w:val="single" w:sz="4" w:space="0" w:color="auto"/>
            </w:tcBorders>
          </w:tcPr>
          <w:p w:rsidR="00F84D99" w:rsidRPr="00F84D99" w:rsidRDefault="00F84D99" w:rsidP="00D078C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ПК2,ОК1,ОК4,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ОК</w:t>
            </w: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5,У8,</w:t>
            </w:r>
          </w:p>
          <w:p w:rsidR="00D078C1" w:rsidRDefault="00F84D99" w:rsidP="00D078C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З10,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З</w:t>
            </w: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11,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З</w:t>
            </w:r>
            <w:r w:rsidRPr="00F84D99">
              <w:rPr>
                <w:rFonts w:ascii="Times New Roman" w:eastAsia="Times New Roman" w:hAnsi="Times New Roman" w:cs="Times New Roman"/>
                <w:sz w:val="20"/>
                <w:szCs w:val="20"/>
              </w:rPr>
              <w:t>12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85028F"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,ЛР13,ЛР16</w:t>
            </w:r>
          </w:p>
        </w:tc>
      </w:tr>
    </w:tbl>
    <w:p w:rsidR="00863A49" w:rsidRPr="00FC32BC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Pr="00EE79C0" w:rsidRDefault="004C5CE6" w:rsidP="00863A49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10</w:t>
      </w:r>
      <w:r w:rsidR="00863A49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863A49" w:rsidRPr="00EE79C0" w:rsidRDefault="00863A49" w:rsidP="00863A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863A49" w:rsidRPr="00EE79C0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</w:t>
      </w:r>
      <w:r w:rsidR="00A804AB">
        <w:rPr>
          <w:rFonts w:ascii="Times New Roman" w:eastAsia="Times New Roman" w:hAnsi="Times New Roman" w:cs="Times New Roman"/>
          <w:sz w:val="28"/>
          <w:szCs w:val="28"/>
        </w:rPr>
        <w:t>22</w:t>
      </w:r>
      <w:r>
        <w:rPr>
          <w:rFonts w:ascii="Times New Roman" w:eastAsia="Times New Roman" w:hAnsi="Times New Roman" w:cs="Times New Roman"/>
          <w:sz w:val="28"/>
          <w:szCs w:val="28"/>
        </w:rPr>
        <w:t>_мин</w:t>
      </w:r>
    </w:p>
    <w:p w:rsidR="00863A49" w:rsidRPr="00EE79C0" w:rsidRDefault="00863A49" w:rsidP="00863A49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863A49" w:rsidRPr="00EE79C0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863A49" w:rsidRPr="00EE79C0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863A49" w:rsidRPr="00EE79C0" w:rsidRDefault="00863A49" w:rsidP="00863A49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Охрана и защита леса от пожаров.</w:t>
      </w:r>
    </w:p>
    <w:p w:rsidR="00863A49" w:rsidRPr="00296C46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>рактического задания: Профилактическое противопожарное мероприятие. Изготовление стенда, плаката.</w:t>
      </w:r>
    </w:p>
    <w:p w:rsidR="00863A49" w:rsidRDefault="00863A49" w:rsidP="00863A49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63A49" w:rsidRPr="00FC32BC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559"/>
        <w:gridCol w:w="1417"/>
      </w:tblGrid>
      <w:tr w:rsidR="00863A49" w:rsidRPr="00FC32BC" w:rsidTr="0085028F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863A49" w:rsidRPr="00FC32BC" w:rsidTr="0085028F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863A49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1.Произвести анализ темы, подобрать материал.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3A49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Изготовить стенд по заданной теме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3A49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0A22D4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3.Закрепить стенд в общественном месте.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3A49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0A22D4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863A49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Прокоментировать выполняемые действия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63A49" w:rsidRPr="00FC32BC" w:rsidTr="0085028F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863A49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3A49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A49" w:rsidRPr="00FC32BC" w:rsidRDefault="00863A49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863A49" w:rsidRPr="00FC32BC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63A49" w:rsidRPr="00FC32BC" w:rsidRDefault="00863A49" w:rsidP="00863A4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C5CE6" w:rsidRPr="00530610" w:rsidRDefault="004C5CE6" w:rsidP="004C5CE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4C5CE6" w:rsidRDefault="004C5CE6" w:rsidP="004C5CE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4C5CE6" w:rsidRDefault="004C5CE6" w:rsidP="004C5CE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4C5CE6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9B72EF" w:rsidRDefault="009B72EF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Default="009B72EF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9B72EF" w:rsidRPr="00EE2443" w:rsidRDefault="009B72EF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Default="00D078C1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2551" w:type="dxa"/>
        <w:tblInd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1"/>
      </w:tblGrid>
      <w:tr w:rsidR="00E6501E" w:rsidTr="0085028F">
        <w:trPr>
          <w:trHeight w:val="630"/>
        </w:trPr>
        <w:tc>
          <w:tcPr>
            <w:tcW w:w="2551" w:type="dxa"/>
          </w:tcPr>
          <w:p w:rsidR="00E6501E" w:rsidRDefault="00E6501E" w:rsidP="00E6501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078C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ПК3,ОК1,ОК6,У5,З4,З8,</w:t>
            </w:r>
            <w:r w:rsidR="008502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З</w:t>
            </w:r>
            <w:r w:rsidRPr="00D078C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</w:t>
            </w:r>
          </w:p>
          <w:p w:rsidR="0085028F" w:rsidRDefault="0085028F" w:rsidP="00E6501E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A804AB" w:rsidRPr="00EE79C0" w:rsidRDefault="004C5CE6" w:rsidP="00A804AB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11</w:t>
      </w:r>
      <w:r w:rsidR="00A804AB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A804AB" w:rsidRPr="00EE79C0" w:rsidRDefault="00A804AB" w:rsidP="00A804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A804AB" w:rsidRPr="00EE79C0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_22_мин</w:t>
      </w:r>
    </w:p>
    <w:p w:rsidR="00A804AB" w:rsidRPr="00EE79C0" w:rsidRDefault="00A804AB" w:rsidP="00A804AB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A804AB" w:rsidRPr="00EE79C0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A804AB" w:rsidRPr="00EE79C0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A804AB" w:rsidRPr="00EE79C0" w:rsidRDefault="00A804AB" w:rsidP="00A804AB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Технология и механизация лесохозяйственных работ.</w:t>
      </w:r>
    </w:p>
    <w:p w:rsidR="00A804AB" w:rsidRPr="00296C46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рактического задания: Произвести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чокеровку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трелевку деревьев.</w:t>
      </w:r>
    </w:p>
    <w:p w:rsidR="00A804AB" w:rsidRDefault="00A804AB" w:rsidP="00A804AB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804AB" w:rsidRPr="00FC32BC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559"/>
        <w:gridCol w:w="1559"/>
      </w:tblGrid>
      <w:tr w:rsidR="00A804AB" w:rsidRPr="00FC32BC" w:rsidTr="0085028F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A804AB" w:rsidRPr="00FC32BC" w:rsidTr="0085028F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C60D30">
              <w:rPr>
                <w:rFonts w:ascii="Times New Roman" w:eastAsia="Times New Roman" w:hAnsi="Times New Roman"/>
                <w:sz w:val="24"/>
                <w:szCs w:val="24"/>
              </w:rPr>
              <w:t>.Подготовка трактора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и оборудования для трелевки леса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Завести трактор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C60D30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0A22D4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3.Произвести подъезд к поваленному дереву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C60D30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0A22D4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4.Зачекеровать дерево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A804AB" w:rsidRDefault="00A804AB" w:rsidP="00A804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5.Оттрелевадь дерево до пункта назначения.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Default="00C60D30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Default="00C60D30" w:rsidP="00A804A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6.С</w:t>
            </w:r>
            <w:r w:rsidR="00A804AB">
              <w:rPr>
                <w:rFonts w:ascii="Times New Roman" w:eastAsia="Times New Roman" w:hAnsi="Times New Roman"/>
                <w:sz w:val="24"/>
                <w:szCs w:val="24"/>
              </w:rPr>
              <w:t xml:space="preserve">нять </w:t>
            </w:r>
            <w:proofErr w:type="spellStart"/>
            <w:r w:rsidR="00A804AB">
              <w:rPr>
                <w:rFonts w:ascii="Times New Roman" w:eastAsia="Times New Roman" w:hAnsi="Times New Roman"/>
                <w:sz w:val="24"/>
                <w:szCs w:val="24"/>
              </w:rPr>
              <w:t>чокеровочный</w:t>
            </w:r>
            <w:proofErr w:type="spellEnd"/>
            <w:r w:rsidR="00A804AB">
              <w:rPr>
                <w:rFonts w:ascii="Times New Roman" w:eastAsia="Times New Roman" w:hAnsi="Times New Roman"/>
                <w:sz w:val="24"/>
                <w:szCs w:val="24"/>
              </w:rPr>
              <w:t xml:space="preserve"> торос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Default="00C60D30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804AB" w:rsidRPr="00FC32BC" w:rsidTr="0085028F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804AB" w:rsidRPr="00FC32BC" w:rsidRDefault="00A804AB" w:rsidP="00D556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4AB" w:rsidRPr="00FC32BC" w:rsidRDefault="00A804AB" w:rsidP="00D556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A804AB" w:rsidRPr="00FC32BC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804AB" w:rsidRPr="00FC32BC" w:rsidRDefault="00A804AB" w:rsidP="00A804A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804AB" w:rsidRDefault="00A804AB" w:rsidP="00A804AB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C5CE6" w:rsidRPr="00530610" w:rsidRDefault="004C5CE6" w:rsidP="004C5CE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4C5CE6" w:rsidRDefault="004C5CE6" w:rsidP="004C5CE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4C5CE6" w:rsidRDefault="004C5CE6" w:rsidP="004C5CE6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D078C1" w:rsidRPr="00FC32BC" w:rsidRDefault="004C5CE6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4C5CE6" w:rsidRDefault="004C5CE6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2551" w:type="dxa"/>
        <w:tblInd w:w="73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1"/>
      </w:tblGrid>
      <w:tr w:rsidR="00D078C1" w:rsidTr="0085028F">
        <w:tc>
          <w:tcPr>
            <w:tcW w:w="2551" w:type="dxa"/>
          </w:tcPr>
          <w:p w:rsidR="00D078C1" w:rsidRPr="00D078C1" w:rsidRDefault="00D078C1" w:rsidP="00D078C1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078C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ПК1,ОК1,</w:t>
            </w:r>
            <w:r w:rsidR="0085028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ОК</w:t>
            </w:r>
            <w:r w:rsidRPr="00D078C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3,У1,34</w:t>
            </w:r>
            <w:r w:rsidR="0085028F"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 w:rsidR="0085028F"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4F1822" w:rsidRPr="00FC32BC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F1822" w:rsidRPr="00EE79C0" w:rsidRDefault="004F1822" w:rsidP="004F1822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12.</w:t>
      </w:r>
    </w:p>
    <w:p w:rsidR="004F1822" w:rsidRPr="00EE79C0" w:rsidRDefault="004F1822" w:rsidP="004F18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_25_мин</w:t>
      </w:r>
    </w:p>
    <w:p w:rsidR="004F1822" w:rsidRPr="00EE79C0" w:rsidRDefault="004F1822" w:rsidP="004F1822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4F1822" w:rsidRPr="00EE79C0" w:rsidRDefault="004F1822" w:rsidP="004F1822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Лесоводство и лесоразведение.</w:t>
      </w:r>
    </w:p>
    <w:p w:rsidR="004F1822" w:rsidRPr="00296C46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>рактического задания: Заготовка и переработка семян, подготовка их к посеву.</w:t>
      </w:r>
    </w:p>
    <w:p w:rsidR="004F1822" w:rsidRDefault="004F1822" w:rsidP="004F1822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F1822" w:rsidRPr="00FC32BC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559"/>
        <w:gridCol w:w="1559"/>
      </w:tblGrid>
      <w:tr w:rsidR="004F1822" w:rsidRPr="00FC32BC" w:rsidTr="0085028F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4F1822" w:rsidRPr="00FC32BC" w:rsidTr="0085028F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4C5CE6" w:rsidRDefault="004F1822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1.Приготовить оборудование для заготовки шишек в виде крюка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Выбрать плюсовое дерево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0A22D4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3.Произвести сбор шишек с растущего дерева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4C5CE6" w:rsidRDefault="004F1822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4.Прокоментировать алгоритм действий при переработки семян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4F1822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5.Подготовить семена к посеву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4F1822" w:rsidRPr="00FC32BC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C5CE6" w:rsidRDefault="004C5CE6" w:rsidP="004C5CE6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804AB" w:rsidRDefault="00A804AB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75D07" w:rsidRDefault="00375D07" w:rsidP="00375D07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75D07" w:rsidRPr="00530610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375D07" w:rsidRDefault="00375D07" w:rsidP="00375D07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375D07" w:rsidRDefault="00375D07" w:rsidP="00375D07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375D07" w:rsidRDefault="00375D07" w:rsidP="00375D07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A804AB" w:rsidRDefault="00A804AB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42C73" w:rsidRDefault="00042C73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D078C1" w:rsidRDefault="00D078C1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5028F" w:rsidRDefault="0085028F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D078C1" w:rsidRDefault="00D078C1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W w:w="2693" w:type="dxa"/>
        <w:tblInd w:w="71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93"/>
      </w:tblGrid>
      <w:tr w:rsidR="00D078C1" w:rsidTr="0078765B">
        <w:trPr>
          <w:trHeight w:val="300"/>
        </w:trPr>
        <w:tc>
          <w:tcPr>
            <w:tcW w:w="2693" w:type="dxa"/>
          </w:tcPr>
          <w:p w:rsidR="00D078C1" w:rsidRPr="00D078C1" w:rsidRDefault="00D078C1" w:rsidP="00D078C1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078C1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ПК1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,ОК1,3У2,У3,З4,З7</w:t>
            </w:r>
            <w:r w:rsidR="0078765B"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 w:rsidR="0078765B"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D078C1" w:rsidRDefault="00D078C1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F1822" w:rsidRPr="00EE79C0" w:rsidRDefault="004F1822" w:rsidP="004F1822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13.</w:t>
      </w:r>
    </w:p>
    <w:p w:rsidR="004F1822" w:rsidRPr="00EE79C0" w:rsidRDefault="004F1822" w:rsidP="004F182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</w:t>
      </w:r>
      <w:r w:rsidR="00375D07">
        <w:rPr>
          <w:rFonts w:ascii="Times New Roman" w:eastAsia="Times New Roman" w:hAnsi="Times New Roman" w:cs="Times New Roman"/>
          <w:sz w:val="28"/>
          <w:szCs w:val="28"/>
        </w:rPr>
        <w:t>33</w:t>
      </w:r>
      <w:r>
        <w:rPr>
          <w:rFonts w:ascii="Times New Roman" w:eastAsia="Times New Roman" w:hAnsi="Times New Roman" w:cs="Times New Roman"/>
          <w:sz w:val="28"/>
          <w:szCs w:val="28"/>
        </w:rPr>
        <w:t>_мин</w:t>
      </w:r>
    </w:p>
    <w:p w:rsidR="004F1822" w:rsidRPr="00EE79C0" w:rsidRDefault="004F1822" w:rsidP="004F1822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4F1822" w:rsidRPr="00EE79C0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4F1822" w:rsidRPr="00EE79C0" w:rsidRDefault="004F1822" w:rsidP="004F1822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Лесоводство и лесоразведение.</w:t>
      </w:r>
    </w:p>
    <w:p w:rsidR="004F1822" w:rsidRPr="00296C46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 w:rsidR="00DE098A">
        <w:rPr>
          <w:rFonts w:ascii="Times New Roman" w:eastAsia="Times New Roman" w:hAnsi="Times New Roman" w:cs="Times New Roman"/>
          <w:sz w:val="28"/>
          <w:szCs w:val="28"/>
        </w:rPr>
        <w:t>рактического задания: Оценка естественного возобновления на вырубках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F1822" w:rsidRDefault="004F1822" w:rsidP="004F1822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F1822" w:rsidRPr="00FC32BC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418"/>
        <w:gridCol w:w="1276"/>
        <w:gridCol w:w="1701"/>
        <w:gridCol w:w="1417"/>
      </w:tblGrid>
      <w:tr w:rsidR="004F1822" w:rsidRPr="00FC32BC" w:rsidTr="0085028F">
        <w:tc>
          <w:tcPr>
            <w:tcW w:w="40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3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4F1822" w:rsidRPr="00FC32BC" w:rsidTr="0085028F">
        <w:trPr>
          <w:trHeight w:val="1653"/>
        </w:trPr>
        <w:tc>
          <w:tcPr>
            <w:tcW w:w="40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4C5CE6" w:rsidRDefault="004F1822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>.Приготовить необходимое оборудование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2C6330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0A22D4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 xml:space="preserve">.Выставить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маршрут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 xml:space="preserve"> для учета естественного возобновления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DE098A" w:rsidRDefault="002C6330" w:rsidP="00DE098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r w:rsidR="00DE098A" w:rsidRPr="00DE098A">
              <w:rPr>
                <w:rFonts w:ascii="Times New Roman" w:eastAsia="Times New Roman" w:hAnsi="Times New Roman"/>
                <w:sz w:val="24"/>
                <w:szCs w:val="24"/>
              </w:rPr>
              <w:t>Заложить учетные площадки 2</w:t>
            </w:r>
            <w:r w:rsidR="00DE098A" w:rsidRPr="00DE098A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x2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 xml:space="preserve">м 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2C6330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DE098A">
              <w:rPr>
                <w:rFonts w:ascii="Times New Roman" w:eastAsia="Times New Roman" w:hAnsi="Times New Roman"/>
                <w:sz w:val="24"/>
                <w:szCs w:val="24"/>
              </w:rPr>
              <w:t xml:space="preserve">.Произвести подсчет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экземпляров согласно возрасту, высоте, происхождению и породной принадлежности.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C6330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5.Занести данные в учетную карточку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C6330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2C63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6.Произвести расчёт благонадежного подроста на всех участках площадках.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C6330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7.Полученные результаты сравнить со шкалой естественного возобновления на вырубках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C6330" w:rsidRPr="00FC32BC" w:rsidTr="0085028F"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2C6330" w:rsidRDefault="002C6330" w:rsidP="002C63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8.</w:t>
            </w:r>
            <w:r w:rsidRPr="002C6330">
              <w:rPr>
                <w:rFonts w:ascii="Times New Roman" w:eastAsia="Times New Roman" w:hAnsi="Times New Roman"/>
                <w:sz w:val="24"/>
                <w:szCs w:val="24"/>
              </w:rPr>
              <w:t>Сделать выводы о ходе возобновления на вырубках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6330" w:rsidRPr="00FC32BC" w:rsidRDefault="002C6330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1822" w:rsidRPr="00FC32BC" w:rsidTr="0085028F">
        <w:tc>
          <w:tcPr>
            <w:tcW w:w="54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4F1822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32BC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F1822" w:rsidRPr="00FC32BC" w:rsidRDefault="00375D07" w:rsidP="001F2A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1822" w:rsidRPr="00FC32BC" w:rsidRDefault="004F1822" w:rsidP="001F2A7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4F1822" w:rsidRPr="00FC32BC" w:rsidRDefault="004F1822" w:rsidP="004F18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F1822" w:rsidRDefault="004F1822" w:rsidP="004F1822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75D07" w:rsidRPr="00530610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375D07" w:rsidRDefault="00375D07" w:rsidP="00375D07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</w:p>
    <w:p w:rsidR="00375D07" w:rsidRDefault="00375D07" w:rsidP="00375D07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866E80" w:rsidRPr="00EE2443" w:rsidRDefault="00375D07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tbl>
      <w:tblPr>
        <w:tblpPr w:leftFromText="180" w:rightFromText="180" w:vertAnchor="text" w:tblpX="7326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1"/>
      </w:tblGrid>
      <w:tr w:rsidR="00866E80" w:rsidTr="0078765B">
        <w:trPr>
          <w:trHeight w:val="495"/>
        </w:trPr>
        <w:tc>
          <w:tcPr>
            <w:tcW w:w="2551" w:type="dxa"/>
          </w:tcPr>
          <w:p w:rsidR="00866E80" w:rsidRPr="00866E80" w:rsidRDefault="00D078C1" w:rsidP="0078765B">
            <w:pPr>
              <w:spacing w:after="0"/>
              <w:jc w:val="both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lastRenderedPageBreak/>
              <w:t>ПК2,ОК1,3,У8,З12,З8</w:t>
            </w:r>
            <w:r w:rsidR="0078765B"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 w:rsidR="0078765B"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4F1822" w:rsidRDefault="004F1822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66E80" w:rsidRDefault="00866E80" w:rsidP="00375D07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75D07" w:rsidRPr="00EE79C0" w:rsidRDefault="00955107" w:rsidP="00375D07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План-задание 14</w:t>
      </w:r>
      <w:r w:rsidR="00375D07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375D07" w:rsidRPr="00EE79C0" w:rsidRDefault="00375D07" w:rsidP="00375D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375D07" w:rsidRPr="00EE79C0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sz w:val="28"/>
          <w:szCs w:val="28"/>
        </w:rPr>
        <w:t>ата проведения: ______</w:t>
      </w:r>
      <w:r w:rsidRPr="00EE79C0">
        <w:rPr>
          <w:rFonts w:ascii="Times New Roman" w:eastAsia="Times New Roman" w:hAnsi="Times New Roman" w:cs="Times New Roman"/>
          <w:sz w:val="28"/>
          <w:szCs w:val="28"/>
        </w:rPr>
        <w:t xml:space="preserve">      Врем</w:t>
      </w:r>
      <w:r>
        <w:rPr>
          <w:rFonts w:ascii="Times New Roman" w:eastAsia="Times New Roman" w:hAnsi="Times New Roman" w:cs="Times New Roman"/>
          <w:sz w:val="28"/>
          <w:szCs w:val="28"/>
        </w:rPr>
        <w:t>я проведения план – задания: _</w:t>
      </w:r>
      <w:r w:rsidR="00955107">
        <w:rPr>
          <w:rFonts w:ascii="Times New Roman" w:eastAsia="Times New Roman" w:hAnsi="Times New Roman" w:cs="Times New Roman"/>
          <w:sz w:val="28"/>
          <w:szCs w:val="28"/>
        </w:rPr>
        <w:t>25_</w:t>
      </w:r>
      <w:r>
        <w:rPr>
          <w:rFonts w:ascii="Times New Roman" w:eastAsia="Times New Roman" w:hAnsi="Times New Roman" w:cs="Times New Roman"/>
          <w:sz w:val="28"/>
          <w:szCs w:val="28"/>
        </w:rPr>
        <w:t>мин</w:t>
      </w:r>
    </w:p>
    <w:p w:rsidR="00375D07" w:rsidRPr="00EE79C0" w:rsidRDefault="00375D07" w:rsidP="00375D07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375D07" w:rsidRPr="00EE79C0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375D07" w:rsidRPr="00EE79C0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375D07" w:rsidRPr="00EE79C0" w:rsidRDefault="00375D07" w:rsidP="00375D07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EE79C0">
        <w:rPr>
          <w:rFonts w:ascii="Times New Roman" w:eastAsia="Times New Roman" w:hAnsi="Times New Roman" w:cs="Times New Roman"/>
          <w:sz w:val="28"/>
          <w:szCs w:val="28"/>
        </w:rPr>
        <w:t>Вид практического задания:</w:t>
      </w:r>
      <w:r w:rsidRPr="00375D07">
        <w:rPr>
          <w:rFonts w:ascii="Times New Roman" w:eastAsia="Times New Roman" w:hAnsi="Times New Roman" w:cs="Times New Roman"/>
          <w:sz w:val="28"/>
          <w:szCs w:val="28"/>
        </w:rPr>
        <w:t xml:space="preserve"> Охрана и защита леса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.</w:t>
      </w:r>
    </w:p>
    <w:p w:rsidR="00375D07" w:rsidRPr="00375D07" w:rsidRDefault="00375D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96C46">
        <w:rPr>
          <w:rFonts w:ascii="Times New Roman" w:eastAsia="Times New Roman" w:hAnsi="Times New Roman" w:cs="Times New Roman"/>
          <w:sz w:val="28"/>
          <w:szCs w:val="28"/>
        </w:rPr>
        <w:t>Тема 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рактического задания: </w:t>
      </w:r>
      <w:r w:rsidRPr="00375D07">
        <w:rPr>
          <w:rFonts w:ascii="Times New Roman" w:eastAsia="Times New Roman" w:hAnsi="Times New Roman" w:cs="Times New Roman"/>
          <w:sz w:val="28"/>
          <w:szCs w:val="28"/>
        </w:rPr>
        <w:t>Технология проведения лесных отжигов, необходимость их проведения.</w:t>
      </w:r>
    </w:p>
    <w:p w:rsidR="00375D07" w:rsidRPr="00375D07" w:rsidRDefault="00375D07" w:rsidP="00375D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20"/>
        <w:tblW w:w="9889" w:type="dxa"/>
        <w:tblLayout w:type="fixed"/>
        <w:tblLook w:val="04A0" w:firstRow="1" w:lastRow="0" w:firstColumn="1" w:lastColumn="0" w:noHBand="0" w:noVBand="1"/>
      </w:tblPr>
      <w:tblGrid>
        <w:gridCol w:w="2625"/>
        <w:gridCol w:w="35"/>
        <w:gridCol w:w="1984"/>
        <w:gridCol w:w="1276"/>
        <w:gridCol w:w="1843"/>
        <w:gridCol w:w="2126"/>
      </w:tblGrid>
      <w:tr w:rsidR="00375D07" w:rsidRPr="00375D07" w:rsidTr="0078765B">
        <w:trPr>
          <w:trHeight w:val="150"/>
        </w:trPr>
        <w:tc>
          <w:tcPr>
            <w:tcW w:w="26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Наименование операции и приемов </w:t>
            </w:r>
          </w:p>
        </w:tc>
        <w:tc>
          <w:tcPr>
            <w:tcW w:w="201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Сложность задания (квалификационных разрядов)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Норма времени</w:t>
            </w:r>
          </w:p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(мин)</w:t>
            </w:r>
          </w:p>
        </w:tc>
        <w:tc>
          <w:tcPr>
            <w:tcW w:w="39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Фактическое время выполнения работ</w:t>
            </w:r>
          </w:p>
        </w:tc>
      </w:tr>
      <w:tr w:rsidR="00955107" w:rsidRPr="00375D07" w:rsidTr="0078765B">
        <w:trPr>
          <w:trHeight w:val="165"/>
        </w:trPr>
        <w:tc>
          <w:tcPr>
            <w:tcW w:w="26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1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Время начала выполнения работ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Время окончания выполнения работ</w:t>
            </w: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1. определить участок  для проведения отжига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2. приготовить смесь для проведения отжига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3. произвести поджог по периметру отжигаемого участка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tabs>
                <w:tab w:val="center" w:pos="2424"/>
                <w:tab w:val="left" w:pos="3798"/>
              </w:tabs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4.произвести контролируемый отжиг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tabs>
                <w:tab w:val="center" w:pos="2424"/>
                <w:tab w:val="left" w:pos="3798"/>
              </w:tabs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5.произвести тушение (</w:t>
            </w:r>
            <w:proofErr w:type="spellStart"/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дотушивание</w:t>
            </w:r>
            <w:proofErr w:type="spellEnd"/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) участка при помощи РЛО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375D07" w:rsidTr="0078765B">
        <w:tc>
          <w:tcPr>
            <w:tcW w:w="26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Итог: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75D07">
              <w:rPr>
                <w:rFonts w:ascii="Times New Roman" w:hAnsi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5D07" w:rsidRPr="00375D07" w:rsidRDefault="00375D07" w:rsidP="00375D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375D07" w:rsidRPr="00375D07" w:rsidRDefault="00375D07" w:rsidP="00375D07">
      <w:pPr>
        <w:rPr>
          <w:rFonts w:ascii="Calibri" w:eastAsia="Times New Roman" w:hAnsi="Calibri" w:cs="Times New Roman"/>
        </w:rPr>
      </w:pPr>
    </w:p>
    <w:p w:rsidR="00955107" w:rsidRPr="00530610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866E80" w:rsidRDefault="00955107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Ф.И.О., подпись председателя ОУ</w:t>
      </w:r>
    </w:p>
    <w:p w:rsidR="009B72EF" w:rsidRPr="00EE2443" w:rsidRDefault="009B72EF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2148" w:type="dxa"/>
        <w:tblInd w:w="7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48"/>
      </w:tblGrid>
      <w:tr w:rsidR="00866E80" w:rsidTr="0078765B">
        <w:trPr>
          <w:trHeight w:val="655"/>
        </w:trPr>
        <w:tc>
          <w:tcPr>
            <w:tcW w:w="2148" w:type="dxa"/>
          </w:tcPr>
          <w:p w:rsidR="0078765B" w:rsidRPr="0078765B" w:rsidRDefault="0078765B" w:rsidP="0078765B">
            <w:pPr>
              <w:tabs>
                <w:tab w:val="left" w:pos="4478"/>
              </w:tabs>
              <w:ind w:left="-511" w:firstLine="511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lastRenderedPageBreak/>
              <w:t>ПК1,ПК3,ОК2,ОК3,У2,У3,34</w:t>
            </w:r>
            <w:r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ЛР4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,ЛР7,ЛР13,ЛР16</w:t>
            </w:r>
          </w:p>
        </w:tc>
      </w:tr>
    </w:tbl>
    <w:p w:rsidR="004F1822" w:rsidRDefault="004F1822" w:rsidP="0045203F">
      <w:pPr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955107" w:rsidRPr="00955107" w:rsidRDefault="00955107" w:rsidP="009551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b/>
          <w:sz w:val="28"/>
          <w:szCs w:val="28"/>
        </w:rPr>
        <w:t>План задание15.</w:t>
      </w:r>
    </w:p>
    <w:p w:rsidR="00955107" w:rsidRPr="00955107" w:rsidRDefault="00955107" w:rsidP="009551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 xml:space="preserve">Дата проведения:  </w:t>
      </w:r>
      <w:r>
        <w:rPr>
          <w:rFonts w:ascii="Times New Roman" w:eastAsia="Times New Roman" w:hAnsi="Times New Roman" w:cs="Times New Roman"/>
          <w:sz w:val="28"/>
          <w:szCs w:val="28"/>
        </w:rPr>
        <w:t>______</w:t>
      </w:r>
      <w:r w:rsidRPr="00955107">
        <w:rPr>
          <w:rFonts w:ascii="Times New Roman" w:eastAsia="Times New Roman" w:hAnsi="Times New Roman" w:cs="Times New Roman"/>
          <w:sz w:val="28"/>
          <w:szCs w:val="28"/>
        </w:rPr>
        <w:t>Время проведени</w:t>
      </w:r>
      <w:r>
        <w:rPr>
          <w:rFonts w:ascii="Times New Roman" w:eastAsia="Times New Roman" w:hAnsi="Times New Roman" w:cs="Times New Roman"/>
          <w:sz w:val="28"/>
          <w:szCs w:val="28"/>
        </w:rPr>
        <w:t>я план - задания:____20мин___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>Профессия: Мастер по лесному хозяйству.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>Курс:_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3_ </w:t>
      </w:r>
      <w:r w:rsidRPr="00955107">
        <w:rPr>
          <w:rFonts w:ascii="Times New Roman" w:eastAsia="Times New Roman" w:hAnsi="Times New Roman" w:cs="Times New Roman"/>
          <w:sz w:val="28"/>
          <w:szCs w:val="28"/>
        </w:rPr>
        <w:t xml:space="preserve"> Группа: №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>Ф.И.О.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обучающегося</w:t>
      </w:r>
      <w:r w:rsidRPr="00955107">
        <w:rPr>
          <w:rFonts w:ascii="Times New Roman" w:eastAsia="Times New Roman" w:hAnsi="Times New Roman" w:cs="Times New Roman"/>
          <w:sz w:val="28"/>
          <w:szCs w:val="28"/>
        </w:rPr>
        <w:t xml:space="preserve">____ </w:t>
      </w:r>
      <w:r>
        <w:rPr>
          <w:rFonts w:ascii="Times New Roman" w:eastAsia="Times New Roman" w:hAnsi="Times New Roman" w:cs="Times New Roman"/>
          <w:sz w:val="28"/>
          <w:szCs w:val="28"/>
        </w:rPr>
        <w:t>___________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>Вид практического задания: Лесные культуры.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55107">
        <w:rPr>
          <w:rFonts w:ascii="Times New Roman" w:eastAsia="Times New Roman" w:hAnsi="Times New Roman" w:cs="Times New Roman"/>
          <w:sz w:val="28"/>
          <w:szCs w:val="28"/>
        </w:rPr>
        <w:t>Тема практического задания:__ Уход за лесными культурами.</w:t>
      </w:r>
    </w:p>
    <w:p w:rsidR="00955107" w:rsidRPr="00955107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130"/>
        <w:tblW w:w="9889" w:type="dxa"/>
        <w:tblLook w:val="04A0" w:firstRow="1" w:lastRow="0" w:firstColumn="1" w:lastColumn="0" w:noHBand="0" w:noVBand="1"/>
      </w:tblPr>
      <w:tblGrid>
        <w:gridCol w:w="2188"/>
        <w:gridCol w:w="2651"/>
        <w:gridCol w:w="1274"/>
        <w:gridCol w:w="1730"/>
        <w:gridCol w:w="6"/>
        <w:gridCol w:w="2040"/>
      </w:tblGrid>
      <w:tr w:rsidR="00955107" w:rsidRPr="00955107" w:rsidTr="0078765B">
        <w:trPr>
          <w:trHeight w:val="150"/>
        </w:trPr>
        <w:tc>
          <w:tcPr>
            <w:tcW w:w="21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Наименование операции и приемов </w:t>
            </w:r>
          </w:p>
        </w:tc>
        <w:tc>
          <w:tcPr>
            <w:tcW w:w="26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Сложность задания (квалификационных разрядов)</w:t>
            </w:r>
          </w:p>
        </w:tc>
        <w:tc>
          <w:tcPr>
            <w:tcW w:w="12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Норма времени</w:t>
            </w:r>
          </w:p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(мин)</w:t>
            </w:r>
          </w:p>
        </w:tc>
        <w:tc>
          <w:tcPr>
            <w:tcW w:w="377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Фактическое время выполнения работ</w:t>
            </w:r>
          </w:p>
        </w:tc>
      </w:tr>
      <w:tr w:rsidR="00955107" w:rsidRPr="00955107" w:rsidTr="0078765B">
        <w:trPr>
          <w:trHeight w:val="165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73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Время начала выполнения работ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Время окончания выполнения работ</w:t>
            </w:r>
          </w:p>
        </w:tc>
      </w:tr>
      <w:tr w:rsidR="00955107" w:rsidRPr="00955107" w:rsidTr="0078765B">
        <w:tc>
          <w:tcPr>
            <w:tcW w:w="2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1. З</w:t>
            </w: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аложить пробную площадь 2х2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955107" w:rsidTr="0078765B">
        <w:tc>
          <w:tcPr>
            <w:tcW w:w="2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2. О</w:t>
            </w: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пределить породный состав на данной площади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955107" w:rsidTr="0078765B">
        <w:tc>
          <w:tcPr>
            <w:tcW w:w="2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3. О</w:t>
            </w: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пределить за какой породой необходимо произвести уход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955107" w:rsidTr="0078765B">
        <w:tc>
          <w:tcPr>
            <w:tcW w:w="2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tabs>
                <w:tab w:val="center" w:pos="2424"/>
                <w:tab w:val="left" w:pos="3798"/>
              </w:tabs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4.Произвести уход за лесными культурами.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955107" w:rsidRPr="00955107" w:rsidTr="0078765B">
        <w:tc>
          <w:tcPr>
            <w:tcW w:w="2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Итог:</w:t>
            </w:r>
          </w:p>
        </w:tc>
        <w:tc>
          <w:tcPr>
            <w:tcW w:w="26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55107">
              <w:rPr>
                <w:rFonts w:ascii="Times New Roman" w:hAnsi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0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55107" w:rsidRPr="00955107" w:rsidRDefault="00955107" w:rsidP="00955107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955107" w:rsidRPr="00530610" w:rsidRDefault="00955107" w:rsidP="0095510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30610">
        <w:rPr>
          <w:rFonts w:ascii="Times New Roman" w:eastAsia="Times New Roman" w:hAnsi="Times New Roman" w:cs="Times New Roman"/>
          <w:sz w:val="28"/>
          <w:szCs w:val="28"/>
        </w:rPr>
        <w:t>Эксперт_______</w:t>
      </w:r>
      <w:r>
        <w:rPr>
          <w:rFonts w:ascii="Times New Roman" w:eastAsia="Times New Roman" w:hAnsi="Times New Roman" w:cs="Times New Roman"/>
          <w:sz w:val="28"/>
          <w:szCs w:val="28"/>
        </w:rPr>
        <w:t>_______________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 w:rsidRPr="00530610">
        <w:rPr>
          <w:rFonts w:ascii="Times New Roman" w:eastAsia="Times New Roman" w:hAnsi="Times New Roman" w:cs="Times New Roman"/>
          <w:sz w:val="28"/>
          <w:szCs w:val="28"/>
        </w:rPr>
        <w:t xml:space="preserve">  Ознакомлен</w:t>
      </w:r>
      <w:r w:rsidRPr="00530610">
        <w:rPr>
          <w:rFonts w:ascii="Times New Roman" w:eastAsia="Times New Roman" w:hAnsi="Times New Roman" w:cs="Times New Roman"/>
          <w:sz w:val="28"/>
          <w:szCs w:val="28"/>
          <w:vertAlign w:val="subscript"/>
        </w:rPr>
        <w:t>_--------------------------------------------------_________________________</w:t>
      </w:r>
    </w:p>
    <w:p w:rsidR="0078765B" w:rsidRDefault="00955107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ab/>
      </w:r>
      <w:r w:rsidRPr="002A7F22">
        <w:rPr>
          <w:rFonts w:ascii="Times New Roman" w:eastAsia="Times New Roman" w:hAnsi="Times New Roman" w:cs="Times New Roman"/>
          <w:sz w:val="20"/>
          <w:szCs w:val="20"/>
        </w:rPr>
        <w:t>ФИ.О обучающегося</w:t>
      </w:r>
      <w:r w:rsidRPr="0053061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</w:t>
      </w:r>
    </w:p>
    <w:p w:rsidR="0078765B" w:rsidRDefault="0078765B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4F1822" w:rsidRDefault="00955107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530610">
        <w:rPr>
          <w:rFonts w:ascii="Times New Roman" w:eastAsia="Times New Roman" w:hAnsi="Times New Roman" w:cs="Times New Roman"/>
          <w:sz w:val="24"/>
          <w:szCs w:val="24"/>
        </w:rPr>
        <w:t>Ф.И.О., подпись председателя ОУ</w:t>
      </w:r>
    </w:p>
    <w:p w:rsidR="0078765B" w:rsidRDefault="0078765B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p w:rsidR="0078765B" w:rsidRPr="00EE2443" w:rsidRDefault="0078765B" w:rsidP="00EE2443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56"/>
      </w:tblGrid>
      <w:tr w:rsidR="00B7764A" w:rsidRPr="00B7764A" w:rsidTr="0078765B">
        <w:trPr>
          <w:trHeight w:val="70"/>
        </w:trPr>
        <w:tc>
          <w:tcPr>
            <w:tcW w:w="2127" w:type="dxa"/>
          </w:tcPr>
          <w:p w:rsidR="0078765B" w:rsidRDefault="0078765B" w:rsidP="007876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ПК1,ПК3,ОК2,ОК3,</w:t>
            </w:r>
            <w:r w:rsidR="00B7764A" w:rsidRPr="00B7764A">
              <w:rPr>
                <w:rFonts w:ascii="Times New Roman" w:eastAsia="Times New Roman" w:hAnsi="Times New Roman" w:cs="Times New Roman"/>
                <w:sz w:val="20"/>
                <w:szCs w:val="20"/>
              </w:rPr>
              <w:t>ОК6,</w:t>
            </w:r>
          </w:p>
          <w:p w:rsidR="00B7764A" w:rsidRPr="00B7764A" w:rsidRDefault="00B7764A" w:rsidP="0078765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764A">
              <w:rPr>
                <w:rFonts w:ascii="Times New Roman" w:eastAsia="Times New Roman" w:hAnsi="Times New Roman" w:cs="Times New Roman"/>
                <w:sz w:val="20"/>
                <w:szCs w:val="20"/>
              </w:rPr>
              <w:t>У2,3,З3</w:t>
            </w:r>
            <w:r w:rsidR="0078765B">
              <w:rPr>
                <w:rFonts w:ascii="Times New Roman" w:eastAsia="Times New Roman" w:hAnsi="Times New Roman" w:cs="Times New Roman"/>
                <w:sz w:val="20"/>
                <w:szCs w:val="20"/>
              </w:rPr>
              <w:t>,</w:t>
            </w:r>
            <w:r w:rsidR="0078765B" w:rsidRPr="00B4679D">
              <w:rPr>
                <w:rFonts w:ascii="Times New Roman" w:eastAsia="Times New Roman" w:hAnsi="Times New Roman" w:cs="Times New Roman"/>
                <w:sz w:val="20"/>
                <w:szCs w:val="20"/>
              </w:rPr>
              <w:t>ЛР4</w:t>
            </w:r>
            <w:r w:rsidR="0078765B">
              <w:rPr>
                <w:rFonts w:ascii="Times New Roman" w:eastAsia="Times New Roman" w:hAnsi="Times New Roman" w:cs="Times New Roman"/>
                <w:sz w:val="20"/>
                <w:szCs w:val="20"/>
              </w:rPr>
              <w:t>,ЛР13,ЛР16</w:t>
            </w:r>
          </w:p>
        </w:tc>
      </w:tr>
    </w:tbl>
    <w:p w:rsidR="00B7764A" w:rsidRPr="00B7764A" w:rsidRDefault="0078765B" w:rsidP="00B7764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textWrapping" w:clear="all"/>
      </w:r>
    </w:p>
    <w:p w:rsidR="00B7764A" w:rsidRPr="00B7764A" w:rsidRDefault="00B7764A" w:rsidP="00B7764A">
      <w:pPr>
        <w:spacing w:after="0" w:line="240" w:lineRule="auto"/>
        <w:ind w:left="-113" w:right="113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b/>
          <w:sz w:val="28"/>
          <w:szCs w:val="28"/>
        </w:rPr>
        <w:t>План-задание 16.</w:t>
      </w:r>
    </w:p>
    <w:p w:rsidR="00B7764A" w:rsidRPr="00B7764A" w:rsidRDefault="00B7764A" w:rsidP="00B776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b/>
          <w:sz w:val="28"/>
          <w:szCs w:val="28"/>
        </w:rPr>
        <w:t>на выполнение практического задания</w:t>
      </w:r>
    </w:p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Дата проведения: ______      Время проведения план – задания: _8_мин</w:t>
      </w:r>
    </w:p>
    <w:p w:rsidR="00B7764A" w:rsidRPr="00B7764A" w:rsidRDefault="00B7764A" w:rsidP="00B7764A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Профессия:  Мастер по лесному хозяйству.</w:t>
      </w:r>
    </w:p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Курс: 3      Группа: №</w:t>
      </w:r>
    </w:p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Ф.И.О. обучающегося  ___________________</w:t>
      </w:r>
    </w:p>
    <w:p w:rsidR="00B7764A" w:rsidRPr="00B7764A" w:rsidRDefault="00B7764A" w:rsidP="00B7764A">
      <w:pPr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 xml:space="preserve">Вид практического задания: </w:t>
      </w:r>
      <w:r w:rsidRPr="00B7764A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Лесные культуры .</w:t>
      </w:r>
    </w:p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Тема практического задания:  Выращивание посадочного материала с закрытой корневой системой.</w:t>
      </w:r>
    </w:p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11"/>
        <w:gridCol w:w="1559"/>
        <w:gridCol w:w="1276"/>
        <w:gridCol w:w="1418"/>
        <w:gridCol w:w="1417"/>
      </w:tblGrid>
      <w:tr w:rsidR="00B7764A" w:rsidRPr="00B7764A" w:rsidTr="0078765B"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операций и приемов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Сложность задания (квалификационный разряд)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Норма времени (мин)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Фактическое время выполнения работ</w:t>
            </w:r>
          </w:p>
        </w:tc>
      </w:tr>
      <w:tr w:rsidR="00B7764A" w:rsidRPr="00B7764A" w:rsidTr="0078765B">
        <w:trPr>
          <w:trHeight w:val="914"/>
        </w:trPr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начала выполнения работ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окончания выполнения работ</w:t>
            </w: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1.Подготовить посадочные кассеты               ( стаканчики)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2. Подготовить грунт для наполнения кассет ( стаканчиков)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3. Засыпать грунт в кассеты                              ( стаканчики)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4. Сделать посадочную щель на глубину 1,5 см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Произвести посадку семян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6. Произвести мульчирование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7. Произвести полив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6. Объясниться принцип посадки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7764A" w:rsidRPr="00B7764A" w:rsidTr="0078765B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764A" w:rsidRPr="00B7764A" w:rsidRDefault="00B7764A" w:rsidP="00B77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64A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764A" w:rsidRPr="00B7764A" w:rsidRDefault="00B7764A" w:rsidP="00B77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7764A" w:rsidRPr="00B7764A" w:rsidRDefault="00B7764A" w:rsidP="00B7764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7764A" w:rsidRPr="00B7764A" w:rsidRDefault="00B7764A" w:rsidP="00B7764A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28"/>
          <w:tab w:val="left" w:pos="119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B7764A">
        <w:rPr>
          <w:rFonts w:ascii="Times New Roman" w:eastAsia="Times New Roman" w:hAnsi="Times New Roman" w:cs="Times New Roman"/>
          <w:sz w:val="28"/>
          <w:szCs w:val="28"/>
        </w:rPr>
        <w:t>Эксперт________________</w:t>
      </w:r>
      <w:r w:rsidRPr="00B7764A">
        <w:rPr>
          <w:rFonts w:ascii="Times New Roman" w:eastAsia="Times New Roman" w:hAnsi="Times New Roman" w:cs="Times New Roman"/>
          <w:sz w:val="28"/>
          <w:szCs w:val="28"/>
        </w:rPr>
        <w:tab/>
        <w:t xml:space="preserve">  Ознакомлен  _________________</w:t>
      </w:r>
      <w:r w:rsidR="00EC46DB">
        <w:rPr>
          <w:rFonts w:ascii="Times New Roman" w:eastAsia="Times New Roman" w:hAnsi="Times New Roman" w:cs="Times New Roman"/>
          <w:sz w:val="28"/>
          <w:szCs w:val="28"/>
          <w:vertAlign w:val="subscript"/>
        </w:rPr>
        <w:t>_</w:t>
      </w:r>
    </w:p>
    <w:p w:rsidR="0078765B" w:rsidRDefault="00B7764A" w:rsidP="00B7764A">
      <w:pPr>
        <w:tabs>
          <w:tab w:val="left" w:pos="5085"/>
        </w:tabs>
        <w:rPr>
          <w:rFonts w:ascii="Times New Roman" w:eastAsia="Times New Roman" w:hAnsi="Times New Roman" w:cs="Times New Roman"/>
          <w:sz w:val="20"/>
          <w:szCs w:val="20"/>
        </w:rPr>
      </w:pPr>
      <w:r w:rsidRPr="00B7764A">
        <w:rPr>
          <w:rFonts w:ascii="Times New Roman" w:eastAsia="Times New Roman" w:hAnsi="Times New Roman" w:cs="Times New Roman"/>
          <w:sz w:val="20"/>
          <w:szCs w:val="20"/>
        </w:rPr>
        <w:t>Ф.И.О., подпись</w:t>
      </w:r>
      <w:r w:rsidRPr="00B7764A">
        <w:rPr>
          <w:rFonts w:ascii="Times New Roman" w:eastAsia="Times New Roman" w:hAnsi="Times New Roman" w:cs="Times New Roman"/>
          <w:sz w:val="24"/>
          <w:szCs w:val="24"/>
        </w:rPr>
        <w:tab/>
      </w:r>
      <w:r w:rsidRPr="00B7764A">
        <w:rPr>
          <w:rFonts w:ascii="Times New Roman" w:eastAsia="Times New Roman" w:hAnsi="Times New Roman" w:cs="Times New Roman"/>
          <w:sz w:val="20"/>
          <w:szCs w:val="20"/>
        </w:rPr>
        <w:t xml:space="preserve">ФИ.О обучающегося                                       </w:t>
      </w:r>
    </w:p>
    <w:p w:rsidR="0078765B" w:rsidRDefault="0078765B" w:rsidP="00B7764A">
      <w:pPr>
        <w:tabs>
          <w:tab w:val="left" w:pos="5085"/>
        </w:tabs>
        <w:rPr>
          <w:rFonts w:ascii="Times New Roman" w:eastAsia="Times New Roman" w:hAnsi="Times New Roman" w:cs="Times New Roman"/>
          <w:sz w:val="20"/>
          <w:szCs w:val="20"/>
        </w:rPr>
      </w:pPr>
    </w:p>
    <w:p w:rsidR="00B7764A" w:rsidRPr="00B7764A" w:rsidRDefault="00B7764A" w:rsidP="00B7764A">
      <w:pPr>
        <w:tabs>
          <w:tab w:val="left" w:pos="5085"/>
        </w:tabs>
        <w:rPr>
          <w:rFonts w:ascii="Times New Roman" w:eastAsia="Times New Roman" w:hAnsi="Times New Roman" w:cs="Times New Roman"/>
          <w:sz w:val="24"/>
          <w:szCs w:val="24"/>
        </w:rPr>
      </w:pPr>
      <w:r w:rsidRPr="00B7764A">
        <w:rPr>
          <w:rFonts w:ascii="Times New Roman" w:eastAsia="Times New Roman" w:hAnsi="Times New Roman" w:cs="Times New Roman"/>
          <w:sz w:val="20"/>
          <w:szCs w:val="20"/>
        </w:rPr>
        <w:t>Ф.И.О., подпись председателя ОУ</w:t>
      </w:r>
    </w:p>
    <w:p w:rsidR="00A45E0F" w:rsidRDefault="00A45E0F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69119E" w:rsidRDefault="0069119E" w:rsidP="00A45E0F">
      <w:pPr>
        <w:tabs>
          <w:tab w:val="left" w:pos="4035"/>
        </w:tabs>
        <w:spacing w:after="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C46DB" w:rsidRPr="00EC46DB" w:rsidRDefault="00F3370E" w:rsidP="00EC46DB">
      <w:pPr>
        <w:pStyle w:val="a4"/>
        <w:numPr>
          <w:ilvl w:val="1"/>
          <w:numId w:val="34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0D69FD" w:rsidRPr="0069119E">
        <w:rPr>
          <w:rFonts w:ascii="Times New Roman" w:hAnsi="Times New Roman"/>
          <w:b/>
          <w:bCs/>
          <w:sz w:val="28"/>
          <w:szCs w:val="28"/>
        </w:rPr>
        <w:t>Форма аттестационного листа по практике</w:t>
      </w:r>
    </w:p>
    <w:p w:rsidR="00A45E0F" w:rsidRPr="00A45E0F" w:rsidRDefault="000D69FD" w:rsidP="00DE43B3">
      <w:pPr>
        <w:pStyle w:val="a4"/>
        <w:autoSpaceDE w:val="0"/>
        <w:autoSpaceDN w:val="0"/>
        <w:adjustRightInd w:val="0"/>
        <w:spacing w:after="0" w:line="240" w:lineRule="auto"/>
        <w:ind w:left="1095"/>
        <w:jc w:val="center"/>
        <w:rPr>
          <w:rFonts w:ascii="Times New Roman" w:hAnsi="Times New Roman"/>
          <w:i/>
          <w:iCs/>
          <w:sz w:val="28"/>
          <w:szCs w:val="28"/>
        </w:rPr>
      </w:pPr>
      <w:r w:rsidRPr="0069119E">
        <w:rPr>
          <w:rFonts w:ascii="Times New Roman" w:hAnsi="Times New Roman"/>
          <w:i/>
          <w:iCs/>
          <w:sz w:val="28"/>
          <w:szCs w:val="28"/>
        </w:rPr>
        <w:t>(заполняется на каждого об</w:t>
      </w:r>
      <w:r w:rsidR="00DE43B3">
        <w:rPr>
          <w:rFonts w:ascii="Times New Roman" w:hAnsi="Times New Roman"/>
          <w:i/>
          <w:iCs/>
          <w:sz w:val="28"/>
          <w:szCs w:val="28"/>
        </w:rPr>
        <w:t>учающегося)</w:t>
      </w:r>
    </w:p>
    <w:p w:rsidR="00086BFD" w:rsidRDefault="00086BFD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0D69FD" w:rsidRDefault="00816B21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МИНИСТЕРСТВО ОБРАЗОВАНИЯ ИРКУТСКОЙ ОБЛАСТИ</w:t>
      </w:r>
    </w:p>
    <w:p w:rsidR="00816B21" w:rsidRDefault="00816B21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ГОСУДАРСТВЕННОЕ БЮДЖЕТНОЕ ПРОФЕССИОНАЛЬНОЕ</w:t>
      </w:r>
      <w:r w:rsidR="00086BFD">
        <w:rPr>
          <w:rFonts w:ascii="Times New Roman" w:hAnsi="Times New Roman" w:cs="Times New Roman"/>
          <w:sz w:val="24"/>
          <w:szCs w:val="24"/>
        </w:rPr>
        <w:t xml:space="preserve"> ОБРАЗОВАТЕЛЬНОЕ УЧРЕЖЛЕНИЕ ИРКУТСКОЙ ОБЛАСТИ</w:t>
      </w:r>
    </w:p>
    <w:p w:rsidR="00086BFD" w:rsidRDefault="00086BFD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«Профессиональное училище № 48 п. Подгорный»</w:t>
      </w:r>
    </w:p>
    <w:p w:rsidR="000D69FD" w:rsidRDefault="000D69FD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542EF" w:rsidRDefault="00F542EF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D69FD" w:rsidRPr="000D69FD" w:rsidRDefault="000D69FD" w:rsidP="000D69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D69FD">
        <w:rPr>
          <w:rFonts w:ascii="Times New Roman" w:hAnsi="Times New Roman" w:cs="Times New Roman"/>
          <w:b/>
          <w:bCs/>
          <w:sz w:val="28"/>
          <w:szCs w:val="28"/>
        </w:rPr>
        <w:t>Аттестационный лист прохождения</w:t>
      </w:r>
      <w:r w:rsidR="00CD3E8A">
        <w:rPr>
          <w:rFonts w:ascii="Times New Roman" w:hAnsi="Times New Roman" w:cs="Times New Roman"/>
          <w:b/>
          <w:bCs/>
          <w:sz w:val="28"/>
          <w:szCs w:val="28"/>
        </w:rPr>
        <w:t xml:space="preserve"> ученой или</w:t>
      </w:r>
      <w:r w:rsidR="00C9078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3E8A">
        <w:rPr>
          <w:rFonts w:ascii="Times New Roman" w:hAnsi="Times New Roman" w:cs="Times New Roman"/>
          <w:b/>
          <w:bCs/>
          <w:sz w:val="28"/>
          <w:szCs w:val="28"/>
        </w:rPr>
        <w:t>производственной</w:t>
      </w:r>
      <w:r w:rsidRPr="000D69FD">
        <w:rPr>
          <w:rFonts w:ascii="Times New Roman" w:hAnsi="Times New Roman" w:cs="Times New Roman"/>
          <w:b/>
          <w:bCs/>
          <w:sz w:val="28"/>
          <w:szCs w:val="28"/>
        </w:rPr>
        <w:t xml:space="preserve"> практики</w:t>
      </w:r>
    </w:p>
    <w:p w:rsidR="004E5848" w:rsidRPr="00F542EF" w:rsidRDefault="00EC46DB" w:rsidP="00F542E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Учебной по ПМ.02</w:t>
      </w:r>
      <w:r w:rsidR="00484DE0">
        <w:rPr>
          <w:rFonts w:ascii="Times New Roman" w:hAnsi="Times New Roman" w:cs="Times New Roman"/>
          <w:sz w:val="28"/>
          <w:szCs w:val="28"/>
          <w:u w:val="single"/>
        </w:rPr>
        <w:t>. Проведение мероприятий по воспроизводству лесов и уходу за лесом</w:t>
      </w:r>
    </w:p>
    <w:p w:rsidR="00E7438C" w:rsidRPr="00F542EF" w:rsidRDefault="00E7438C" w:rsidP="00E7438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F542EF">
        <w:rPr>
          <w:rFonts w:ascii="Times New Roman" w:hAnsi="Times New Roman" w:cs="Times New Roman"/>
          <w:sz w:val="16"/>
          <w:szCs w:val="16"/>
        </w:rPr>
        <w:t>(вид практики, модуль)</w:t>
      </w:r>
    </w:p>
    <w:p w:rsidR="004E5848" w:rsidRPr="00816B21" w:rsidRDefault="004E5848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D69FD" w:rsidRPr="00816B21" w:rsidRDefault="000D69FD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</w:t>
      </w:r>
      <w:r w:rsidR="004E5848" w:rsidRPr="00816B21">
        <w:rPr>
          <w:rFonts w:ascii="Times New Roman" w:hAnsi="Times New Roman" w:cs="Times New Roman"/>
          <w:sz w:val="24"/>
          <w:szCs w:val="24"/>
        </w:rPr>
        <w:t>________________</w:t>
      </w:r>
    </w:p>
    <w:p w:rsidR="00F542EF" w:rsidRDefault="00F542EF" w:rsidP="00F542E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542EF">
        <w:rPr>
          <w:rFonts w:ascii="Times New Roman" w:hAnsi="Times New Roman" w:cs="Times New Roman"/>
          <w:sz w:val="16"/>
          <w:szCs w:val="16"/>
        </w:rPr>
        <w:t>Ф.И.О. обучающегося</w:t>
      </w:r>
    </w:p>
    <w:p w:rsidR="000D69FD" w:rsidRPr="00F542EF" w:rsidRDefault="000D69FD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816B21">
        <w:rPr>
          <w:rFonts w:ascii="Times New Roman" w:hAnsi="Times New Roman" w:cs="Times New Roman"/>
          <w:sz w:val="24"/>
          <w:szCs w:val="24"/>
        </w:rPr>
        <w:t>Группы №</w:t>
      </w:r>
      <w:r w:rsidR="00F542EF">
        <w:rPr>
          <w:rFonts w:ascii="Times New Roman" w:hAnsi="Times New Roman" w:cs="Times New Roman"/>
          <w:sz w:val="24"/>
          <w:szCs w:val="24"/>
        </w:rPr>
        <w:t xml:space="preserve"> ___</w:t>
      </w:r>
      <w:r w:rsidRPr="00816B21">
        <w:rPr>
          <w:rFonts w:ascii="Times New Roman" w:hAnsi="Times New Roman" w:cs="Times New Roman"/>
          <w:sz w:val="24"/>
          <w:szCs w:val="24"/>
        </w:rPr>
        <w:t>,</w:t>
      </w:r>
    </w:p>
    <w:p w:rsidR="000D69FD" w:rsidRPr="00E7438C" w:rsidRDefault="00484DE0" w:rsidP="00F542E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Мастер по лесному хозяйству</w:t>
      </w:r>
    </w:p>
    <w:p w:rsidR="009A19C4" w:rsidRPr="00F542EF" w:rsidRDefault="009A19C4" w:rsidP="009A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F542EF">
        <w:rPr>
          <w:rFonts w:ascii="Times New Roman" w:hAnsi="Times New Roman" w:cs="Times New Roman"/>
          <w:sz w:val="16"/>
          <w:szCs w:val="16"/>
        </w:rPr>
        <w:t>(указать специальность / профессию)</w:t>
      </w:r>
    </w:p>
    <w:p w:rsidR="004E5848" w:rsidRPr="00816B21" w:rsidRDefault="004E5848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0D69FD" w:rsidRPr="00816B21" w:rsidRDefault="000D69FD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Место проведения</w:t>
      </w:r>
      <w:r w:rsidR="009A1AE6">
        <w:rPr>
          <w:rFonts w:ascii="Times New Roman" w:hAnsi="Times New Roman" w:cs="Times New Roman"/>
          <w:sz w:val="24"/>
          <w:szCs w:val="24"/>
        </w:rPr>
        <w:t xml:space="preserve"> </w:t>
      </w:r>
      <w:r w:rsidRPr="00816B21">
        <w:rPr>
          <w:rFonts w:ascii="Times New Roman" w:hAnsi="Times New Roman" w:cs="Times New Roman"/>
          <w:sz w:val="24"/>
          <w:szCs w:val="24"/>
        </w:rPr>
        <w:t>практики</w:t>
      </w:r>
      <w:r w:rsidR="004E5848" w:rsidRPr="00816B21">
        <w:rPr>
          <w:rFonts w:ascii="Times New Roman" w:hAnsi="Times New Roman" w:cs="Times New Roman"/>
          <w:sz w:val="24"/>
          <w:szCs w:val="24"/>
        </w:rPr>
        <w:t>______________________________________________</w:t>
      </w:r>
    </w:p>
    <w:p w:rsidR="004E5848" w:rsidRPr="00816B21" w:rsidRDefault="004E5848" w:rsidP="000D69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______________________________________________________________________</w:t>
      </w:r>
    </w:p>
    <w:p w:rsidR="000D69FD" w:rsidRPr="00816B21" w:rsidRDefault="000D69FD" w:rsidP="004E584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16B21">
        <w:rPr>
          <w:rFonts w:ascii="Times New Roman" w:hAnsi="Times New Roman" w:cs="Times New Roman"/>
          <w:sz w:val="18"/>
          <w:szCs w:val="18"/>
        </w:rPr>
        <w:t>(наименование организации)</w:t>
      </w:r>
    </w:p>
    <w:p w:rsidR="004E5848" w:rsidRPr="00816B21" w:rsidRDefault="004E5848" w:rsidP="004E58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7F35" w:rsidRPr="00816B21" w:rsidRDefault="000D69FD" w:rsidP="004E584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Сроки проведения</w:t>
      </w:r>
      <w:r w:rsidR="009A1AE6">
        <w:rPr>
          <w:rFonts w:ascii="Times New Roman" w:hAnsi="Times New Roman" w:cs="Times New Roman"/>
          <w:sz w:val="24"/>
          <w:szCs w:val="24"/>
        </w:rPr>
        <w:t xml:space="preserve"> </w:t>
      </w:r>
      <w:r w:rsidRPr="00816B21">
        <w:rPr>
          <w:rFonts w:ascii="Times New Roman" w:hAnsi="Times New Roman" w:cs="Times New Roman"/>
          <w:sz w:val="24"/>
          <w:szCs w:val="24"/>
        </w:rPr>
        <w:t>практики_________________________</w:t>
      </w:r>
      <w:r w:rsidR="004E5848" w:rsidRPr="00816B21">
        <w:rPr>
          <w:rFonts w:ascii="Times New Roman" w:hAnsi="Times New Roman" w:cs="Times New Roman"/>
          <w:sz w:val="24"/>
          <w:szCs w:val="24"/>
        </w:rPr>
        <w:t>_____________________</w:t>
      </w:r>
    </w:p>
    <w:p w:rsidR="00D07F35" w:rsidRDefault="00D07F35" w:rsidP="004E58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07F35" w:rsidRPr="00042C73" w:rsidRDefault="00E16BC6" w:rsidP="009A0C8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3.4.1. </w:t>
      </w:r>
      <w:r w:rsidR="004E5848" w:rsidRPr="00042C73"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FB7D1F" w:rsidRPr="00042C73">
        <w:rPr>
          <w:rFonts w:ascii="Times New Roman" w:hAnsi="Times New Roman" w:cs="Times New Roman"/>
          <w:b/>
          <w:bCs/>
          <w:sz w:val="28"/>
          <w:szCs w:val="28"/>
        </w:rPr>
        <w:t>иды и объем работ, выполненные обучающимся</w:t>
      </w:r>
      <w:r w:rsidR="004E5848" w:rsidRPr="00042C73">
        <w:rPr>
          <w:rFonts w:ascii="Times New Roman" w:hAnsi="Times New Roman" w:cs="Times New Roman"/>
          <w:b/>
          <w:bCs/>
          <w:sz w:val="28"/>
          <w:szCs w:val="28"/>
        </w:rPr>
        <w:t xml:space="preserve"> во время </w:t>
      </w:r>
      <w:r w:rsidR="00851408" w:rsidRPr="00042C73">
        <w:rPr>
          <w:rFonts w:ascii="Times New Roman" w:hAnsi="Times New Roman" w:cs="Times New Roman"/>
          <w:b/>
          <w:bCs/>
          <w:sz w:val="28"/>
          <w:szCs w:val="28"/>
        </w:rPr>
        <w:t xml:space="preserve">учебной </w:t>
      </w:r>
      <w:r w:rsidR="004E5848" w:rsidRPr="00042C73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tbl>
      <w:tblPr>
        <w:tblStyle w:val="af1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710"/>
        <w:gridCol w:w="2410"/>
        <w:gridCol w:w="4110"/>
        <w:gridCol w:w="1134"/>
        <w:gridCol w:w="1525"/>
      </w:tblGrid>
      <w:tr w:rsidR="004E5848" w:rsidRPr="00816B21" w:rsidTr="00816B21">
        <w:tc>
          <w:tcPr>
            <w:tcW w:w="3120" w:type="dxa"/>
            <w:gridSpan w:val="2"/>
          </w:tcPr>
          <w:p w:rsidR="004E5848" w:rsidRPr="00816B21" w:rsidRDefault="004E5848" w:rsidP="004E5848">
            <w:pPr>
              <w:rPr>
                <w:u w:val="none"/>
              </w:rPr>
            </w:pPr>
            <w:r w:rsidRPr="00816B21">
              <w:rPr>
                <w:b/>
                <w:bCs/>
                <w:sz w:val="24"/>
                <w:szCs w:val="24"/>
                <w:u w:val="none"/>
              </w:rPr>
              <w:t>Профессиональные компетенции</w:t>
            </w:r>
          </w:p>
        </w:tc>
        <w:tc>
          <w:tcPr>
            <w:tcW w:w="4110" w:type="dxa"/>
          </w:tcPr>
          <w:p w:rsidR="004E5848" w:rsidRPr="00866E80" w:rsidRDefault="004E5848" w:rsidP="004E5848">
            <w:pPr>
              <w:rPr>
                <w:b/>
                <w:u w:val="none"/>
              </w:rPr>
            </w:pPr>
            <w:r w:rsidRPr="00866E80">
              <w:rPr>
                <w:b/>
                <w:sz w:val="24"/>
                <w:szCs w:val="24"/>
                <w:u w:val="none"/>
              </w:rPr>
              <w:t>Виды работ</w:t>
            </w:r>
          </w:p>
        </w:tc>
        <w:tc>
          <w:tcPr>
            <w:tcW w:w="1134" w:type="dxa"/>
          </w:tcPr>
          <w:p w:rsidR="004E5848" w:rsidRPr="00866E80" w:rsidRDefault="004E5848" w:rsidP="004E5848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  <w:u w:val="none"/>
              </w:rPr>
            </w:pPr>
            <w:r w:rsidRPr="00866E80">
              <w:rPr>
                <w:b/>
                <w:sz w:val="24"/>
                <w:szCs w:val="24"/>
                <w:u w:val="none"/>
              </w:rPr>
              <w:t>Объем</w:t>
            </w:r>
          </w:p>
          <w:p w:rsidR="004E5848" w:rsidRPr="00866E80" w:rsidRDefault="004E5848" w:rsidP="004E5848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  <w:u w:val="none"/>
              </w:rPr>
            </w:pPr>
            <w:r w:rsidRPr="00866E80">
              <w:rPr>
                <w:b/>
                <w:sz w:val="24"/>
                <w:szCs w:val="24"/>
                <w:u w:val="none"/>
              </w:rPr>
              <w:t>работ</w:t>
            </w:r>
          </w:p>
          <w:p w:rsidR="004E5848" w:rsidRPr="00866E80" w:rsidRDefault="004E5848" w:rsidP="004E5848">
            <w:pPr>
              <w:rPr>
                <w:b/>
                <w:u w:val="none"/>
              </w:rPr>
            </w:pPr>
            <w:r w:rsidRPr="00866E80">
              <w:rPr>
                <w:b/>
                <w:sz w:val="24"/>
                <w:szCs w:val="24"/>
                <w:u w:val="none"/>
              </w:rPr>
              <w:t>(час)</w:t>
            </w:r>
          </w:p>
        </w:tc>
        <w:tc>
          <w:tcPr>
            <w:tcW w:w="1525" w:type="dxa"/>
          </w:tcPr>
          <w:p w:rsidR="004E5848" w:rsidRPr="00042C73" w:rsidRDefault="004E5848" w:rsidP="004E5848">
            <w:pPr>
              <w:autoSpaceDE w:val="0"/>
              <w:autoSpaceDN w:val="0"/>
              <w:adjustRightInd w:val="0"/>
              <w:rPr>
                <w:b/>
                <w:color w:val="auto"/>
                <w:sz w:val="24"/>
                <w:szCs w:val="24"/>
                <w:u w:val="none"/>
              </w:rPr>
            </w:pPr>
            <w:r w:rsidRPr="00042C73">
              <w:rPr>
                <w:b/>
                <w:color w:val="auto"/>
                <w:sz w:val="24"/>
                <w:szCs w:val="24"/>
                <w:u w:val="none"/>
              </w:rPr>
              <w:t>Качество</w:t>
            </w:r>
          </w:p>
          <w:p w:rsidR="004E5848" w:rsidRPr="00042C73" w:rsidRDefault="004E5848" w:rsidP="004E5848">
            <w:pPr>
              <w:autoSpaceDE w:val="0"/>
              <w:autoSpaceDN w:val="0"/>
              <w:adjustRightInd w:val="0"/>
              <w:rPr>
                <w:b/>
                <w:color w:val="auto"/>
                <w:sz w:val="24"/>
                <w:szCs w:val="24"/>
                <w:u w:val="none"/>
              </w:rPr>
            </w:pPr>
            <w:r w:rsidRPr="00042C73">
              <w:rPr>
                <w:b/>
                <w:color w:val="auto"/>
                <w:sz w:val="24"/>
                <w:szCs w:val="24"/>
                <w:u w:val="none"/>
              </w:rPr>
              <w:t>выполнения</w:t>
            </w:r>
          </w:p>
          <w:p w:rsidR="004E5848" w:rsidRPr="00816B21" w:rsidRDefault="00042C73" w:rsidP="004E5848">
            <w:pPr>
              <w:rPr>
                <w:u w:val="none"/>
              </w:rPr>
            </w:pPr>
            <w:r w:rsidRPr="00042C73">
              <w:rPr>
                <w:b/>
                <w:color w:val="auto"/>
                <w:sz w:val="24"/>
                <w:szCs w:val="24"/>
                <w:u w:val="none"/>
              </w:rPr>
              <w:t>работ усвоил/не усвоил</w:t>
            </w:r>
          </w:p>
        </w:tc>
      </w:tr>
      <w:tr w:rsidR="00816B21" w:rsidRPr="00816B21" w:rsidTr="009A1AE6">
        <w:tc>
          <w:tcPr>
            <w:tcW w:w="710" w:type="dxa"/>
            <w:tcBorders>
              <w:right w:val="single" w:sz="4" w:space="0" w:color="auto"/>
            </w:tcBorders>
          </w:tcPr>
          <w:p w:rsidR="00816B21" w:rsidRPr="00DE43B3" w:rsidRDefault="006B0869" w:rsidP="004E5848">
            <w:pPr>
              <w:rPr>
                <w:sz w:val="24"/>
                <w:szCs w:val="24"/>
                <w:u w:val="none"/>
              </w:rPr>
            </w:pPr>
            <w:r w:rsidRPr="00DE43B3">
              <w:rPr>
                <w:sz w:val="24"/>
                <w:szCs w:val="24"/>
                <w:u w:val="none"/>
              </w:rPr>
              <w:t>ПК</w:t>
            </w:r>
            <w:r w:rsidR="00816B21" w:rsidRPr="00DE43B3">
              <w:rPr>
                <w:sz w:val="24"/>
                <w:szCs w:val="24"/>
                <w:u w:val="none"/>
              </w:rPr>
              <w:t>1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816B21" w:rsidRPr="00DE43B3" w:rsidRDefault="00092EAB" w:rsidP="003E4C21">
            <w:pPr>
              <w:jc w:val="both"/>
              <w:rPr>
                <w:sz w:val="24"/>
                <w:szCs w:val="24"/>
                <w:u w:val="none"/>
              </w:rPr>
            </w:pPr>
            <w:r w:rsidRPr="00DE43B3">
              <w:rPr>
                <w:sz w:val="24"/>
                <w:szCs w:val="24"/>
                <w:u w:val="none"/>
              </w:rPr>
              <w:t>Выполнять мероприятия по воспроизводству лесов</w:t>
            </w:r>
          </w:p>
        </w:tc>
        <w:tc>
          <w:tcPr>
            <w:tcW w:w="4110" w:type="dxa"/>
          </w:tcPr>
          <w:p w:rsidR="00816B21" w:rsidRPr="00DE43B3" w:rsidRDefault="00872715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DE43B3">
              <w:rPr>
                <w:sz w:val="24"/>
                <w:szCs w:val="24"/>
                <w:u w:val="none"/>
              </w:rPr>
              <w:t>-Соблюдение технологий по заготовке лесных семян</w:t>
            </w:r>
          </w:p>
          <w:p w:rsidR="00872715" w:rsidRPr="00DE43B3" w:rsidRDefault="00872715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DE43B3">
              <w:rPr>
                <w:sz w:val="24"/>
                <w:szCs w:val="24"/>
                <w:u w:val="none"/>
              </w:rPr>
              <w:t>-Соблюдение требований по выращиванию посадочного материала</w:t>
            </w:r>
          </w:p>
          <w:p w:rsidR="00872715" w:rsidRPr="00DE43B3" w:rsidRDefault="00872715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DE43B3">
              <w:rPr>
                <w:sz w:val="24"/>
                <w:szCs w:val="24"/>
                <w:u w:val="none"/>
              </w:rPr>
              <w:t>-Соблюдение требований по созданию лесных культур</w:t>
            </w:r>
          </w:p>
        </w:tc>
        <w:tc>
          <w:tcPr>
            <w:tcW w:w="1134" w:type="dxa"/>
          </w:tcPr>
          <w:p w:rsidR="00816B21" w:rsidRPr="003E4C21" w:rsidRDefault="006B0869" w:rsidP="003E4C21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330</w:t>
            </w:r>
          </w:p>
        </w:tc>
        <w:tc>
          <w:tcPr>
            <w:tcW w:w="1525" w:type="dxa"/>
          </w:tcPr>
          <w:p w:rsidR="00816B21" w:rsidRPr="003E4C21" w:rsidRDefault="00816B21" w:rsidP="003E4C21">
            <w:pPr>
              <w:jc w:val="center"/>
              <w:rPr>
                <w:sz w:val="24"/>
                <w:szCs w:val="24"/>
                <w:u w:val="none"/>
              </w:rPr>
            </w:pPr>
          </w:p>
        </w:tc>
      </w:tr>
      <w:tr w:rsidR="00816B21" w:rsidRPr="00816B21" w:rsidTr="009A1AE6">
        <w:tc>
          <w:tcPr>
            <w:tcW w:w="710" w:type="dxa"/>
            <w:tcBorders>
              <w:right w:val="single" w:sz="4" w:space="0" w:color="auto"/>
            </w:tcBorders>
          </w:tcPr>
          <w:p w:rsidR="00816B21" w:rsidRPr="00816B21" w:rsidRDefault="006B0869" w:rsidP="004E5848">
            <w:pPr>
              <w:rPr>
                <w:u w:val="none"/>
              </w:rPr>
            </w:pPr>
            <w:r>
              <w:rPr>
                <w:sz w:val="24"/>
                <w:szCs w:val="24"/>
                <w:u w:val="none"/>
              </w:rPr>
              <w:t>ПК</w:t>
            </w:r>
            <w:r w:rsidR="00816B21" w:rsidRPr="00816B21">
              <w:rPr>
                <w:sz w:val="24"/>
                <w:szCs w:val="24"/>
                <w:u w:val="none"/>
              </w:rPr>
              <w:t>2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816B21" w:rsidRPr="00092EAB" w:rsidRDefault="006B0869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Провод</w:t>
            </w:r>
            <w:r w:rsidR="003E4C21">
              <w:rPr>
                <w:sz w:val="24"/>
                <w:szCs w:val="24"/>
                <w:u w:val="none"/>
              </w:rPr>
              <w:t>и</w:t>
            </w:r>
            <w:r>
              <w:rPr>
                <w:sz w:val="24"/>
                <w:szCs w:val="24"/>
                <w:u w:val="none"/>
              </w:rPr>
              <w:t>ть мероприятия по защите лесов от пожаров, вредителей и болезней</w:t>
            </w:r>
          </w:p>
        </w:tc>
        <w:tc>
          <w:tcPr>
            <w:tcW w:w="4110" w:type="dxa"/>
          </w:tcPr>
          <w:p w:rsidR="00816B21" w:rsidRPr="003E4C21" w:rsidRDefault="006B0869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Выполнение требований инструкций и правил по защите лесов от пожаров.</w:t>
            </w:r>
          </w:p>
          <w:p w:rsidR="006B0869" w:rsidRPr="003E4C21" w:rsidRDefault="006B0869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Выполнение требований инструкций и правил по защите лесов от вредителей и болезней</w:t>
            </w:r>
          </w:p>
        </w:tc>
        <w:tc>
          <w:tcPr>
            <w:tcW w:w="1134" w:type="dxa"/>
          </w:tcPr>
          <w:p w:rsidR="00816B21" w:rsidRPr="003E4C21" w:rsidRDefault="006B0869" w:rsidP="003E4C21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102</w:t>
            </w:r>
          </w:p>
        </w:tc>
        <w:tc>
          <w:tcPr>
            <w:tcW w:w="1525" w:type="dxa"/>
          </w:tcPr>
          <w:p w:rsidR="00816B21" w:rsidRPr="003E4C21" w:rsidRDefault="00816B21" w:rsidP="003E4C21">
            <w:pPr>
              <w:jc w:val="center"/>
              <w:rPr>
                <w:sz w:val="24"/>
                <w:szCs w:val="24"/>
                <w:u w:val="none"/>
              </w:rPr>
            </w:pPr>
          </w:p>
        </w:tc>
      </w:tr>
      <w:tr w:rsidR="00816B21" w:rsidRPr="00816B21" w:rsidTr="009A1AE6">
        <w:tc>
          <w:tcPr>
            <w:tcW w:w="710" w:type="dxa"/>
            <w:tcBorders>
              <w:right w:val="single" w:sz="4" w:space="0" w:color="auto"/>
            </w:tcBorders>
          </w:tcPr>
          <w:p w:rsidR="00816B21" w:rsidRPr="00816B21" w:rsidRDefault="006B0869" w:rsidP="004E5848">
            <w:pPr>
              <w:rPr>
                <w:u w:val="none"/>
              </w:rPr>
            </w:pPr>
            <w:r>
              <w:rPr>
                <w:sz w:val="24"/>
                <w:szCs w:val="24"/>
                <w:u w:val="none"/>
              </w:rPr>
              <w:t>ПК</w:t>
            </w:r>
            <w:r w:rsidR="00816B21" w:rsidRPr="00816B21">
              <w:rPr>
                <w:sz w:val="24"/>
                <w:szCs w:val="24"/>
                <w:u w:val="none"/>
              </w:rPr>
              <w:t>3</w:t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6B0869" w:rsidRDefault="006B0869" w:rsidP="006B086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Выполнение лесохозяйственные</w:t>
            </w:r>
          </w:p>
          <w:p w:rsidR="00816B21" w:rsidRPr="006B0869" w:rsidRDefault="006B0869" w:rsidP="006B0869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Технологические операции</w:t>
            </w:r>
          </w:p>
        </w:tc>
        <w:tc>
          <w:tcPr>
            <w:tcW w:w="4110" w:type="dxa"/>
          </w:tcPr>
          <w:p w:rsidR="00816B21" w:rsidRPr="003E4C21" w:rsidRDefault="001231C4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Соблюдение алгоритма работ по лесной таксации.</w:t>
            </w:r>
          </w:p>
          <w:p w:rsidR="001231C4" w:rsidRPr="003E4C21" w:rsidRDefault="001231C4" w:rsidP="003E4C21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Выполнение</w:t>
            </w:r>
            <w:r w:rsidR="00E10F6C" w:rsidRPr="003E4C21">
              <w:rPr>
                <w:sz w:val="24"/>
                <w:szCs w:val="24"/>
                <w:u w:val="none"/>
              </w:rPr>
              <w:t xml:space="preserve"> лесохозяйственных требований, инструкций при </w:t>
            </w:r>
            <w:r w:rsidR="00E10F6C" w:rsidRPr="003E4C21">
              <w:rPr>
                <w:sz w:val="24"/>
                <w:szCs w:val="24"/>
                <w:u w:val="none"/>
              </w:rPr>
              <w:lastRenderedPageBreak/>
              <w:t>проведении лесохозяйственных и лесозаготовительных работах</w:t>
            </w:r>
          </w:p>
        </w:tc>
        <w:tc>
          <w:tcPr>
            <w:tcW w:w="1134" w:type="dxa"/>
          </w:tcPr>
          <w:p w:rsidR="00816B21" w:rsidRPr="003E4C21" w:rsidRDefault="00DF61FE" w:rsidP="003E4C21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lastRenderedPageBreak/>
              <w:t>48</w:t>
            </w:r>
          </w:p>
        </w:tc>
        <w:tc>
          <w:tcPr>
            <w:tcW w:w="1525" w:type="dxa"/>
          </w:tcPr>
          <w:p w:rsidR="00816B21" w:rsidRPr="003E4C21" w:rsidRDefault="00816B21" w:rsidP="003E4C21">
            <w:pPr>
              <w:jc w:val="center"/>
              <w:rPr>
                <w:sz w:val="24"/>
                <w:szCs w:val="24"/>
                <w:u w:val="none"/>
              </w:rPr>
            </w:pPr>
          </w:p>
        </w:tc>
      </w:tr>
      <w:tr w:rsidR="00EC46DB" w:rsidRPr="00816B21" w:rsidTr="009A1AE6">
        <w:tc>
          <w:tcPr>
            <w:tcW w:w="710" w:type="dxa"/>
            <w:tcBorders>
              <w:right w:val="single" w:sz="4" w:space="0" w:color="auto"/>
            </w:tcBorders>
          </w:tcPr>
          <w:p w:rsidR="00EC46DB" w:rsidRDefault="00EC46DB" w:rsidP="004E5848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  <w:tcBorders>
              <w:left w:val="single" w:sz="4" w:space="0" w:color="auto"/>
            </w:tcBorders>
          </w:tcPr>
          <w:p w:rsidR="00EC46DB" w:rsidRDefault="00EC46DB" w:rsidP="006B0869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110" w:type="dxa"/>
          </w:tcPr>
          <w:p w:rsidR="00EC46DB" w:rsidRPr="003E4C21" w:rsidRDefault="00EC46DB" w:rsidP="003E4C2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Всего часов</w:t>
            </w:r>
          </w:p>
        </w:tc>
        <w:tc>
          <w:tcPr>
            <w:tcW w:w="1134" w:type="dxa"/>
          </w:tcPr>
          <w:p w:rsidR="00EC46DB" w:rsidRPr="003E4C21" w:rsidRDefault="00EC46DB" w:rsidP="003E4C21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480</w:t>
            </w:r>
          </w:p>
        </w:tc>
        <w:tc>
          <w:tcPr>
            <w:tcW w:w="1525" w:type="dxa"/>
          </w:tcPr>
          <w:p w:rsidR="00EC46DB" w:rsidRPr="003E4C21" w:rsidRDefault="00EC46DB" w:rsidP="003E4C21">
            <w:pPr>
              <w:jc w:val="center"/>
              <w:rPr>
                <w:sz w:val="24"/>
                <w:szCs w:val="24"/>
              </w:rPr>
            </w:pPr>
          </w:p>
        </w:tc>
      </w:tr>
    </w:tbl>
    <w:p w:rsidR="00816B21" w:rsidRDefault="00816B21" w:rsidP="004E58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6B21" w:rsidRPr="00816B21" w:rsidRDefault="00E10F6C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Заключение: аттестуемый(</w:t>
      </w:r>
      <w:proofErr w:type="spellStart"/>
      <w:r>
        <w:rPr>
          <w:rFonts w:ascii="Times New Roman" w:hAnsi="Times New Roman" w:cs="Times New Roman"/>
          <w:sz w:val="24"/>
          <w:szCs w:val="24"/>
        </w:rPr>
        <w:t>ая</w:t>
      </w:r>
      <w:proofErr w:type="spellEnd"/>
      <w:r>
        <w:rPr>
          <w:rFonts w:ascii="Times New Roman" w:hAnsi="Times New Roman" w:cs="Times New Roman"/>
          <w:sz w:val="24"/>
          <w:szCs w:val="24"/>
        </w:rPr>
        <w:t>) продемонстрировал(а) / не продемонстрировал(а) владение профессиональными и общими компетенциями: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B2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</w:t>
      </w:r>
      <w:r w:rsidR="00934859">
        <w:rPr>
          <w:rFonts w:ascii="Times New Roman" w:hAnsi="Times New Roman" w:cs="Times New Roman"/>
          <w:sz w:val="28"/>
          <w:szCs w:val="28"/>
        </w:rPr>
        <w:t>____________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6B2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</w:t>
      </w:r>
      <w:r w:rsidR="00934859">
        <w:rPr>
          <w:rFonts w:ascii="Times New Roman" w:hAnsi="Times New Roman" w:cs="Times New Roman"/>
          <w:sz w:val="28"/>
          <w:szCs w:val="28"/>
        </w:rPr>
        <w:t>____________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«____» ________20__г.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Руководитель практики от организации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16B21">
        <w:rPr>
          <w:rFonts w:ascii="Times New Roman" w:hAnsi="Times New Roman" w:cs="Times New Roman"/>
          <w:sz w:val="18"/>
          <w:szCs w:val="18"/>
        </w:rPr>
        <w:t>Подпись Ф.И.О. должность</w:t>
      </w:r>
    </w:p>
    <w:p w:rsid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 xml:space="preserve">Руководитель практики от </w:t>
      </w:r>
      <w:r>
        <w:rPr>
          <w:rFonts w:ascii="Times New Roman" w:hAnsi="Times New Roman" w:cs="Times New Roman"/>
          <w:sz w:val="24"/>
          <w:szCs w:val="24"/>
        </w:rPr>
        <w:t>профессионального училища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:rsidR="00816B21" w:rsidRPr="00816B21" w:rsidRDefault="00816B21" w:rsidP="00816B2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816B21">
        <w:rPr>
          <w:rFonts w:ascii="Times New Roman" w:hAnsi="Times New Roman" w:cs="Times New Roman"/>
          <w:sz w:val="18"/>
          <w:szCs w:val="18"/>
        </w:rPr>
        <w:t>Подпись Ф.И.О. должность</w:t>
      </w:r>
    </w:p>
    <w:p w:rsidR="00086BFD" w:rsidRPr="00816B21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BFD" w:rsidRDefault="00086BFD" w:rsidP="00086BF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6BFD" w:rsidRPr="00042C73" w:rsidRDefault="00E16BC6" w:rsidP="00F542E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3.4.2. </w:t>
      </w:r>
      <w:r w:rsidR="00086BFD" w:rsidRPr="00042C73">
        <w:rPr>
          <w:rFonts w:ascii="Times New Roman" w:hAnsi="Times New Roman" w:cs="Times New Roman"/>
          <w:b/>
          <w:bCs/>
          <w:sz w:val="28"/>
          <w:szCs w:val="28"/>
        </w:rPr>
        <w:t>Виды и об</w:t>
      </w:r>
      <w:r w:rsidR="00FB5554" w:rsidRPr="00042C73">
        <w:rPr>
          <w:rFonts w:ascii="Times New Roman" w:hAnsi="Times New Roman" w:cs="Times New Roman"/>
          <w:b/>
          <w:bCs/>
          <w:sz w:val="28"/>
          <w:szCs w:val="28"/>
        </w:rPr>
        <w:t>ъем работ, выполненные обучающимися</w:t>
      </w:r>
      <w:r w:rsidR="002F21F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086BFD" w:rsidRPr="00042C73">
        <w:rPr>
          <w:rFonts w:ascii="Times New Roman" w:hAnsi="Times New Roman" w:cs="Times New Roman"/>
          <w:b/>
          <w:bCs/>
          <w:sz w:val="28"/>
          <w:szCs w:val="28"/>
        </w:rPr>
        <w:t xml:space="preserve">во время </w:t>
      </w:r>
      <w:r w:rsidR="00851408" w:rsidRPr="00042C73">
        <w:rPr>
          <w:rFonts w:ascii="Times New Roman" w:hAnsi="Times New Roman" w:cs="Times New Roman"/>
          <w:b/>
          <w:bCs/>
          <w:sz w:val="28"/>
          <w:szCs w:val="28"/>
        </w:rPr>
        <w:t xml:space="preserve">производственной </w:t>
      </w:r>
      <w:r w:rsidR="00086BFD" w:rsidRPr="00042C73">
        <w:rPr>
          <w:rFonts w:ascii="Times New Roman" w:hAnsi="Times New Roman" w:cs="Times New Roman"/>
          <w:b/>
          <w:bCs/>
          <w:sz w:val="28"/>
          <w:szCs w:val="28"/>
        </w:rPr>
        <w:t>практики</w:t>
      </w:r>
    </w:p>
    <w:tbl>
      <w:tblPr>
        <w:tblStyle w:val="af1"/>
        <w:tblW w:w="0" w:type="auto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2552"/>
        <w:gridCol w:w="4110"/>
        <w:gridCol w:w="1134"/>
        <w:gridCol w:w="1525"/>
      </w:tblGrid>
      <w:tr w:rsidR="00042C73" w:rsidRPr="00042C73" w:rsidTr="002247FF">
        <w:tc>
          <w:tcPr>
            <w:tcW w:w="3120" w:type="dxa"/>
            <w:gridSpan w:val="2"/>
          </w:tcPr>
          <w:p w:rsidR="00086BFD" w:rsidRPr="00816B21" w:rsidRDefault="00086BFD" w:rsidP="00A25C30">
            <w:pPr>
              <w:jc w:val="center"/>
              <w:rPr>
                <w:u w:val="none"/>
              </w:rPr>
            </w:pPr>
            <w:r w:rsidRPr="00816B21">
              <w:rPr>
                <w:b/>
                <w:bCs/>
                <w:sz w:val="24"/>
                <w:szCs w:val="24"/>
                <w:u w:val="none"/>
              </w:rPr>
              <w:t>Профессиональные компетенции</w:t>
            </w:r>
          </w:p>
        </w:tc>
        <w:tc>
          <w:tcPr>
            <w:tcW w:w="4110" w:type="dxa"/>
          </w:tcPr>
          <w:p w:rsidR="00086BFD" w:rsidRPr="00816B21" w:rsidRDefault="00086BFD" w:rsidP="00A25C30">
            <w:pPr>
              <w:jc w:val="center"/>
              <w:rPr>
                <w:u w:val="none"/>
              </w:rPr>
            </w:pPr>
            <w:r w:rsidRPr="00816B21">
              <w:rPr>
                <w:sz w:val="24"/>
                <w:szCs w:val="24"/>
                <w:u w:val="none"/>
              </w:rPr>
              <w:t>Виды работ</w:t>
            </w:r>
          </w:p>
        </w:tc>
        <w:tc>
          <w:tcPr>
            <w:tcW w:w="1134" w:type="dxa"/>
          </w:tcPr>
          <w:p w:rsidR="00086BFD" w:rsidRPr="00816B21" w:rsidRDefault="00086BFD" w:rsidP="00A25C3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816B21">
              <w:rPr>
                <w:sz w:val="24"/>
                <w:szCs w:val="24"/>
                <w:u w:val="none"/>
              </w:rPr>
              <w:t>Объем</w:t>
            </w:r>
          </w:p>
          <w:p w:rsidR="00086BFD" w:rsidRPr="00816B21" w:rsidRDefault="00086BFD" w:rsidP="00A25C3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816B21">
              <w:rPr>
                <w:sz w:val="24"/>
                <w:szCs w:val="24"/>
                <w:u w:val="none"/>
              </w:rPr>
              <w:t>работ</w:t>
            </w:r>
          </w:p>
          <w:p w:rsidR="00086BFD" w:rsidRPr="00816B21" w:rsidRDefault="00086BFD" w:rsidP="00A25C30">
            <w:pPr>
              <w:jc w:val="center"/>
              <w:rPr>
                <w:u w:val="none"/>
              </w:rPr>
            </w:pPr>
            <w:r w:rsidRPr="00816B21">
              <w:rPr>
                <w:sz w:val="24"/>
                <w:szCs w:val="24"/>
                <w:u w:val="none"/>
              </w:rPr>
              <w:t>(час)</w:t>
            </w:r>
          </w:p>
        </w:tc>
        <w:tc>
          <w:tcPr>
            <w:tcW w:w="1525" w:type="dxa"/>
          </w:tcPr>
          <w:p w:rsidR="00086BFD" w:rsidRPr="00042C73" w:rsidRDefault="00086BFD" w:rsidP="00A25C30">
            <w:pPr>
              <w:autoSpaceDE w:val="0"/>
              <w:autoSpaceDN w:val="0"/>
              <w:adjustRightInd w:val="0"/>
              <w:jc w:val="center"/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color w:val="auto"/>
                <w:sz w:val="24"/>
                <w:szCs w:val="24"/>
                <w:u w:val="none"/>
              </w:rPr>
              <w:t>Качество</w:t>
            </w:r>
          </w:p>
          <w:p w:rsidR="00086BFD" w:rsidRPr="00042C73" w:rsidRDefault="00086BFD" w:rsidP="00A25C30">
            <w:pPr>
              <w:autoSpaceDE w:val="0"/>
              <w:autoSpaceDN w:val="0"/>
              <w:adjustRightInd w:val="0"/>
              <w:jc w:val="center"/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color w:val="auto"/>
                <w:sz w:val="24"/>
                <w:szCs w:val="24"/>
                <w:u w:val="none"/>
              </w:rPr>
              <w:t>выполнения</w:t>
            </w:r>
          </w:p>
          <w:p w:rsidR="00086BFD" w:rsidRPr="00042C73" w:rsidRDefault="00042C73" w:rsidP="00A25C30">
            <w:pPr>
              <w:jc w:val="center"/>
              <w:rPr>
                <w:color w:val="auto"/>
                <w:u w:val="none"/>
              </w:rPr>
            </w:pPr>
            <w:r>
              <w:rPr>
                <w:color w:val="auto"/>
                <w:sz w:val="24"/>
                <w:szCs w:val="24"/>
                <w:u w:val="none"/>
              </w:rPr>
              <w:t>работ усвоил/ не усвоил</w:t>
            </w:r>
          </w:p>
        </w:tc>
      </w:tr>
      <w:tr w:rsidR="00086BFD" w:rsidRPr="007F692A" w:rsidTr="007F692A">
        <w:tc>
          <w:tcPr>
            <w:tcW w:w="568" w:type="dxa"/>
            <w:tcBorders>
              <w:right w:val="single" w:sz="4" w:space="0" w:color="auto"/>
            </w:tcBorders>
          </w:tcPr>
          <w:p w:rsidR="00086BFD" w:rsidRPr="007F692A" w:rsidRDefault="00086BFD" w:rsidP="002247FF">
            <w:pPr>
              <w:rPr>
                <w:color w:val="auto"/>
                <w:u w:val="none"/>
              </w:rPr>
            </w:pPr>
            <w:r w:rsidRPr="007F692A">
              <w:rPr>
                <w:color w:val="auto"/>
                <w:sz w:val="24"/>
                <w:szCs w:val="24"/>
                <w:u w:val="none"/>
              </w:rPr>
              <w:t>ПК1.1</w:t>
            </w: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086BFD" w:rsidRPr="00042C73" w:rsidRDefault="00B8406B" w:rsidP="002247FF">
            <w:pPr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Выполнять мероприятия по воспроизводству лесов.</w:t>
            </w:r>
          </w:p>
        </w:tc>
        <w:tc>
          <w:tcPr>
            <w:tcW w:w="4110" w:type="dxa"/>
          </w:tcPr>
          <w:p w:rsidR="00E240C7" w:rsidRPr="00042C73" w:rsidRDefault="00B8406B" w:rsidP="00E240C7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Заготовка и переработка семян хвойных пород</w:t>
            </w:r>
          </w:p>
          <w:p w:rsidR="00B8406B" w:rsidRPr="00042C73" w:rsidRDefault="00B8406B" w:rsidP="00E240C7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Создание питомника</w:t>
            </w:r>
          </w:p>
          <w:p w:rsidR="00B8406B" w:rsidRPr="00042C73" w:rsidRDefault="00B8406B" w:rsidP="00B8406B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Возобновление леса.</w:t>
            </w:r>
          </w:p>
          <w:p w:rsidR="00B8406B" w:rsidRPr="00B8406B" w:rsidRDefault="00B8406B" w:rsidP="00B8406B">
            <w:pPr>
              <w:rPr>
                <w:rFonts w:eastAsia="Times New Roman"/>
                <w:sz w:val="24"/>
                <w:szCs w:val="24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Создание лесных культур на вырубках</w:t>
            </w:r>
          </w:p>
          <w:p w:rsidR="00B8406B" w:rsidRPr="00042C73" w:rsidRDefault="00B8406B" w:rsidP="00E240C7">
            <w:pPr>
              <w:rPr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34" w:type="dxa"/>
          </w:tcPr>
          <w:p w:rsidR="00086BFD" w:rsidRPr="00042C73" w:rsidRDefault="007F6E78" w:rsidP="002247FF">
            <w:pPr>
              <w:rPr>
                <w:color w:val="auto"/>
                <w:sz w:val="24"/>
                <w:szCs w:val="24"/>
                <w:u w:val="none"/>
              </w:rPr>
            </w:pPr>
            <w:r>
              <w:rPr>
                <w:color w:val="auto"/>
                <w:sz w:val="24"/>
                <w:szCs w:val="24"/>
                <w:u w:val="none"/>
              </w:rPr>
              <w:t>43</w:t>
            </w:r>
            <w:r w:rsidR="00042C73">
              <w:rPr>
                <w:color w:val="auto"/>
                <w:sz w:val="24"/>
                <w:szCs w:val="24"/>
                <w:u w:val="none"/>
              </w:rPr>
              <w:t>8</w:t>
            </w:r>
          </w:p>
        </w:tc>
        <w:tc>
          <w:tcPr>
            <w:tcW w:w="1525" w:type="dxa"/>
          </w:tcPr>
          <w:p w:rsidR="00086BFD" w:rsidRPr="00042C73" w:rsidRDefault="00086BFD" w:rsidP="002247FF">
            <w:pPr>
              <w:rPr>
                <w:color w:val="FF0000"/>
                <w:sz w:val="24"/>
                <w:szCs w:val="24"/>
                <w:u w:val="none"/>
              </w:rPr>
            </w:pPr>
          </w:p>
        </w:tc>
      </w:tr>
      <w:tr w:rsidR="00086BFD" w:rsidRPr="007F692A" w:rsidTr="007F692A">
        <w:tc>
          <w:tcPr>
            <w:tcW w:w="568" w:type="dxa"/>
            <w:tcBorders>
              <w:right w:val="single" w:sz="4" w:space="0" w:color="auto"/>
            </w:tcBorders>
          </w:tcPr>
          <w:p w:rsidR="00086BFD" w:rsidRPr="007F692A" w:rsidRDefault="00086BFD" w:rsidP="002247FF">
            <w:pPr>
              <w:rPr>
                <w:color w:val="auto"/>
                <w:u w:val="none"/>
              </w:rPr>
            </w:pPr>
            <w:r w:rsidRPr="007F692A">
              <w:rPr>
                <w:color w:val="auto"/>
                <w:sz w:val="24"/>
                <w:szCs w:val="24"/>
                <w:u w:val="none"/>
              </w:rPr>
              <w:t>ПК1.2</w:t>
            </w: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086BFD" w:rsidRPr="00042C73" w:rsidRDefault="00B8406B" w:rsidP="002247FF">
            <w:pPr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Проводить мероприятия по защите лесов от пожаров, вредителей и болезней</w:t>
            </w:r>
          </w:p>
        </w:tc>
        <w:tc>
          <w:tcPr>
            <w:tcW w:w="4110" w:type="dxa"/>
          </w:tcPr>
          <w:p w:rsidR="00086BFD" w:rsidRPr="00042C73" w:rsidRDefault="00B8406B" w:rsidP="002247FF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Машины и аппараты для защиты леса от болезней и вредителей</w:t>
            </w:r>
          </w:p>
          <w:p w:rsidR="00B8406B" w:rsidRPr="00042C73" w:rsidRDefault="00B8406B" w:rsidP="002247FF">
            <w:pPr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Машины и оборудование для тушения лесных пожаров</w:t>
            </w:r>
          </w:p>
        </w:tc>
        <w:tc>
          <w:tcPr>
            <w:tcW w:w="1134" w:type="dxa"/>
          </w:tcPr>
          <w:p w:rsidR="00086BFD" w:rsidRPr="00042C73" w:rsidRDefault="007F6E78" w:rsidP="002247FF">
            <w:pPr>
              <w:rPr>
                <w:color w:val="auto"/>
                <w:sz w:val="24"/>
                <w:szCs w:val="24"/>
                <w:u w:val="none"/>
              </w:rPr>
            </w:pPr>
            <w:r>
              <w:rPr>
                <w:color w:val="auto"/>
                <w:sz w:val="24"/>
                <w:szCs w:val="24"/>
                <w:u w:val="none"/>
              </w:rPr>
              <w:t>287</w:t>
            </w:r>
          </w:p>
        </w:tc>
        <w:tc>
          <w:tcPr>
            <w:tcW w:w="1525" w:type="dxa"/>
          </w:tcPr>
          <w:p w:rsidR="00086BFD" w:rsidRPr="00042C73" w:rsidRDefault="00086BFD" w:rsidP="002247FF">
            <w:pPr>
              <w:rPr>
                <w:color w:val="FF0000"/>
                <w:sz w:val="24"/>
                <w:szCs w:val="24"/>
                <w:u w:val="none"/>
              </w:rPr>
            </w:pPr>
          </w:p>
        </w:tc>
      </w:tr>
      <w:tr w:rsidR="00086BFD" w:rsidRPr="007F692A" w:rsidTr="007F692A">
        <w:tc>
          <w:tcPr>
            <w:tcW w:w="568" w:type="dxa"/>
            <w:tcBorders>
              <w:right w:val="single" w:sz="4" w:space="0" w:color="auto"/>
            </w:tcBorders>
          </w:tcPr>
          <w:p w:rsidR="00086BFD" w:rsidRPr="007F692A" w:rsidRDefault="00086BFD" w:rsidP="002247FF">
            <w:pPr>
              <w:rPr>
                <w:color w:val="auto"/>
                <w:u w:val="none"/>
              </w:rPr>
            </w:pPr>
            <w:r w:rsidRPr="007F692A">
              <w:rPr>
                <w:color w:val="auto"/>
                <w:sz w:val="24"/>
                <w:szCs w:val="24"/>
                <w:u w:val="none"/>
              </w:rPr>
              <w:t>ПК1.3</w:t>
            </w: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086BFD" w:rsidRPr="00042C73" w:rsidRDefault="007F692A" w:rsidP="002247FF">
            <w:pPr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color w:val="auto"/>
                <w:sz w:val="24"/>
                <w:szCs w:val="24"/>
                <w:u w:val="none"/>
              </w:rPr>
              <w:t>.</w:t>
            </w:r>
            <w:r w:rsidR="00B8406B"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 xml:space="preserve"> Выполнять лесохозяйственные технологические операции.</w:t>
            </w:r>
          </w:p>
        </w:tc>
        <w:tc>
          <w:tcPr>
            <w:tcW w:w="4110" w:type="dxa"/>
          </w:tcPr>
          <w:p w:rsidR="00DF61FE" w:rsidRPr="00042C73" w:rsidRDefault="00B8406B" w:rsidP="00DF61FE">
            <w:pPr>
              <w:autoSpaceDE w:val="0"/>
              <w:autoSpaceDN w:val="0"/>
              <w:adjustRightInd w:val="0"/>
              <w:rPr>
                <w:color w:val="auto"/>
                <w:sz w:val="24"/>
                <w:szCs w:val="24"/>
                <w:u w:val="none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Лесосечный фонд предприятия</w:t>
            </w:r>
          </w:p>
          <w:p w:rsidR="00086BFD" w:rsidRPr="00042C73" w:rsidRDefault="00B8406B" w:rsidP="00C315F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Отвод участков леса под  рубки главного пользования и рубки ухода.</w:t>
            </w:r>
          </w:p>
          <w:p w:rsidR="00B8406B" w:rsidRPr="00042C73" w:rsidRDefault="00B8406B" w:rsidP="00C315F5">
            <w:pPr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</w:pPr>
            <w:r w:rsidRPr="00042C73">
              <w:rPr>
                <w:rFonts w:eastAsia="Times New Roman"/>
                <w:color w:val="auto"/>
                <w:sz w:val="24"/>
                <w:szCs w:val="24"/>
                <w:u w:val="none"/>
                <w:lang w:eastAsia="ru-RU"/>
              </w:rPr>
              <w:t>Проведение рубок главного пользования, рубок ухода.</w:t>
            </w:r>
          </w:p>
        </w:tc>
        <w:tc>
          <w:tcPr>
            <w:tcW w:w="1134" w:type="dxa"/>
          </w:tcPr>
          <w:p w:rsidR="00086BFD" w:rsidRPr="00042C73" w:rsidRDefault="007F6E78" w:rsidP="002247FF">
            <w:pPr>
              <w:rPr>
                <w:color w:val="auto"/>
                <w:sz w:val="24"/>
                <w:szCs w:val="24"/>
                <w:u w:val="none"/>
              </w:rPr>
            </w:pPr>
            <w:r>
              <w:rPr>
                <w:color w:val="auto"/>
                <w:sz w:val="24"/>
                <w:szCs w:val="24"/>
                <w:u w:val="none"/>
              </w:rPr>
              <w:t>151</w:t>
            </w:r>
          </w:p>
        </w:tc>
        <w:tc>
          <w:tcPr>
            <w:tcW w:w="1525" w:type="dxa"/>
          </w:tcPr>
          <w:p w:rsidR="00086BFD" w:rsidRPr="00042C73" w:rsidRDefault="00086BFD" w:rsidP="002247FF">
            <w:pPr>
              <w:rPr>
                <w:color w:val="FF0000"/>
                <w:sz w:val="24"/>
                <w:szCs w:val="24"/>
                <w:u w:val="none"/>
              </w:rPr>
            </w:pPr>
          </w:p>
        </w:tc>
      </w:tr>
      <w:tr w:rsidR="003C117E" w:rsidRPr="007F692A" w:rsidTr="007F692A">
        <w:tc>
          <w:tcPr>
            <w:tcW w:w="568" w:type="dxa"/>
            <w:tcBorders>
              <w:right w:val="single" w:sz="4" w:space="0" w:color="auto"/>
            </w:tcBorders>
          </w:tcPr>
          <w:p w:rsidR="003C117E" w:rsidRPr="007F692A" w:rsidRDefault="003C117E" w:rsidP="002247FF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  <w:tcBorders>
              <w:left w:val="single" w:sz="4" w:space="0" w:color="auto"/>
            </w:tcBorders>
          </w:tcPr>
          <w:p w:rsidR="003C117E" w:rsidRPr="00042C73" w:rsidRDefault="003C117E" w:rsidP="002247FF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110" w:type="dxa"/>
          </w:tcPr>
          <w:p w:rsidR="003C117E" w:rsidRPr="00042C73" w:rsidRDefault="003C117E" w:rsidP="007F692A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042C73">
              <w:rPr>
                <w:sz w:val="24"/>
                <w:szCs w:val="24"/>
                <w:u w:val="none"/>
              </w:rPr>
              <w:t>Всего часов:</w:t>
            </w:r>
          </w:p>
        </w:tc>
        <w:tc>
          <w:tcPr>
            <w:tcW w:w="1134" w:type="dxa"/>
          </w:tcPr>
          <w:p w:rsidR="003C117E" w:rsidRPr="00042C73" w:rsidRDefault="007F6E78" w:rsidP="002247FF">
            <w:pPr>
              <w:rPr>
                <w:color w:val="auto"/>
                <w:sz w:val="24"/>
                <w:szCs w:val="24"/>
                <w:u w:val="none"/>
              </w:rPr>
            </w:pPr>
            <w:r>
              <w:rPr>
                <w:color w:val="auto"/>
                <w:sz w:val="24"/>
                <w:szCs w:val="24"/>
                <w:u w:val="none"/>
              </w:rPr>
              <w:t>876</w:t>
            </w:r>
          </w:p>
        </w:tc>
        <w:tc>
          <w:tcPr>
            <w:tcW w:w="1525" w:type="dxa"/>
          </w:tcPr>
          <w:p w:rsidR="003C117E" w:rsidRPr="00042C73" w:rsidRDefault="003C117E" w:rsidP="002247FF">
            <w:pPr>
              <w:rPr>
                <w:color w:val="FF0000"/>
                <w:sz w:val="24"/>
                <w:szCs w:val="24"/>
              </w:rPr>
            </w:pPr>
          </w:p>
        </w:tc>
      </w:tr>
    </w:tbl>
    <w:p w:rsidR="000D69FD" w:rsidRDefault="000D69FD" w:rsidP="007F692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61FE" w:rsidRDefault="00DF61FE" w:rsidP="00DF61F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F61FE" w:rsidRPr="00816B21" w:rsidRDefault="00DF61FE" w:rsidP="00DF61F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Заключение: аттестуемый(</w:t>
      </w:r>
      <w:proofErr w:type="spellStart"/>
      <w:r>
        <w:rPr>
          <w:rFonts w:ascii="Times New Roman" w:hAnsi="Times New Roman" w:cs="Times New Roman"/>
          <w:sz w:val="24"/>
          <w:szCs w:val="24"/>
        </w:rPr>
        <w:t>ая</w:t>
      </w:r>
      <w:proofErr w:type="spellEnd"/>
      <w:r>
        <w:rPr>
          <w:rFonts w:ascii="Times New Roman" w:hAnsi="Times New Roman" w:cs="Times New Roman"/>
          <w:sz w:val="24"/>
          <w:szCs w:val="24"/>
        </w:rPr>
        <w:t>) продемонстрировал(а) / не продемонстрировал(а) владение профессиональными и общими компетенциями:</w:t>
      </w:r>
    </w:p>
    <w:p w:rsidR="00086BFD" w:rsidRDefault="00F542EF" w:rsidP="007F69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</w:t>
      </w:r>
    </w:p>
    <w:p w:rsidR="00086BFD" w:rsidRPr="00F542EF" w:rsidRDefault="00F542EF" w:rsidP="00F542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«____» ________20__г.</w:t>
      </w: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Руководитель практики от организации</w:t>
      </w:r>
    </w:p>
    <w:p w:rsidR="00086BFD" w:rsidRPr="00816B21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BFD" w:rsidRPr="00816B21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</w:t>
      </w:r>
    </w:p>
    <w:p w:rsidR="00086BFD" w:rsidRPr="00F542EF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F542EF">
        <w:rPr>
          <w:rFonts w:ascii="Times New Roman" w:hAnsi="Times New Roman" w:cs="Times New Roman"/>
          <w:sz w:val="16"/>
          <w:szCs w:val="16"/>
        </w:rPr>
        <w:t>Подпись Ф.И.О. должность</w:t>
      </w: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 xml:space="preserve">Руководитель практики от </w:t>
      </w:r>
      <w:r>
        <w:rPr>
          <w:rFonts w:ascii="Times New Roman" w:hAnsi="Times New Roman" w:cs="Times New Roman"/>
          <w:sz w:val="24"/>
          <w:szCs w:val="24"/>
        </w:rPr>
        <w:t>профессионального училища</w:t>
      </w:r>
    </w:p>
    <w:p w:rsidR="00086BFD" w:rsidRPr="00816B21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BFD" w:rsidRPr="00816B21" w:rsidRDefault="00086BFD" w:rsidP="00086B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16B2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</w:t>
      </w:r>
    </w:p>
    <w:p w:rsidR="00086BFD" w:rsidRPr="00F542EF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F542EF">
        <w:rPr>
          <w:rFonts w:ascii="Times New Roman" w:hAnsi="Times New Roman" w:cs="Times New Roman"/>
          <w:sz w:val="16"/>
          <w:szCs w:val="16"/>
        </w:rPr>
        <w:t>Подпись Ф.И.О. должность</w:t>
      </w:r>
    </w:p>
    <w:p w:rsidR="00AF10C0" w:rsidRDefault="00AF10C0" w:rsidP="007F692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086BFD" w:rsidRDefault="00086BFD" w:rsidP="007F692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086BFD">
        <w:rPr>
          <w:rFonts w:ascii="Times New Roman" w:hAnsi="Times New Roman" w:cs="Times New Roman"/>
          <w:b/>
          <w:bCs/>
          <w:sz w:val="28"/>
          <w:szCs w:val="28"/>
        </w:rPr>
        <w:t>IV. Контрольно-о</w:t>
      </w:r>
      <w:r w:rsidR="00755EB3">
        <w:rPr>
          <w:rFonts w:ascii="Times New Roman" w:hAnsi="Times New Roman" w:cs="Times New Roman"/>
          <w:b/>
          <w:bCs/>
          <w:sz w:val="28"/>
          <w:szCs w:val="28"/>
        </w:rPr>
        <w:t xml:space="preserve">ценочные материалы для экзамена </w:t>
      </w:r>
      <w:r w:rsidRPr="00086BFD">
        <w:rPr>
          <w:rFonts w:ascii="Times New Roman" w:hAnsi="Times New Roman" w:cs="Times New Roman"/>
          <w:b/>
          <w:bCs/>
          <w:sz w:val="28"/>
          <w:szCs w:val="28"/>
        </w:rPr>
        <w:t>(квалификационного)</w:t>
      </w:r>
    </w:p>
    <w:p w:rsidR="001342E5" w:rsidRPr="00086BFD" w:rsidRDefault="001342E5" w:rsidP="007F692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086BFD" w:rsidRDefault="00086BFD" w:rsidP="007F692A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086BFD">
        <w:rPr>
          <w:rFonts w:ascii="Times New Roman" w:hAnsi="Times New Roman" w:cs="Times New Roman"/>
          <w:b/>
          <w:bCs/>
          <w:sz w:val="28"/>
          <w:szCs w:val="28"/>
        </w:rPr>
        <w:t>4.1. Форма проведения экзамена (квалификационного)</w:t>
      </w:r>
    </w:p>
    <w:p w:rsidR="001342E5" w:rsidRPr="00042C73" w:rsidRDefault="00EC46DB" w:rsidP="006367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342E5" w:rsidRPr="00042C73">
        <w:rPr>
          <w:rFonts w:ascii="Times New Roman" w:hAnsi="Times New Roman" w:cs="Times New Roman"/>
          <w:sz w:val="28"/>
          <w:szCs w:val="28"/>
        </w:rPr>
        <w:t>Итоговый контроль освоения вида профессиональной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ПМ 02</w:t>
      </w:r>
      <w:r w:rsidR="00D31A3C" w:rsidRPr="00042C73">
        <w:rPr>
          <w:rFonts w:ascii="Times New Roman" w:hAnsi="Times New Roman" w:cs="Times New Roman"/>
          <w:sz w:val="28"/>
          <w:szCs w:val="28"/>
        </w:rPr>
        <w:t xml:space="preserve"> </w:t>
      </w:r>
      <w:r w:rsidR="00DF61FE" w:rsidRPr="00042C73">
        <w:rPr>
          <w:rFonts w:ascii="Times New Roman" w:hAnsi="Times New Roman" w:cs="Times New Roman"/>
          <w:sz w:val="28"/>
          <w:szCs w:val="28"/>
        </w:rPr>
        <w:t xml:space="preserve">Проведение мероприятий по </w:t>
      </w:r>
      <w:r w:rsidR="00B507BF" w:rsidRPr="00042C73">
        <w:rPr>
          <w:rFonts w:ascii="Times New Roman" w:hAnsi="Times New Roman" w:cs="Times New Roman"/>
          <w:sz w:val="28"/>
          <w:szCs w:val="28"/>
        </w:rPr>
        <w:t xml:space="preserve">воспроизводству леса и уходу за лесом </w:t>
      </w:r>
      <w:r w:rsidR="001342E5" w:rsidRPr="00042C73">
        <w:rPr>
          <w:rFonts w:ascii="Times New Roman" w:hAnsi="Times New Roman" w:cs="Times New Roman"/>
          <w:sz w:val="28"/>
          <w:szCs w:val="28"/>
        </w:rPr>
        <w:t>осуществляется на экзамене (квалификационном). Условием допуска к экзамену (квалификационному) является положительная аттестация по МДК</w:t>
      </w:r>
      <w:r>
        <w:rPr>
          <w:rFonts w:ascii="Times New Roman" w:hAnsi="Times New Roman" w:cs="Times New Roman"/>
          <w:sz w:val="28"/>
          <w:szCs w:val="28"/>
        </w:rPr>
        <w:t>01</w:t>
      </w:r>
      <w:r w:rsidR="00732BEB" w:rsidRPr="00042C73">
        <w:rPr>
          <w:rFonts w:ascii="Times New Roman" w:hAnsi="Times New Roman" w:cs="Times New Roman"/>
          <w:sz w:val="28"/>
          <w:szCs w:val="28"/>
        </w:rPr>
        <w:t>.</w:t>
      </w:r>
      <w:r w:rsidR="001342E5" w:rsidRPr="00042C73">
        <w:rPr>
          <w:rFonts w:ascii="Times New Roman" w:hAnsi="Times New Roman" w:cs="Times New Roman"/>
          <w:sz w:val="28"/>
          <w:szCs w:val="28"/>
        </w:rPr>
        <w:t xml:space="preserve">, </w:t>
      </w:r>
      <w:r w:rsidR="00D31A3C" w:rsidRPr="00042C73">
        <w:rPr>
          <w:rFonts w:ascii="Times New Roman" w:hAnsi="Times New Roman" w:cs="Times New Roman"/>
          <w:sz w:val="28"/>
          <w:szCs w:val="28"/>
        </w:rPr>
        <w:t>учебной</w:t>
      </w:r>
      <w:r w:rsidR="001342E5" w:rsidRPr="00042C73">
        <w:rPr>
          <w:rFonts w:ascii="Times New Roman" w:hAnsi="Times New Roman" w:cs="Times New Roman"/>
          <w:sz w:val="28"/>
          <w:szCs w:val="28"/>
        </w:rPr>
        <w:t xml:space="preserve"> и производственной практике.</w:t>
      </w:r>
    </w:p>
    <w:p w:rsidR="00D31A3C" w:rsidRPr="00042C73" w:rsidRDefault="00EC46DB" w:rsidP="006367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342E5" w:rsidRPr="00042C73">
        <w:rPr>
          <w:rFonts w:ascii="Times New Roman" w:hAnsi="Times New Roman" w:cs="Times New Roman"/>
          <w:sz w:val="28"/>
          <w:szCs w:val="28"/>
        </w:rPr>
        <w:t>Экзамен (квалификационный) проводится в форме</w:t>
      </w:r>
      <w:r w:rsidR="00D31A3C" w:rsidRPr="00042C73">
        <w:rPr>
          <w:rFonts w:ascii="Times New Roman" w:hAnsi="Times New Roman" w:cs="Times New Roman"/>
          <w:sz w:val="28"/>
          <w:szCs w:val="28"/>
        </w:rPr>
        <w:t xml:space="preserve"> письменной экзаменационной работы и  выполнения практической работы: наряд - задания  имитирующей </w:t>
      </w:r>
      <w:r w:rsidR="00B507BF" w:rsidRPr="00042C73">
        <w:rPr>
          <w:rFonts w:ascii="Times New Roman" w:hAnsi="Times New Roman" w:cs="Times New Roman"/>
          <w:sz w:val="28"/>
          <w:szCs w:val="28"/>
        </w:rPr>
        <w:t xml:space="preserve"> работу мастера по лесному хозяйству</w:t>
      </w:r>
    </w:p>
    <w:p w:rsidR="001342E5" w:rsidRPr="00042C73" w:rsidRDefault="00EC46DB" w:rsidP="006367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1342E5" w:rsidRPr="00042C73">
        <w:rPr>
          <w:rFonts w:ascii="Times New Roman" w:hAnsi="Times New Roman" w:cs="Times New Roman"/>
          <w:sz w:val="28"/>
          <w:szCs w:val="28"/>
        </w:rPr>
        <w:t>Условием положительной</w:t>
      </w:r>
      <w:r w:rsidR="00D31A3C" w:rsidRPr="00042C73">
        <w:rPr>
          <w:rFonts w:ascii="Times New Roman" w:hAnsi="Times New Roman" w:cs="Times New Roman"/>
          <w:sz w:val="28"/>
          <w:szCs w:val="28"/>
        </w:rPr>
        <w:t xml:space="preserve"> аттестации (вид </w:t>
      </w:r>
      <w:r w:rsidR="001342E5" w:rsidRPr="00042C73">
        <w:rPr>
          <w:rFonts w:ascii="Times New Roman" w:hAnsi="Times New Roman" w:cs="Times New Roman"/>
          <w:sz w:val="28"/>
          <w:szCs w:val="28"/>
        </w:rPr>
        <w:t>профессиональной деятельности освоен) на экзамене квалификационном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42E5" w:rsidRPr="00042C73">
        <w:rPr>
          <w:rFonts w:ascii="Times New Roman" w:hAnsi="Times New Roman" w:cs="Times New Roman"/>
          <w:sz w:val="28"/>
          <w:szCs w:val="28"/>
        </w:rPr>
        <w:t>является положительная оценка освоения всех профессиональных компетенций по всем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342E5" w:rsidRPr="00042C73">
        <w:rPr>
          <w:rFonts w:ascii="Times New Roman" w:hAnsi="Times New Roman" w:cs="Times New Roman"/>
          <w:sz w:val="28"/>
          <w:szCs w:val="28"/>
        </w:rPr>
        <w:t>контролируемым показателям.</w:t>
      </w:r>
    </w:p>
    <w:p w:rsidR="001342E5" w:rsidRPr="00042C73" w:rsidRDefault="00EC46DB" w:rsidP="006367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1342E5" w:rsidRPr="00042C73">
        <w:rPr>
          <w:rFonts w:ascii="Times New Roman" w:hAnsi="Times New Roman" w:cs="Times New Roman"/>
          <w:sz w:val="28"/>
          <w:szCs w:val="28"/>
        </w:rPr>
        <w:t>При отрицательном заключении освоения хо</w:t>
      </w:r>
      <w:r>
        <w:rPr>
          <w:rFonts w:ascii="Times New Roman" w:hAnsi="Times New Roman" w:cs="Times New Roman"/>
          <w:sz w:val="28"/>
          <w:szCs w:val="28"/>
        </w:rPr>
        <w:t xml:space="preserve">тя бы одной из профессиональной </w:t>
      </w:r>
      <w:r w:rsidR="001342E5" w:rsidRPr="00042C73">
        <w:rPr>
          <w:rFonts w:ascii="Times New Roman" w:hAnsi="Times New Roman" w:cs="Times New Roman"/>
          <w:sz w:val="28"/>
          <w:szCs w:val="28"/>
        </w:rPr>
        <w:t>компетенций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1342E5" w:rsidRPr="00042C73">
        <w:rPr>
          <w:rFonts w:ascii="Times New Roman" w:hAnsi="Times New Roman" w:cs="Times New Roman"/>
          <w:sz w:val="28"/>
          <w:szCs w:val="28"/>
        </w:rPr>
        <w:t xml:space="preserve"> принимается решение «вид профессиональной деятельности не освоен».</w:t>
      </w:r>
    </w:p>
    <w:p w:rsidR="00042C73" w:rsidRPr="00042C73" w:rsidRDefault="00EC46DB" w:rsidP="00042C7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042C73" w:rsidRPr="00042C73">
        <w:rPr>
          <w:rFonts w:ascii="Times New Roman" w:hAnsi="Times New Roman" w:cs="Times New Roman"/>
          <w:sz w:val="28"/>
          <w:szCs w:val="28"/>
        </w:rPr>
        <w:t xml:space="preserve">Результатом производственной практики является итоговая оценка  освоенных видов профессиональной деятельности, компетенций и аттестация на соответствующий уровень квалификации по осваиваемым  профессиональным модулям </w:t>
      </w:r>
    </w:p>
    <w:p w:rsidR="00DE43B3" w:rsidRDefault="00DE43B3" w:rsidP="007F692A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E43B3" w:rsidRDefault="00DE43B3" w:rsidP="007F692A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E43B3" w:rsidRDefault="00DE43B3" w:rsidP="007F692A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DE43B3" w:rsidRDefault="00DE43B3" w:rsidP="007F692A">
      <w:p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0D69FD" w:rsidRPr="00086BFD" w:rsidRDefault="00086BFD" w:rsidP="007F692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86BFD">
        <w:rPr>
          <w:rFonts w:ascii="Times New Roman" w:hAnsi="Times New Roman" w:cs="Times New Roman"/>
          <w:b/>
          <w:bCs/>
          <w:sz w:val="28"/>
          <w:szCs w:val="28"/>
        </w:rPr>
        <w:lastRenderedPageBreak/>
        <w:t>4.2. Форма оценочной ведомости</w:t>
      </w:r>
    </w:p>
    <w:p w:rsidR="000D69FD" w:rsidRDefault="000D69FD" w:rsidP="00D07F35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86BFD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086BFD">
        <w:rPr>
          <w:rFonts w:ascii="Times New Roman" w:hAnsi="Times New Roman" w:cs="Times New Roman"/>
          <w:b/>
          <w:bCs/>
          <w:sz w:val="24"/>
          <w:szCs w:val="24"/>
        </w:rPr>
        <w:t>ОЦЕНОЧНАЯ ВЕДОМОСТЬ ПО ПРОФЕССИОНАЛЬНОМУ МОДУЛЮ</w:t>
      </w:r>
    </w:p>
    <w:p w:rsidR="00E7438C" w:rsidRPr="00086BFD" w:rsidRDefault="00E7438C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86BFD" w:rsidRPr="00086BFD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BFD"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E7438C"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086BFD" w:rsidRPr="00086BFD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r w:rsidRPr="00086BFD">
        <w:rPr>
          <w:rFonts w:ascii="Times New Roman" w:hAnsi="Times New Roman" w:cs="Times New Roman"/>
          <w:sz w:val="16"/>
          <w:szCs w:val="16"/>
        </w:rPr>
        <w:t>(ФИО)</w:t>
      </w:r>
    </w:p>
    <w:p w:rsidR="00086BFD" w:rsidRPr="00086BFD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BFD">
        <w:rPr>
          <w:rFonts w:ascii="Times New Roman" w:hAnsi="Times New Roman" w:cs="Times New Roman"/>
          <w:sz w:val="24"/>
          <w:szCs w:val="24"/>
        </w:rPr>
        <w:t>обучающаяся на _______ курсе по профессии СПО</w:t>
      </w:r>
    </w:p>
    <w:p w:rsidR="00B507BF" w:rsidRDefault="00B507BF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35.01.01. Мастер по лесному хозяйству</w:t>
      </w:r>
    </w:p>
    <w:p w:rsidR="00086BFD" w:rsidRPr="00E7438C" w:rsidRDefault="00086BFD" w:rsidP="00086BF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86BFD">
        <w:rPr>
          <w:rFonts w:ascii="Times New Roman" w:hAnsi="Times New Roman" w:cs="Times New Roman"/>
          <w:sz w:val="24"/>
          <w:szCs w:val="24"/>
        </w:rPr>
        <w:t xml:space="preserve">успешно </w:t>
      </w:r>
      <w:r w:rsidR="00E7438C">
        <w:rPr>
          <w:rFonts w:ascii="Times New Roman" w:hAnsi="Times New Roman" w:cs="Times New Roman"/>
          <w:sz w:val="24"/>
          <w:szCs w:val="24"/>
        </w:rPr>
        <w:t>освоила программу профессионального модуля</w:t>
      </w:r>
    </w:p>
    <w:p w:rsidR="00086BFD" w:rsidRPr="00E16BC6" w:rsidRDefault="00B26015" w:rsidP="00732B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ПМ.02</w:t>
      </w:r>
      <w:r w:rsidR="00086BFD" w:rsidRPr="00086BFD">
        <w:rPr>
          <w:rFonts w:ascii="Times New Roman" w:hAnsi="Times New Roman" w:cs="Times New Roman"/>
          <w:sz w:val="24"/>
          <w:szCs w:val="24"/>
        </w:rPr>
        <w:t>. Про</w:t>
      </w:r>
      <w:r w:rsidR="00525C0A">
        <w:rPr>
          <w:rFonts w:ascii="Times New Roman" w:hAnsi="Times New Roman" w:cs="Times New Roman"/>
          <w:sz w:val="24"/>
          <w:szCs w:val="24"/>
        </w:rPr>
        <w:t>ведение мероприятий по воспроизводству леса и уходу за лесом</w:t>
      </w:r>
      <w:r w:rsidR="003E4C21">
        <w:rPr>
          <w:rFonts w:ascii="Times New Roman" w:hAnsi="Times New Roman" w:cs="Times New Roman"/>
          <w:sz w:val="24"/>
          <w:szCs w:val="24"/>
        </w:rPr>
        <w:t xml:space="preserve"> </w:t>
      </w:r>
      <w:r w:rsidR="00086BFD" w:rsidRPr="00086BFD">
        <w:rPr>
          <w:rFonts w:ascii="Times New Roman" w:hAnsi="Times New Roman" w:cs="Times New Roman"/>
          <w:sz w:val="24"/>
          <w:szCs w:val="24"/>
        </w:rPr>
        <w:t xml:space="preserve">в </w:t>
      </w:r>
      <w:r w:rsidR="00086BFD" w:rsidRPr="00E16BC6">
        <w:rPr>
          <w:rFonts w:ascii="Times New Roman" w:hAnsi="Times New Roman" w:cs="Times New Roman"/>
          <w:sz w:val="24"/>
          <w:szCs w:val="24"/>
        </w:rPr>
        <w:t xml:space="preserve">объеме </w:t>
      </w:r>
      <w:r w:rsidR="00E16BC6">
        <w:rPr>
          <w:rFonts w:ascii="Times New Roman" w:hAnsi="Times New Roman" w:cs="Times New Roman"/>
          <w:sz w:val="24"/>
          <w:szCs w:val="24"/>
        </w:rPr>
        <w:t>____</w:t>
      </w:r>
      <w:r w:rsidR="00732BEB" w:rsidRPr="00E16BC6">
        <w:rPr>
          <w:rFonts w:ascii="Times New Roman" w:hAnsi="Times New Roman" w:cs="Times New Roman"/>
          <w:sz w:val="24"/>
          <w:szCs w:val="24"/>
        </w:rPr>
        <w:t xml:space="preserve">часа </w:t>
      </w:r>
    </w:p>
    <w:p w:rsidR="00D07F35" w:rsidRDefault="00E16BC6" w:rsidP="00E7438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9. </w:t>
      </w:r>
      <w:r w:rsidR="00086BFD" w:rsidRPr="00086BFD">
        <w:rPr>
          <w:rFonts w:ascii="Times New Roman" w:hAnsi="Times New Roman" w:cs="Times New Roman"/>
          <w:sz w:val="24"/>
          <w:szCs w:val="24"/>
        </w:rPr>
        <w:t>Результаты промежуточной аттестации по элементам профессионального модуля: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227"/>
        <w:gridCol w:w="2551"/>
        <w:gridCol w:w="2552"/>
        <w:gridCol w:w="1241"/>
      </w:tblGrid>
      <w:tr w:rsidR="00086BFD" w:rsidRPr="007F6B40" w:rsidTr="00E7438C">
        <w:tc>
          <w:tcPr>
            <w:tcW w:w="3227" w:type="dxa"/>
          </w:tcPr>
          <w:p w:rsidR="007F6B40" w:rsidRPr="007F6B40" w:rsidRDefault="007F6B40" w:rsidP="007F6B4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Элементы модуля (код и</w:t>
            </w:r>
          </w:p>
          <w:p w:rsidR="00086BFD" w:rsidRPr="007F6B40" w:rsidRDefault="007F6B40" w:rsidP="007F6B40">
            <w:pPr>
              <w:jc w:val="center"/>
              <w:rPr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наименование практики)</w:t>
            </w:r>
          </w:p>
        </w:tc>
        <w:tc>
          <w:tcPr>
            <w:tcW w:w="2551" w:type="dxa"/>
          </w:tcPr>
          <w:p w:rsidR="007F6B40" w:rsidRPr="007F6B40" w:rsidRDefault="007F6B40" w:rsidP="007F6B4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Итоговая оценка по</w:t>
            </w:r>
          </w:p>
          <w:p w:rsidR="007F6B40" w:rsidRPr="007F6B40" w:rsidRDefault="007F6B40" w:rsidP="007F6B4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результатам</w:t>
            </w:r>
          </w:p>
          <w:p w:rsidR="007F6B40" w:rsidRPr="007F6B40" w:rsidRDefault="007F6B40" w:rsidP="007F6B4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контроля освоения</w:t>
            </w:r>
          </w:p>
          <w:p w:rsidR="00086BFD" w:rsidRPr="007F6B40" w:rsidRDefault="007F6B40" w:rsidP="007F6B40">
            <w:pPr>
              <w:jc w:val="center"/>
              <w:rPr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программы ПМ</w:t>
            </w:r>
          </w:p>
        </w:tc>
        <w:tc>
          <w:tcPr>
            <w:tcW w:w="2552" w:type="dxa"/>
          </w:tcPr>
          <w:p w:rsidR="007F6B40" w:rsidRPr="007F6B40" w:rsidRDefault="007F6B40" w:rsidP="007F6B4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Формы промежуточной</w:t>
            </w:r>
          </w:p>
          <w:p w:rsidR="00086BFD" w:rsidRPr="007F6B40" w:rsidRDefault="007F6B40" w:rsidP="007F6B40">
            <w:pPr>
              <w:jc w:val="center"/>
              <w:rPr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аттестации</w:t>
            </w:r>
          </w:p>
        </w:tc>
        <w:tc>
          <w:tcPr>
            <w:tcW w:w="1241" w:type="dxa"/>
          </w:tcPr>
          <w:p w:rsidR="00086BFD" w:rsidRPr="007F6B40" w:rsidRDefault="007F6B40" w:rsidP="007F6B40">
            <w:pPr>
              <w:jc w:val="center"/>
              <w:rPr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Оценка</w:t>
            </w:r>
          </w:p>
        </w:tc>
      </w:tr>
      <w:tr w:rsidR="00086BFD" w:rsidRPr="007F6B40" w:rsidTr="00E7438C">
        <w:tc>
          <w:tcPr>
            <w:tcW w:w="3227" w:type="dxa"/>
          </w:tcPr>
          <w:p w:rsidR="00086BFD" w:rsidRPr="00B8406B" w:rsidRDefault="007F6B40" w:rsidP="00525C0A">
            <w:pPr>
              <w:autoSpaceDE w:val="0"/>
              <w:autoSpaceDN w:val="0"/>
              <w:adjustRightInd w:val="0"/>
              <w:rPr>
                <w:bCs/>
                <w:sz w:val="24"/>
                <w:szCs w:val="24"/>
                <w:u w:val="none"/>
              </w:rPr>
            </w:pPr>
            <w:r w:rsidRPr="00B8406B">
              <w:rPr>
                <w:bCs/>
                <w:sz w:val="24"/>
                <w:szCs w:val="24"/>
                <w:u w:val="none"/>
              </w:rPr>
              <w:t>МДК 1.</w:t>
            </w:r>
            <w:r w:rsidR="00525C0A" w:rsidRPr="00B8406B">
              <w:rPr>
                <w:bCs/>
                <w:sz w:val="24"/>
                <w:szCs w:val="24"/>
                <w:u w:val="none"/>
              </w:rPr>
              <w:t xml:space="preserve"> Лесоводство и лесоразведение</w:t>
            </w:r>
          </w:p>
        </w:tc>
        <w:tc>
          <w:tcPr>
            <w:tcW w:w="2551" w:type="dxa"/>
          </w:tcPr>
          <w:p w:rsidR="00086BFD" w:rsidRPr="007F6B40" w:rsidRDefault="00086BFD" w:rsidP="00086BFD">
            <w:pPr>
              <w:rPr>
                <w:sz w:val="24"/>
                <w:szCs w:val="24"/>
                <w:u w:val="none"/>
              </w:rPr>
            </w:pPr>
          </w:p>
        </w:tc>
        <w:tc>
          <w:tcPr>
            <w:tcW w:w="2552" w:type="dxa"/>
          </w:tcPr>
          <w:p w:rsidR="00086BFD" w:rsidRPr="007F6B40" w:rsidRDefault="00A46E52" w:rsidP="00086BFD">
            <w:pPr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Экзамен</w:t>
            </w:r>
          </w:p>
        </w:tc>
        <w:tc>
          <w:tcPr>
            <w:tcW w:w="1241" w:type="dxa"/>
          </w:tcPr>
          <w:p w:rsidR="00086BFD" w:rsidRPr="007F6B40" w:rsidRDefault="00086BFD" w:rsidP="00086BFD">
            <w:pPr>
              <w:rPr>
                <w:sz w:val="24"/>
                <w:szCs w:val="24"/>
                <w:u w:val="none"/>
              </w:rPr>
            </w:pPr>
          </w:p>
        </w:tc>
      </w:tr>
      <w:tr w:rsidR="00086BFD" w:rsidRPr="007F6B40" w:rsidTr="00E7438C">
        <w:tc>
          <w:tcPr>
            <w:tcW w:w="3227" w:type="dxa"/>
          </w:tcPr>
          <w:p w:rsidR="00086BFD" w:rsidRPr="007F6B40" w:rsidRDefault="007F6B40" w:rsidP="00086BFD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Учебная практика</w:t>
            </w:r>
          </w:p>
        </w:tc>
        <w:tc>
          <w:tcPr>
            <w:tcW w:w="2551" w:type="dxa"/>
          </w:tcPr>
          <w:p w:rsidR="00086BFD" w:rsidRPr="007F6B40" w:rsidRDefault="00086BFD" w:rsidP="00086BFD">
            <w:pPr>
              <w:rPr>
                <w:sz w:val="24"/>
                <w:szCs w:val="24"/>
                <w:u w:val="none"/>
              </w:rPr>
            </w:pPr>
          </w:p>
        </w:tc>
        <w:tc>
          <w:tcPr>
            <w:tcW w:w="2552" w:type="dxa"/>
          </w:tcPr>
          <w:p w:rsidR="00086BFD" w:rsidRPr="007F6B40" w:rsidRDefault="007F6B40" w:rsidP="00086BFD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Дифференцированный зачет</w:t>
            </w:r>
          </w:p>
        </w:tc>
        <w:tc>
          <w:tcPr>
            <w:tcW w:w="1241" w:type="dxa"/>
          </w:tcPr>
          <w:p w:rsidR="00086BFD" w:rsidRPr="007F6B40" w:rsidRDefault="00086BFD" w:rsidP="00086BFD">
            <w:pPr>
              <w:rPr>
                <w:sz w:val="24"/>
                <w:szCs w:val="24"/>
                <w:u w:val="none"/>
              </w:rPr>
            </w:pPr>
          </w:p>
        </w:tc>
      </w:tr>
      <w:tr w:rsidR="007F6B40" w:rsidRPr="007F6B40" w:rsidTr="00E7438C">
        <w:tc>
          <w:tcPr>
            <w:tcW w:w="3227" w:type="dxa"/>
          </w:tcPr>
          <w:p w:rsidR="007F6B40" w:rsidRPr="007F6B40" w:rsidRDefault="007F6B40" w:rsidP="00086BFD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Производственная практика</w:t>
            </w:r>
          </w:p>
        </w:tc>
        <w:tc>
          <w:tcPr>
            <w:tcW w:w="2551" w:type="dxa"/>
          </w:tcPr>
          <w:p w:rsidR="007F6B40" w:rsidRPr="007F6B40" w:rsidRDefault="007F6B40" w:rsidP="00086BFD">
            <w:pPr>
              <w:rPr>
                <w:sz w:val="24"/>
                <w:szCs w:val="24"/>
                <w:u w:val="none"/>
              </w:rPr>
            </w:pPr>
          </w:p>
        </w:tc>
        <w:tc>
          <w:tcPr>
            <w:tcW w:w="2552" w:type="dxa"/>
          </w:tcPr>
          <w:p w:rsidR="007F6B40" w:rsidRPr="007F6B40" w:rsidRDefault="007F6B40" w:rsidP="00086BFD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Дифференцированный зачет</w:t>
            </w:r>
          </w:p>
        </w:tc>
        <w:tc>
          <w:tcPr>
            <w:tcW w:w="1241" w:type="dxa"/>
          </w:tcPr>
          <w:p w:rsidR="007F6B40" w:rsidRPr="007F6B40" w:rsidRDefault="007F6B40" w:rsidP="00086BFD">
            <w:pPr>
              <w:rPr>
                <w:sz w:val="24"/>
                <w:szCs w:val="24"/>
                <w:u w:val="none"/>
              </w:rPr>
            </w:pPr>
          </w:p>
        </w:tc>
      </w:tr>
      <w:tr w:rsidR="009000D0" w:rsidRPr="007F6B40" w:rsidTr="00E7438C">
        <w:tc>
          <w:tcPr>
            <w:tcW w:w="3227" w:type="dxa"/>
          </w:tcPr>
          <w:p w:rsidR="009000D0" w:rsidRPr="009000D0" w:rsidRDefault="009000D0" w:rsidP="009000D0">
            <w:pPr>
              <w:jc w:val="center"/>
              <w:rPr>
                <w:sz w:val="24"/>
                <w:szCs w:val="24"/>
                <w:u w:val="none"/>
              </w:rPr>
            </w:pPr>
            <w:r w:rsidRPr="009000D0">
              <w:rPr>
                <w:sz w:val="24"/>
                <w:szCs w:val="24"/>
                <w:u w:val="none"/>
              </w:rPr>
              <w:t>МДК01.02</w:t>
            </w:r>
            <w:r>
              <w:rPr>
                <w:sz w:val="24"/>
                <w:szCs w:val="24"/>
                <w:u w:val="none"/>
              </w:rPr>
              <w:t>Древесиноведение и лесное товароведение</w:t>
            </w:r>
          </w:p>
        </w:tc>
        <w:tc>
          <w:tcPr>
            <w:tcW w:w="255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9000D0" w:rsidRPr="007F6B40" w:rsidRDefault="009000D0" w:rsidP="001F2A74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Дифференцированный зачет</w:t>
            </w:r>
          </w:p>
        </w:tc>
        <w:tc>
          <w:tcPr>
            <w:tcW w:w="124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</w:tr>
      <w:tr w:rsidR="009000D0" w:rsidRPr="007F6B40" w:rsidTr="00E7438C">
        <w:tc>
          <w:tcPr>
            <w:tcW w:w="3227" w:type="dxa"/>
          </w:tcPr>
          <w:p w:rsidR="009000D0" w:rsidRPr="009000D0" w:rsidRDefault="009000D0" w:rsidP="009000D0">
            <w:pPr>
              <w:tabs>
                <w:tab w:val="left" w:pos="885"/>
              </w:tabs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 xml:space="preserve">МДК01.03 Охрана и защита лесов </w:t>
            </w:r>
          </w:p>
        </w:tc>
        <w:tc>
          <w:tcPr>
            <w:tcW w:w="255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9000D0" w:rsidRPr="007F6B40" w:rsidRDefault="009000D0" w:rsidP="001F2A74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Дифференцированный зачет</w:t>
            </w:r>
          </w:p>
        </w:tc>
        <w:tc>
          <w:tcPr>
            <w:tcW w:w="124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</w:tr>
      <w:tr w:rsidR="009000D0" w:rsidRPr="007F6B40" w:rsidTr="00E7438C">
        <w:tc>
          <w:tcPr>
            <w:tcW w:w="3227" w:type="dxa"/>
          </w:tcPr>
          <w:p w:rsidR="009000D0" w:rsidRPr="009000D0" w:rsidRDefault="009000D0" w:rsidP="009000D0">
            <w:pPr>
              <w:jc w:val="center"/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 xml:space="preserve">МДК01.04 Технология и механизация </w:t>
            </w:r>
            <w:proofErr w:type="spellStart"/>
            <w:r>
              <w:rPr>
                <w:sz w:val="24"/>
                <w:szCs w:val="24"/>
                <w:u w:val="none"/>
              </w:rPr>
              <w:t>лесохозяственных</w:t>
            </w:r>
            <w:proofErr w:type="spellEnd"/>
            <w:r>
              <w:rPr>
                <w:sz w:val="24"/>
                <w:szCs w:val="24"/>
                <w:u w:val="none"/>
              </w:rPr>
              <w:t xml:space="preserve"> работ</w:t>
            </w:r>
          </w:p>
        </w:tc>
        <w:tc>
          <w:tcPr>
            <w:tcW w:w="255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9000D0" w:rsidRPr="007F6B40" w:rsidRDefault="009000D0" w:rsidP="001F2A74">
            <w:pPr>
              <w:rPr>
                <w:sz w:val="24"/>
                <w:szCs w:val="24"/>
                <w:u w:val="none"/>
              </w:rPr>
            </w:pPr>
            <w:r w:rsidRPr="007F6B40">
              <w:rPr>
                <w:sz w:val="24"/>
                <w:szCs w:val="24"/>
                <w:u w:val="none"/>
              </w:rPr>
              <w:t>Дифференцированный зачет</w:t>
            </w:r>
          </w:p>
        </w:tc>
        <w:tc>
          <w:tcPr>
            <w:tcW w:w="1241" w:type="dxa"/>
          </w:tcPr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</w:tr>
      <w:tr w:rsidR="009000D0" w:rsidRPr="007F6B40" w:rsidTr="00104F43">
        <w:tc>
          <w:tcPr>
            <w:tcW w:w="9571" w:type="dxa"/>
            <w:gridSpan w:val="4"/>
          </w:tcPr>
          <w:p w:rsidR="009000D0" w:rsidRDefault="009000D0" w:rsidP="005F200B">
            <w:pPr>
              <w:rPr>
                <w:b/>
                <w:bCs/>
                <w:sz w:val="24"/>
                <w:szCs w:val="24"/>
                <w:u w:val="none"/>
              </w:rPr>
            </w:pPr>
          </w:p>
          <w:p w:rsidR="009000D0" w:rsidRDefault="009000D0" w:rsidP="005F200B">
            <w:pPr>
              <w:rPr>
                <w:b/>
                <w:bCs/>
                <w:sz w:val="24"/>
                <w:szCs w:val="24"/>
                <w:u w:val="none"/>
              </w:rPr>
            </w:pPr>
            <w:r w:rsidRPr="007F6B40">
              <w:rPr>
                <w:b/>
                <w:bCs/>
                <w:sz w:val="24"/>
                <w:szCs w:val="24"/>
                <w:u w:val="none"/>
              </w:rPr>
              <w:t>Итоги экзамена (квалификационного):</w:t>
            </w:r>
          </w:p>
          <w:p w:rsidR="00C536FF" w:rsidRPr="00C536FF" w:rsidRDefault="00C536FF" w:rsidP="00C536F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eastAsia="Times New Roman"/>
                <w:sz w:val="16"/>
                <w:szCs w:val="16"/>
              </w:rPr>
            </w:pPr>
          </w:p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1043"/>
              <w:gridCol w:w="8282"/>
            </w:tblGrid>
            <w:tr w:rsidR="00C536FF" w:rsidRPr="00C536FF" w:rsidTr="00DA1BAC">
              <w:trPr>
                <w:trHeight w:val="651"/>
              </w:trPr>
              <w:tc>
                <w:tcPr>
                  <w:tcW w:w="559" w:type="pct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  <w:t>Код</w:t>
                  </w:r>
                </w:p>
              </w:tc>
              <w:tc>
                <w:tcPr>
                  <w:tcW w:w="4441" w:type="pct"/>
                  <w:tcBorders>
                    <w:top w:val="single" w:sz="12" w:space="0" w:color="auto"/>
                    <w:left w:val="single" w:sz="4" w:space="0" w:color="auto"/>
                    <w:bottom w:val="single" w:sz="12" w:space="0" w:color="auto"/>
                    <w:right w:val="single" w:sz="12" w:space="0" w:color="auto"/>
                  </w:tcBorders>
                  <w:vAlign w:val="center"/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</w:rPr>
                    <w:t>Наименование результата обучения</w:t>
                  </w:r>
                </w:p>
              </w:tc>
            </w:tr>
            <w:tr w:rsidR="00C536FF" w:rsidRPr="00C536FF" w:rsidTr="00DA1BAC">
              <w:trPr>
                <w:trHeight w:val="311"/>
              </w:trPr>
              <w:tc>
                <w:tcPr>
                  <w:tcW w:w="559" w:type="pct"/>
                  <w:tcBorders>
                    <w:top w:val="single" w:sz="12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ПК 1.</w:t>
                  </w:r>
                </w:p>
              </w:tc>
              <w:tc>
                <w:tcPr>
                  <w:tcW w:w="4441" w:type="pct"/>
                  <w:tcBorders>
                    <w:top w:val="single" w:sz="12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Выполнять мероприятия по воспроизводству лесов.</w:t>
                  </w:r>
                </w:p>
              </w:tc>
            </w:tr>
            <w:tr w:rsidR="00C536FF" w:rsidRPr="00C536FF" w:rsidTr="00DA1BAC"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ПК 2.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Проводить мероприятия по защите лесов от пожаров, вредителей и болезней </w:t>
                  </w:r>
                </w:p>
              </w:tc>
            </w:tr>
            <w:tr w:rsidR="00C536FF" w:rsidRPr="00C536FF" w:rsidTr="00DA1BAC"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ПК 3. 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Выполнять лесохозяйственные технологические операции.</w:t>
                  </w:r>
                </w:p>
              </w:tc>
            </w:tr>
            <w:tr w:rsidR="00C536FF" w:rsidRPr="00C536FF" w:rsidTr="00DA1BAC"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ОК 1.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pacing w:after="0" w:line="240" w:lineRule="auto"/>
                    <w:contextualSpacing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Понимать сущность и социальную значимость своей будущей профессии, проявлять к ней устойчивый интерес.</w:t>
                  </w:r>
                </w:p>
              </w:tc>
            </w:tr>
            <w:tr w:rsidR="00C536FF" w:rsidRPr="00C536FF" w:rsidTr="00DA1BAC"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ОК 2.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Организовывать собственную деятельность, исходя из цели и способов ее достижения, определенных руководителем 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ОК 3. 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 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ОК 4.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Осуществлять поиск информации, необходимой для эффективного выполнения профессиональных задач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ОК 5.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Использовать информационно-коммуникационные технологии в профессиональной деятельности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ОК 6.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Работать в команде, эффективно общаться с коллегами, руководством, клиентами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lastRenderedPageBreak/>
                    <w:t>ОК 7.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  <w:hideMark/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Исполнять воинскую обязанность, в том числе с применением полученных профессиональных знаний (для юношей)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Осознающий себя гражданином и защитником великой страны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ЛР2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ЛР3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</w:t>
                  </w:r>
                  <w:proofErr w:type="spellStart"/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девиантным</w:t>
                  </w:r>
                  <w:proofErr w:type="spellEnd"/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 поведением. Демонстрирующий неприятие и предупреждающий социально опасное поведение окружающих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</w:t>
                  </w:r>
                  <w:r w:rsidRPr="003E4C21"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  <w:t xml:space="preserve"> 4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ЛР5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многонационального народа России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ЛР6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уважение к людям старшего поколения и готовность к участию в социальной поддержке и волонтерских движениях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ЛР7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ind w:firstLine="33"/>
                    <w:jc w:val="both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ЛР8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ind w:firstLine="33"/>
                    <w:jc w:val="both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ЛР9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Соблюдающий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      </w:r>
                  <w:proofErr w:type="spellStart"/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психоактивных</w:t>
                  </w:r>
                  <w:proofErr w:type="spellEnd"/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 xml:space="preserve"> веществ, азартных игр и т.д. Сохраняющий психологическую устойчивость в ситуативно сложных или стремительно меняющихся ситуациях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ЛР10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Заботящийся о защите окружающей среды, собственной и чужой безопасности, в том числе цифровой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ЛР11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уважение к эстетическим ценностям, обладающий основами эстетической культуры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ЛР12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bCs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Принимающий семейные ценности, готовый к созданию семьи и воспитанию детей; демонстрирующий неприятие насилия в семье, ухода от родительской ответственности, отказа от отношений со своими детьми и их финансового содержания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ЛР13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Демонстрирующий готовность и способность вести диалог с другими людьми, достигать в нем взаимопонимания, находить общие цели и сотрудничать для их достижения в профессиональной деятельности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ЛР14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сознательное отношение к непрерывному образованию как условию успешной профессиональной и общественной деятельности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lastRenderedPageBreak/>
                    <w:t>ЛР15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гражданское отношение к профессиональной деятельности как к возможности личного участия в решении общественных, государственных, общенациональных проблем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ЛР16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Принимающий основы экологической культуры, соответствующей современному уровню экологического мышления, применяющий опыт экологически ориентированной рефлексивно-оценочной и практической деятельности в жизненных ситуациях и профессиональной деятельности</w:t>
                  </w:r>
                </w:p>
              </w:tc>
            </w:tr>
            <w:tr w:rsidR="00C536FF" w:rsidRPr="00C536FF" w:rsidTr="00DA1BAC">
              <w:trPr>
                <w:trHeight w:val="673"/>
              </w:trPr>
              <w:tc>
                <w:tcPr>
                  <w:tcW w:w="559" w:type="pct"/>
                  <w:tcBorders>
                    <w:top w:val="single" w:sz="4" w:space="0" w:color="auto"/>
                    <w:left w:val="single" w:sz="12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C536FF" w:rsidRPr="003E4C21" w:rsidRDefault="00C536FF" w:rsidP="00C536FF">
                  <w:pPr>
                    <w:widowControl w:val="0"/>
                    <w:suppressAutoHyphens/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E4C21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ЛР17</w:t>
                  </w:r>
                </w:p>
              </w:tc>
              <w:tc>
                <w:tcPr>
                  <w:tcW w:w="4441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12" w:space="0" w:color="auto"/>
                  </w:tcBorders>
                </w:tcPr>
                <w:p w:rsidR="00C536FF" w:rsidRPr="003E4C21" w:rsidRDefault="00C536FF" w:rsidP="00C536FF">
                  <w:pPr>
                    <w:spacing w:after="0" w:line="240" w:lineRule="auto"/>
                    <w:jc w:val="both"/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</w:pPr>
                  <w:r w:rsidRPr="003E4C21">
                    <w:rPr>
                      <w:rFonts w:ascii="Times New Roman" w:eastAsia="Calibri" w:hAnsi="Times New Roman" w:cs="Times New Roman"/>
                      <w:sz w:val="24"/>
                      <w:szCs w:val="24"/>
                      <w:lang w:eastAsia="en-US"/>
                    </w:rPr>
                    <w:t>Проявляющий ценностное отношение к культуре и искусству, к культуре речи и культуре поведения, к красоте и гармонии</w:t>
                  </w:r>
                </w:p>
              </w:tc>
            </w:tr>
          </w:tbl>
          <w:p w:rsidR="009000D0" w:rsidRPr="009000D0" w:rsidRDefault="009000D0" w:rsidP="009000D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eastAsia="Times New Roman"/>
              </w:rPr>
            </w:pPr>
          </w:p>
          <w:p w:rsidR="009000D0" w:rsidRPr="007F6B40" w:rsidRDefault="009000D0" w:rsidP="005F200B">
            <w:pPr>
              <w:rPr>
                <w:b/>
                <w:bCs/>
                <w:sz w:val="24"/>
                <w:szCs w:val="24"/>
                <w:u w:val="none"/>
              </w:rPr>
            </w:pPr>
          </w:p>
          <w:p w:rsidR="009000D0" w:rsidRDefault="009000D0" w:rsidP="00086BFD">
            <w:pPr>
              <w:rPr>
                <w:sz w:val="24"/>
                <w:szCs w:val="24"/>
              </w:rPr>
            </w:pPr>
          </w:p>
          <w:p w:rsidR="009000D0" w:rsidRDefault="009000D0" w:rsidP="00A46E5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Дата</w:t>
            </w:r>
            <w:r>
              <w:rPr>
                <w:sz w:val="24"/>
                <w:szCs w:val="24"/>
                <w:u w:val="none"/>
              </w:rPr>
              <w:t>: «____»___________20__ г.</w:t>
            </w:r>
          </w:p>
          <w:p w:rsidR="009000D0" w:rsidRDefault="009000D0" w:rsidP="00A46E5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Подписи членов экзаменационной</w:t>
            </w: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комиссии:</w:t>
            </w: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______________________/ФИО, должность</w:t>
            </w: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______________________/ФИО, должность</w:t>
            </w: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  <w:u w:val="none"/>
              </w:rPr>
            </w:pPr>
            <w:r w:rsidRPr="005F200B">
              <w:rPr>
                <w:sz w:val="24"/>
                <w:szCs w:val="24"/>
                <w:u w:val="none"/>
              </w:rPr>
              <w:t>______________________/ФИО, должность</w:t>
            </w:r>
          </w:p>
          <w:p w:rsidR="009000D0" w:rsidRPr="005F200B" w:rsidRDefault="009000D0" w:rsidP="00A46E52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</w:p>
          <w:p w:rsidR="009000D0" w:rsidRPr="007F6B40" w:rsidRDefault="009000D0" w:rsidP="00086BFD">
            <w:pPr>
              <w:rPr>
                <w:sz w:val="24"/>
                <w:szCs w:val="24"/>
              </w:rPr>
            </w:pPr>
          </w:p>
        </w:tc>
      </w:tr>
    </w:tbl>
    <w:p w:rsidR="00D07F35" w:rsidRDefault="00D07F35" w:rsidP="00086BF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F10C0" w:rsidRDefault="00AF10C0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A3E3B" w:rsidRPr="009A3E3B" w:rsidRDefault="009A3E3B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3E3B">
        <w:rPr>
          <w:rFonts w:ascii="Times New Roman" w:hAnsi="Times New Roman" w:cs="Times New Roman"/>
          <w:b/>
          <w:bCs/>
          <w:sz w:val="28"/>
          <w:szCs w:val="28"/>
        </w:rPr>
        <w:t xml:space="preserve">4.3. Форма комплекта экзаменационных материалов </w:t>
      </w:r>
      <w:r w:rsidRPr="009A3E3B">
        <w:rPr>
          <w:rFonts w:ascii="Times New Roman" w:hAnsi="Times New Roman" w:cs="Times New Roman"/>
          <w:sz w:val="28"/>
          <w:szCs w:val="28"/>
        </w:rPr>
        <w:t>(очной части)</w:t>
      </w:r>
    </w:p>
    <w:p w:rsidR="007F6B40" w:rsidRPr="009A3E3B" w:rsidRDefault="009A3E3B" w:rsidP="009A3E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A3E3B">
        <w:rPr>
          <w:rFonts w:ascii="Times New Roman" w:hAnsi="Times New Roman" w:cs="Times New Roman"/>
          <w:i/>
          <w:iCs/>
          <w:sz w:val="24"/>
          <w:szCs w:val="24"/>
        </w:rPr>
        <w:t>В состав комплекта входит задание для экзаменующегося и пакет экзаменатора.</w:t>
      </w:r>
    </w:p>
    <w:p w:rsidR="00D07F35" w:rsidRDefault="00D07F35" w:rsidP="004F25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3085"/>
        <w:gridCol w:w="4820"/>
        <w:gridCol w:w="1666"/>
      </w:tblGrid>
      <w:tr w:rsidR="009A3E3B" w:rsidRPr="007C0AD5" w:rsidTr="000F49B4">
        <w:tc>
          <w:tcPr>
            <w:tcW w:w="9571" w:type="dxa"/>
            <w:gridSpan w:val="3"/>
          </w:tcPr>
          <w:p w:rsidR="009A3E3B" w:rsidRPr="007C0AD5" w:rsidRDefault="009A3E3B" w:rsidP="009A3E3B">
            <w:pPr>
              <w:rPr>
                <w:b/>
                <w:sz w:val="24"/>
                <w:szCs w:val="24"/>
                <w:u w:val="none"/>
              </w:rPr>
            </w:pPr>
            <w:r w:rsidRPr="007C0AD5">
              <w:rPr>
                <w:b/>
                <w:bCs/>
                <w:sz w:val="24"/>
                <w:szCs w:val="24"/>
                <w:u w:val="none"/>
              </w:rPr>
              <w:t>ПАКЕТ ЭКЗАМЕНАТОРА</w:t>
            </w:r>
          </w:p>
        </w:tc>
      </w:tr>
      <w:tr w:rsidR="009A3E3B" w:rsidRPr="007C0AD5" w:rsidTr="000F49B4">
        <w:tc>
          <w:tcPr>
            <w:tcW w:w="9571" w:type="dxa"/>
            <w:gridSpan w:val="3"/>
          </w:tcPr>
          <w:p w:rsidR="009A3E3B" w:rsidRPr="007C0AD5" w:rsidRDefault="009A3E3B" w:rsidP="009A3E3B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  <w:u w:val="none"/>
              </w:rPr>
            </w:pPr>
            <w:r w:rsidRPr="007C0AD5">
              <w:rPr>
                <w:b/>
                <w:bCs/>
                <w:sz w:val="24"/>
                <w:szCs w:val="24"/>
                <w:u w:val="none"/>
              </w:rPr>
              <w:t xml:space="preserve">Задание </w:t>
            </w:r>
            <w:r w:rsidR="000C1FD2">
              <w:rPr>
                <w:b/>
                <w:sz w:val="24"/>
                <w:szCs w:val="24"/>
                <w:u w:val="none"/>
              </w:rPr>
              <w:t>создание лесных культур</w:t>
            </w:r>
            <w:r w:rsidRPr="007C0AD5">
              <w:rPr>
                <w:b/>
                <w:sz w:val="24"/>
                <w:szCs w:val="24"/>
                <w:u w:val="none"/>
              </w:rPr>
              <w:t>_____</w:t>
            </w:r>
            <w:r w:rsidR="004F2510" w:rsidRPr="007C0AD5">
              <w:rPr>
                <w:b/>
                <w:sz w:val="24"/>
                <w:szCs w:val="24"/>
                <w:u w:val="none"/>
              </w:rPr>
              <w:t>_________________________________</w:t>
            </w:r>
          </w:p>
          <w:p w:rsidR="009A3E3B" w:rsidRPr="007C0AD5" w:rsidRDefault="009A3E3B" w:rsidP="009A3E3B">
            <w:pPr>
              <w:rPr>
                <w:b/>
                <w:sz w:val="24"/>
                <w:szCs w:val="24"/>
                <w:u w:val="none"/>
              </w:rPr>
            </w:pPr>
            <w:r w:rsidRPr="007C0AD5">
              <w:rPr>
                <w:b/>
                <w:sz w:val="24"/>
                <w:szCs w:val="24"/>
                <w:u w:val="none"/>
              </w:rPr>
              <w:t>указывается тип задания (практическое), номер задания и его краткое содержание</w:t>
            </w:r>
          </w:p>
        </w:tc>
      </w:tr>
      <w:tr w:rsidR="009A3E3B" w:rsidRPr="004F2510" w:rsidTr="004F2510">
        <w:tc>
          <w:tcPr>
            <w:tcW w:w="3085" w:type="dxa"/>
          </w:tcPr>
          <w:p w:rsidR="009A3E3B" w:rsidRPr="004F2510" w:rsidRDefault="009A3E3B" w:rsidP="009A19C4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4F2510">
              <w:rPr>
                <w:b/>
                <w:bCs/>
                <w:sz w:val="24"/>
                <w:szCs w:val="24"/>
                <w:u w:val="none"/>
              </w:rPr>
              <w:t>Результаты освоения</w:t>
            </w:r>
          </w:p>
          <w:p w:rsidR="009A3E3B" w:rsidRPr="004F2510" w:rsidRDefault="009A3E3B" w:rsidP="009A19C4">
            <w:pPr>
              <w:jc w:val="center"/>
              <w:rPr>
                <w:sz w:val="24"/>
                <w:szCs w:val="24"/>
                <w:u w:val="none"/>
              </w:rPr>
            </w:pPr>
            <w:r w:rsidRPr="004F2510">
              <w:rPr>
                <w:sz w:val="24"/>
                <w:szCs w:val="24"/>
                <w:u w:val="none"/>
              </w:rPr>
              <w:t>(объекты оценки)</w:t>
            </w:r>
          </w:p>
        </w:tc>
        <w:tc>
          <w:tcPr>
            <w:tcW w:w="4820" w:type="dxa"/>
          </w:tcPr>
          <w:p w:rsidR="009A3E3B" w:rsidRPr="004F2510" w:rsidRDefault="009A3E3B" w:rsidP="009A19C4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4F2510">
              <w:rPr>
                <w:b/>
                <w:bCs/>
                <w:sz w:val="24"/>
                <w:szCs w:val="24"/>
                <w:u w:val="none"/>
              </w:rPr>
              <w:t>Критерии оценки результата</w:t>
            </w:r>
          </w:p>
          <w:p w:rsidR="009A3E3B" w:rsidRPr="004F2510" w:rsidRDefault="009A3E3B" w:rsidP="009A19C4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u w:val="none"/>
              </w:rPr>
            </w:pPr>
            <w:r w:rsidRPr="004F2510">
              <w:rPr>
                <w:sz w:val="24"/>
                <w:szCs w:val="24"/>
                <w:u w:val="none"/>
              </w:rPr>
              <w:t>(в соответствии с разделом 1 «Паспорт</w:t>
            </w:r>
            <w:r w:rsidR="00AF10C0">
              <w:rPr>
                <w:sz w:val="24"/>
                <w:szCs w:val="24"/>
                <w:u w:val="none"/>
              </w:rPr>
              <w:t xml:space="preserve"> комплекта фонда</w:t>
            </w:r>
            <w:r w:rsidRPr="004F2510">
              <w:rPr>
                <w:sz w:val="24"/>
                <w:szCs w:val="24"/>
                <w:u w:val="none"/>
              </w:rPr>
              <w:t>-оценочных средств)</w:t>
            </w:r>
          </w:p>
        </w:tc>
        <w:tc>
          <w:tcPr>
            <w:tcW w:w="1666" w:type="dxa"/>
          </w:tcPr>
          <w:p w:rsidR="009A3E3B" w:rsidRDefault="009A3E3B" w:rsidP="009A19C4">
            <w:pPr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4F2510">
              <w:rPr>
                <w:b/>
                <w:bCs/>
                <w:sz w:val="24"/>
                <w:szCs w:val="24"/>
                <w:u w:val="none"/>
              </w:rPr>
              <w:t>Отметка о выполнении</w:t>
            </w:r>
          </w:p>
          <w:p w:rsidR="00F910D1" w:rsidRPr="004F2510" w:rsidRDefault="00F910D1" w:rsidP="009A19C4">
            <w:pPr>
              <w:jc w:val="center"/>
              <w:rPr>
                <w:sz w:val="24"/>
                <w:szCs w:val="24"/>
                <w:u w:val="none"/>
              </w:rPr>
            </w:pPr>
            <w:r>
              <w:rPr>
                <w:b/>
                <w:bCs/>
                <w:sz w:val="24"/>
                <w:szCs w:val="24"/>
                <w:u w:val="none"/>
              </w:rPr>
              <w:t>Освоил/не освоил</w:t>
            </w:r>
          </w:p>
        </w:tc>
      </w:tr>
      <w:tr w:rsidR="001F2A74" w:rsidRPr="004F2510" w:rsidTr="004F2510">
        <w:tc>
          <w:tcPr>
            <w:tcW w:w="3085" w:type="dxa"/>
          </w:tcPr>
          <w:p w:rsidR="001F2A74" w:rsidRPr="00B8406B" w:rsidRDefault="001F2A74" w:rsidP="00B8406B">
            <w:pPr>
              <w:widowControl w:val="0"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ПК 1. Выполнять мероприятия по воспроизводству лесов.</w:t>
            </w:r>
          </w:p>
        </w:tc>
        <w:tc>
          <w:tcPr>
            <w:tcW w:w="4820" w:type="dxa"/>
          </w:tcPr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bCs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-</w:t>
            </w:r>
            <w:r w:rsidRPr="00B8406B">
              <w:rPr>
                <w:rFonts w:eastAsia="Times New Roman"/>
                <w:bCs/>
                <w:sz w:val="24"/>
                <w:szCs w:val="24"/>
                <w:u w:val="none"/>
              </w:rPr>
              <w:t xml:space="preserve"> Соблюдение технологии  по заготовке лесных семян.</w:t>
            </w:r>
          </w:p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bCs/>
                <w:sz w:val="24"/>
                <w:szCs w:val="24"/>
                <w:u w:val="none"/>
              </w:rPr>
              <w:t>-</w:t>
            </w:r>
            <w:r w:rsidRPr="00B8406B">
              <w:rPr>
                <w:rFonts w:eastAsia="Times New Roman"/>
                <w:sz w:val="24"/>
                <w:szCs w:val="24"/>
                <w:u w:val="none"/>
              </w:rPr>
              <w:t>Соблюдение требований по выращиванию посадочного материала.</w:t>
            </w:r>
          </w:p>
          <w:p w:rsidR="001F2A74" w:rsidRPr="00B8406B" w:rsidRDefault="001F2A74" w:rsidP="001F2A74">
            <w:pPr>
              <w:widowControl w:val="0"/>
              <w:jc w:val="both"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-Соблюдение  требований  по созданию лесных культур.</w:t>
            </w:r>
          </w:p>
        </w:tc>
        <w:tc>
          <w:tcPr>
            <w:tcW w:w="1666" w:type="dxa"/>
          </w:tcPr>
          <w:p w:rsidR="001F2A74" w:rsidRPr="00C536FF" w:rsidRDefault="00C536FF" w:rsidP="009A3E3B">
            <w:pPr>
              <w:rPr>
                <w:sz w:val="24"/>
                <w:szCs w:val="24"/>
                <w:u w:val="none"/>
              </w:rPr>
            </w:pPr>
            <w:r w:rsidRPr="00C536FF">
              <w:rPr>
                <w:bCs/>
                <w:sz w:val="24"/>
                <w:szCs w:val="24"/>
                <w:u w:val="none"/>
              </w:rPr>
              <w:t>Освоил/не освоил</w:t>
            </w:r>
          </w:p>
        </w:tc>
      </w:tr>
      <w:tr w:rsidR="001F2A74" w:rsidRPr="004F2510" w:rsidTr="004F2510">
        <w:tc>
          <w:tcPr>
            <w:tcW w:w="3085" w:type="dxa"/>
          </w:tcPr>
          <w:p w:rsidR="001F2A74" w:rsidRPr="00B8406B" w:rsidRDefault="001F2A74" w:rsidP="001F2A74">
            <w:pPr>
              <w:widowControl w:val="0"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ПК 2. Проводить мероприятия по защите лесов от пожаров, вредителей и болезней</w:t>
            </w:r>
          </w:p>
        </w:tc>
        <w:tc>
          <w:tcPr>
            <w:tcW w:w="4820" w:type="dxa"/>
          </w:tcPr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</w:rPr>
              <w:t>-</w:t>
            </w:r>
            <w:r w:rsidRPr="00B8406B">
              <w:rPr>
                <w:rFonts w:eastAsia="Times New Roman"/>
                <w:sz w:val="24"/>
                <w:szCs w:val="24"/>
                <w:u w:val="none"/>
              </w:rPr>
              <w:t>Выполнение требований инструкций и правил по защите лесов от пожаров.</w:t>
            </w:r>
          </w:p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-Выполнение требований инструкций и правил по защите лесов от вредителей и болезней.</w:t>
            </w:r>
          </w:p>
          <w:p w:rsidR="001F2A74" w:rsidRPr="00B8406B" w:rsidRDefault="001F2A74" w:rsidP="001F2A74">
            <w:pPr>
              <w:widowControl w:val="0"/>
              <w:suppressAutoHyphens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1F2A74" w:rsidRPr="00C536FF" w:rsidRDefault="00C536FF" w:rsidP="009A3E3B">
            <w:pPr>
              <w:rPr>
                <w:sz w:val="24"/>
                <w:szCs w:val="24"/>
                <w:u w:val="none"/>
              </w:rPr>
            </w:pPr>
            <w:r w:rsidRPr="00C536FF">
              <w:rPr>
                <w:bCs/>
                <w:sz w:val="24"/>
                <w:szCs w:val="24"/>
                <w:u w:val="none"/>
              </w:rPr>
              <w:t>Освоил/не освоил</w:t>
            </w:r>
          </w:p>
        </w:tc>
      </w:tr>
      <w:tr w:rsidR="001F2A74" w:rsidRPr="004F2510" w:rsidTr="004F2510">
        <w:tc>
          <w:tcPr>
            <w:tcW w:w="3085" w:type="dxa"/>
          </w:tcPr>
          <w:p w:rsidR="001F2A74" w:rsidRPr="00B8406B" w:rsidRDefault="001F2A74" w:rsidP="00B8406B">
            <w:pPr>
              <w:widowControl w:val="0"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>ПК 3. Выполнять лесохозяйственные технологические операции</w:t>
            </w:r>
          </w:p>
        </w:tc>
        <w:tc>
          <w:tcPr>
            <w:tcW w:w="4820" w:type="dxa"/>
          </w:tcPr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</w:rPr>
              <w:t>-</w:t>
            </w:r>
            <w:r w:rsidRPr="00B8406B">
              <w:rPr>
                <w:rFonts w:eastAsia="Times New Roman"/>
                <w:sz w:val="24"/>
                <w:szCs w:val="24"/>
                <w:u w:val="none"/>
              </w:rPr>
              <w:t>Соблюдение алгоритма работ по лесной таксации.</w:t>
            </w:r>
          </w:p>
          <w:p w:rsidR="001F2A74" w:rsidRPr="00B8406B" w:rsidRDefault="001F2A74" w:rsidP="001F2A74">
            <w:pPr>
              <w:keepNext/>
              <w:suppressLineNumbers/>
              <w:suppressAutoHyphens/>
              <w:rPr>
                <w:rFonts w:eastAsia="Times New Roman"/>
                <w:sz w:val="24"/>
                <w:szCs w:val="24"/>
                <w:u w:val="none"/>
              </w:rPr>
            </w:pPr>
            <w:r w:rsidRPr="00B8406B">
              <w:rPr>
                <w:rFonts w:eastAsia="Times New Roman"/>
                <w:sz w:val="24"/>
                <w:szCs w:val="24"/>
                <w:u w:val="none"/>
              </w:rPr>
              <w:t xml:space="preserve">-Выполнение </w:t>
            </w:r>
            <w:proofErr w:type="spellStart"/>
            <w:r w:rsidRPr="00B8406B">
              <w:rPr>
                <w:rFonts w:eastAsia="Times New Roman"/>
                <w:sz w:val="24"/>
                <w:szCs w:val="24"/>
                <w:u w:val="none"/>
              </w:rPr>
              <w:t>лесохозяйственныхтребований</w:t>
            </w:r>
            <w:proofErr w:type="spellEnd"/>
            <w:r w:rsidRPr="00B8406B">
              <w:rPr>
                <w:rFonts w:eastAsia="Times New Roman"/>
                <w:sz w:val="24"/>
                <w:szCs w:val="24"/>
                <w:u w:val="none"/>
              </w:rPr>
              <w:t>, инструкций  при проведении лесохозяйственных  и лесозаготовительных работ.</w:t>
            </w:r>
          </w:p>
          <w:p w:rsidR="001F2A74" w:rsidRPr="00B8406B" w:rsidRDefault="001F2A74" w:rsidP="001F2A74">
            <w:pPr>
              <w:widowControl w:val="0"/>
              <w:suppressAutoHyphens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1666" w:type="dxa"/>
          </w:tcPr>
          <w:p w:rsidR="001F2A74" w:rsidRPr="00C536FF" w:rsidRDefault="00C536FF" w:rsidP="009A3E3B">
            <w:pPr>
              <w:rPr>
                <w:sz w:val="24"/>
                <w:szCs w:val="24"/>
                <w:u w:val="none"/>
              </w:rPr>
            </w:pPr>
            <w:r w:rsidRPr="00C536FF">
              <w:rPr>
                <w:bCs/>
                <w:sz w:val="24"/>
                <w:szCs w:val="24"/>
                <w:u w:val="none"/>
              </w:rPr>
              <w:t>Освоил/не освоил</w:t>
            </w:r>
          </w:p>
        </w:tc>
      </w:tr>
    </w:tbl>
    <w:p w:rsidR="004F2510" w:rsidRDefault="004F2510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2510" w:rsidRDefault="004F2510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C536FF" w:rsidRDefault="00C536FF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C536FF" w:rsidRDefault="00C536FF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A3E3B" w:rsidRPr="004F2510" w:rsidRDefault="009A3E3B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F2510">
        <w:rPr>
          <w:rFonts w:ascii="Times New Roman" w:hAnsi="Times New Roman" w:cs="Times New Roman"/>
          <w:b/>
          <w:bCs/>
          <w:sz w:val="28"/>
          <w:szCs w:val="28"/>
        </w:rPr>
        <w:t>4.4. Перечень заданий, выполняемых в ходе очной части экзамена</w:t>
      </w:r>
    </w:p>
    <w:p w:rsidR="009A3E3B" w:rsidRPr="004F2510" w:rsidRDefault="009A3E3B" w:rsidP="009A3E3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4F2510">
        <w:rPr>
          <w:rFonts w:ascii="Times New Roman" w:hAnsi="Times New Roman" w:cs="Times New Roman"/>
          <w:b/>
          <w:bCs/>
          <w:sz w:val="28"/>
          <w:szCs w:val="28"/>
        </w:rPr>
        <w:t>(квалификационного)</w:t>
      </w:r>
    </w:p>
    <w:p w:rsidR="00D07F35" w:rsidRDefault="00E16BC6" w:rsidP="003E4C2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10</w:t>
      </w:r>
      <w:r w:rsidR="009A3E3B" w:rsidRPr="004F2510">
        <w:rPr>
          <w:rFonts w:ascii="Times New Roman" w:hAnsi="Times New Roman" w:cs="Times New Roman"/>
          <w:sz w:val="28"/>
          <w:szCs w:val="28"/>
        </w:rPr>
        <w:t>. Перечень заданий очной части экзамена</w:t>
      </w:r>
    </w:p>
    <w:tbl>
      <w:tblPr>
        <w:tblStyle w:val="af1"/>
        <w:tblW w:w="9747" w:type="dxa"/>
        <w:tblLook w:val="04A0" w:firstRow="1" w:lastRow="0" w:firstColumn="1" w:lastColumn="0" w:noHBand="0" w:noVBand="1"/>
      </w:tblPr>
      <w:tblGrid>
        <w:gridCol w:w="1638"/>
        <w:gridCol w:w="5151"/>
        <w:gridCol w:w="2958"/>
      </w:tblGrid>
      <w:tr w:rsidR="004F2510" w:rsidRPr="004F2510" w:rsidTr="00DF0F18">
        <w:tc>
          <w:tcPr>
            <w:tcW w:w="1638" w:type="dxa"/>
          </w:tcPr>
          <w:p w:rsidR="004F2510" w:rsidRPr="003E4C21" w:rsidRDefault="004F2510" w:rsidP="004F2510">
            <w:pPr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3E4C21">
              <w:rPr>
                <w:b/>
                <w:bCs/>
                <w:sz w:val="24"/>
                <w:szCs w:val="24"/>
                <w:u w:val="none"/>
              </w:rPr>
              <w:t>№№</w:t>
            </w:r>
          </w:p>
          <w:p w:rsidR="004F2510" w:rsidRPr="003E4C21" w:rsidRDefault="004F2510" w:rsidP="004F2510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b/>
                <w:bCs/>
                <w:sz w:val="24"/>
                <w:szCs w:val="24"/>
                <w:u w:val="none"/>
              </w:rPr>
              <w:t>заданий</w:t>
            </w:r>
          </w:p>
        </w:tc>
        <w:tc>
          <w:tcPr>
            <w:tcW w:w="5151" w:type="dxa"/>
          </w:tcPr>
          <w:p w:rsidR="004F2510" w:rsidRPr="003E4C21" w:rsidRDefault="004F2510" w:rsidP="004F2510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24"/>
                <w:szCs w:val="24"/>
                <w:u w:val="none"/>
              </w:rPr>
            </w:pPr>
            <w:r w:rsidRPr="003E4C21">
              <w:rPr>
                <w:b/>
                <w:bCs/>
                <w:sz w:val="24"/>
                <w:szCs w:val="24"/>
                <w:u w:val="none"/>
              </w:rPr>
              <w:t>Проверяемые результаты</w:t>
            </w:r>
          </w:p>
          <w:p w:rsidR="004F2510" w:rsidRPr="003E4C21" w:rsidRDefault="004F2510" w:rsidP="004F2510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b/>
                <w:bCs/>
                <w:sz w:val="24"/>
                <w:szCs w:val="24"/>
                <w:u w:val="none"/>
              </w:rPr>
              <w:t>обучения (ПК, ОК)</w:t>
            </w:r>
          </w:p>
        </w:tc>
        <w:tc>
          <w:tcPr>
            <w:tcW w:w="2958" w:type="dxa"/>
          </w:tcPr>
          <w:p w:rsidR="004F2510" w:rsidRPr="003E4C21" w:rsidRDefault="004F2510" w:rsidP="004F2510">
            <w:pPr>
              <w:jc w:val="center"/>
              <w:rPr>
                <w:sz w:val="24"/>
                <w:szCs w:val="24"/>
                <w:u w:val="none"/>
              </w:rPr>
            </w:pPr>
            <w:r w:rsidRPr="003E4C21">
              <w:rPr>
                <w:b/>
                <w:bCs/>
                <w:sz w:val="24"/>
                <w:szCs w:val="24"/>
                <w:u w:val="none"/>
              </w:rPr>
              <w:t>Тип задания</w:t>
            </w:r>
          </w:p>
        </w:tc>
      </w:tr>
      <w:tr w:rsidR="004F2510" w:rsidRPr="004F2510" w:rsidTr="00DF0F18">
        <w:tc>
          <w:tcPr>
            <w:tcW w:w="1638" w:type="dxa"/>
          </w:tcPr>
          <w:p w:rsidR="004F2510" w:rsidRPr="003E4C21" w:rsidRDefault="009A1AE6" w:rsidP="004F2510">
            <w:pPr>
              <w:rPr>
                <w:sz w:val="24"/>
                <w:szCs w:val="24"/>
                <w:u w:val="none"/>
              </w:rPr>
            </w:pPr>
            <w:r>
              <w:rPr>
                <w:sz w:val="24"/>
                <w:szCs w:val="24"/>
                <w:u w:val="none"/>
              </w:rPr>
              <w:t>№1-№16</w:t>
            </w:r>
          </w:p>
        </w:tc>
        <w:tc>
          <w:tcPr>
            <w:tcW w:w="5151" w:type="dxa"/>
          </w:tcPr>
          <w:p w:rsidR="004F2510" w:rsidRPr="003E4C21" w:rsidRDefault="004F2510" w:rsidP="004F2510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ПК1, ПК2, ПК3, ПК4,</w:t>
            </w:r>
          </w:p>
          <w:p w:rsidR="004F2510" w:rsidRPr="003E4C21" w:rsidRDefault="000C1FD2" w:rsidP="004F2510">
            <w:pPr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ОК1,</w:t>
            </w:r>
            <w:r w:rsidR="004F2510" w:rsidRPr="003E4C21">
              <w:rPr>
                <w:sz w:val="24"/>
                <w:szCs w:val="24"/>
                <w:u w:val="none"/>
              </w:rPr>
              <w:t>ОК2, ОК3, ОК4</w:t>
            </w:r>
            <w:r w:rsidRPr="003E4C21">
              <w:rPr>
                <w:sz w:val="24"/>
                <w:szCs w:val="24"/>
                <w:u w:val="none"/>
              </w:rPr>
              <w:t>,ОК5,ОК6,ОК7</w:t>
            </w:r>
          </w:p>
          <w:p w:rsidR="00C536FF" w:rsidRPr="003E4C21" w:rsidRDefault="00C536FF" w:rsidP="004F2510">
            <w:pPr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ЛР3,ЛР4,</w:t>
            </w:r>
            <w:r w:rsidR="00EC46DB" w:rsidRPr="003E4C21">
              <w:rPr>
                <w:sz w:val="24"/>
                <w:szCs w:val="24"/>
                <w:u w:val="none"/>
              </w:rPr>
              <w:t>ЛР7,</w:t>
            </w:r>
            <w:r w:rsidRPr="003E4C21">
              <w:rPr>
                <w:sz w:val="24"/>
                <w:szCs w:val="24"/>
                <w:u w:val="none"/>
              </w:rPr>
              <w:t>ЛР9,ЛР10,ЛР11,ЛР14,ЛР16</w:t>
            </w:r>
          </w:p>
        </w:tc>
        <w:tc>
          <w:tcPr>
            <w:tcW w:w="2958" w:type="dxa"/>
          </w:tcPr>
          <w:p w:rsidR="004F2510" w:rsidRPr="003E4C21" w:rsidRDefault="004F2510" w:rsidP="004F2510">
            <w:pPr>
              <w:autoSpaceDE w:val="0"/>
              <w:autoSpaceDN w:val="0"/>
              <w:adjustRightInd w:val="0"/>
              <w:rPr>
                <w:sz w:val="24"/>
                <w:szCs w:val="24"/>
                <w:u w:val="none"/>
              </w:rPr>
            </w:pPr>
            <w:r w:rsidRPr="003E4C21">
              <w:rPr>
                <w:sz w:val="24"/>
                <w:szCs w:val="24"/>
                <w:u w:val="none"/>
              </w:rPr>
              <w:t>практическая работа</w:t>
            </w:r>
          </w:p>
          <w:p w:rsidR="004F2510" w:rsidRPr="003E4C21" w:rsidRDefault="004F2510" w:rsidP="004F2510">
            <w:pPr>
              <w:rPr>
                <w:color w:val="auto"/>
                <w:sz w:val="24"/>
                <w:szCs w:val="24"/>
                <w:u w:val="none"/>
              </w:rPr>
            </w:pPr>
          </w:p>
        </w:tc>
      </w:tr>
    </w:tbl>
    <w:p w:rsidR="004F2510" w:rsidRDefault="004F2510" w:rsidP="009A3E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F2510" w:rsidRDefault="00482E9E" w:rsidP="004F251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4.4.1. </w:t>
      </w:r>
      <w:r w:rsidR="004F2510" w:rsidRPr="004F2510">
        <w:rPr>
          <w:rFonts w:ascii="Times New Roman" w:hAnsi="Times New Roman" w:cs="Times New Roman"/>
          <w:b/>
          <w:bCs/>
          <w:sz w:val="32"/>
          <w:szCs w:val="32"/>
        </w:rPr>
        <w:t>Задания для квалификационного экзамена</w:t>
      </w:r>
    </w:p>
    <w:p w:rsidR="00BA54B1" w:rsidRDefault="00BA54B1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DF67EA" w:rsidRPr="00DF67EA" w:rsidRDefault="00DF67EA" w:rsidP="00DF67EA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Примерная тематика  выпускных письменных экзаменационных  работ  </w:t>
      </w:r>
    </w:p>
    <w:p w:rsidR="00DF67EA" w:rsidRPr="00DF67EA" w:rsidRDefault="00B8406B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1.</w:t>
      </w:r>
      <w:r w:rsidR="00DF67EA"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Таксация круглых  лесоматериалов и их характеристика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       2.Таксация пиленых ,тесаных и колотых лесоматериалов и их характеристика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      3.Таксация насаждений и их характеристика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     4.Таксация лесосек при учете отпускаемого леса  по площади, по числу деревьев назначенных в рубку и по количеству, заготовленному  лесоматериала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   5. Сплошные рубки с сохранением подроста, (технологическая  карта , разработки лесосек методом узких лент, валка бензопилой,  трелевка трактором Т-4, погрузка ЛТ-65Б).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 6. Сплошные рубки с последующим возобновлением (технологическая карта валка бензопилой ,трелевка трактором  ТДТ -55 , раскряжевка бензопилой , обрубка сучьев топором, погрузка ЛТ-72).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7. Постепенные рубки (технологическая карта , разработка лесосеки в лесах третьей группы; валка ,трелевка леса ЛП-49, раскряжевка бензопилой, погрузка , вывозка УРАЛ-43-10 с </w:t>
      </w:r>
      <w:proofErr w:type="spellStart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гидроманипулятором</w:t>
      </w:r>
      <w:proofErr w:type="spellEnd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8 .Выборочные рубки (валка леса бензопилой, трелевка сортиментами, </w:t>
      </w:r>
      <w:proofErr w:type="spellStart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форвардером</w:t>
      </w:r>
      <w:proofErr w:type="spellEnd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 МЛ-74, погрузка, вывозка УРАЛ- 43-10)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9. Полостные постепенные рубки(технологическая карта , разработки лесосеки, валка ЛП-19, трелевка ЛТ-164,  раскряжевка  бензопилой , погрузка автокраном)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10. Рубки ухода за лесом(технологическая карта, разработки лесосеки)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11.Заготвка и переработка семян ,подготовка их к посеву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lastRenderedPageBreak/>
        <w:t>12. Рубки главного пользования. Отвод и таксация лесосек. Документы для  получения лесорубочного билета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13. Введение борьбы  с вредителями  и болезнями леса в </w:t>
      </w:r>
      <w:proofErr w:type="spellStart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Присаянье</w:t>
      </w:r>
      <w:proofErr w:type="spellEnd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14. Постепенные рубки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15. Лесной питомник. Технология выращивания саженцев сосны.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16. Производство лесных культур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17. Учет лесных материалов при освидетельствовании мест рубок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18. Таксация лесонасаждений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19. Лесосечный фонд и материально –денежная оценка лесосек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20. Создание лесных культур , проект лесных культур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21. Ограничение лесосек в натуре с приведением перечета деревьев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22. Технология проведения рубок главного пользования, машины и оборудование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23. Технология проведения рубок ухода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24. Порядок отвода лесосек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25. Учёт и оценка и естественного возобновления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26. Основные вредители и болезни лесов Восточной Сибири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27. Оценка лесных культур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28. Методы и организация лесозащиты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29. Рубки главного пользования. Отвод и таксация лесосек. Документы для получения лесорубочного билета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30. Ведение борьбы с вредителями и болезнями леса в </w:t>
      </w:r>
      <w:proofErr w:type="spellStart"/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Присаянье</w:t>
      </w:r>
      <w:proofErr w:type="spellEnd"/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31. Основные пороки древесины по ГОСТ 2140-81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32. Технология и механизация робот при создании лесного питомника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33. Технология и механизация работ при подготовке площади для посадки леса.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34. Технология и механизация работ при посадке леса на вырубках, лесопосадочные машины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>35. Машины и оборудование для трелевки леса.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t xml:space="preserve">36.Организация и защита леса от пожаров. Изготовление стендов </w:t>
      </w:r>
    </w:p>
    <w:p w:rsidR="00DF67EA" w:rsidRPr="00DF67EA" w:rsidRDefault="00DF67EA" w:rsidP="00B8406B">
      <w:pPr>
        <w:spacing w:line="240" w:lineRule="auto"/>
        <w:jc w:val="both"/>
        <w:rPr>
          <w:rFonts w:ascii="Times New Roman" w:eastAsia="Calibri" w:hAnsi="Times New Roman" w:cs="Times New Roman"/>
          <w:iCs/>
          <w:sz w:val="28"/>
          <w:szCs w:val="28"/>
          <w:lang w:eastAsia="en-US"/>
        </w:rPr>
      </w:pPr>
      <w:r w:rsidRPr="00DF67EA">
        <w:rPr>
          <w:rFonts w:ascii="Times New Roman" w:eastAsia="Calibri" w:hAnsi="Times New Roman" w:cs="Times New Roman"/>
          <w:iCs/>
          <w:sz w:val="28"/>
          <w:szCs w:val="28"/>
          <w:lang w:eastAsia="en-US"/>
        </w:rPr>
        <w:lastRenderedPageBreak/>
        <w:t>37.Уход за лесными культурами, перевод в покрытые лесом площади.</w:t>
      </w:r>
    </w:p>
    <w:p w:rsidR="00DF67EA" w:rsidRPr="00DF67EA" w:rsidRDefault="00DF67EA" w:rsidP="00B8406B">
      <w:pPr>
        <w:tabs>
          <w:tab w:val="left" w:pos="8432"/>
        </w:tabs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64D8A" w:rsidRPr="00064D8A" w:rsidRDefault="00064D8A" w:rsidP="00064D8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A54B1" w:rsidRPr="00064D8A" w:rsidRDefault="00970B44" w:rsidP="00064D8A">
      <w:pPr>
        <w:spacing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4.4</w:t>
      </w:r>
      <w:r w:rsidR="00064D8A" w:rsidRPr="00064D8A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="00BA54B1" w:rsidRPr="00064D8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УСЛОВИЯ ПРОВЕДЕНИЯ ЭКЗАМЕНА </w:t>
      </w:r>
    </w:p>
    <w:p w:rsidR="004C21CA" w:rsidRPr="004C21CA" w:rsidRDefault="004C21CA" w:rsidP="00064D8A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21CA">
        <w:rPr>
          <w:rFonts w:ascii="Times New Roman" w:hAnsi="Times New Roman" w:cs="Times New Roman"/>
          <w:color w:val="000000" w:themeColor="text1"/>
          <w:sz w:val="28"/>
          <w:szCs w:val="28"/>
        </w:rPr>
        <w:t>Квалификационный экзамен проводится в два этапа.</w:t>
      </w:r>
    </w:p>
    <w:p w:rsidR="004C21CA" w:rsidRPr="004C21CA" w:rsidRDefault="004C21CA" w:rsidP="004C21CA">
      <w:pPr>
        <w:spacing w:after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C21CA">
        <w:rPr>
          <w:rFonts w:ascii="Times New Roman" w:hAnsi="Times New Roman"/>
          <w:color w:val="000000" w:themeColor="text1"/>
          <w:sz w:val="28"/>
          <w:szCs w:val="28"/>
        </w:rPr>
        <w:t xml:space="preserve">1-теоретический,2- практический. </w:t>
      </w:r>
    </w:p>
    <w:p w:rsidR="004C21CA" w:rsidRPr="004C21CA" w:rsidRDefault="004C21CA" w:rsidP="004C21CA">
      <w:pPr>
        <w:spacing w:after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C21CA">
        <w:rPr>
          <w:rFonts w:ascii="Times New Roman" w:hAnsi="Times New Roman"/>
          <w:color w:val="000000" w:themeColor="text1"/>
          <w:sz w:val="28"/>
          <w:szCs w:val="28"/>
        </w:rPr>
        <w:t>Защита письменной экзаменационной работы проводится согласно выбранной темы обучающегося.</w:t>
      </w:r>
    </w:p>
    <w:p w:rsidR="00BA54B1" w:rsidRPr="004C21CA" w:rsidRDefault="00BA54B1" w:rsidP="004C21CA">
      <w:pPr>
        <w:spacing w:after="0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BA54B1" w:rsidRPr="00B8406B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06B">
        <w:rPr>
          <w:rFonts w:ascii="Times New Roman" w:hAnsi="Times New Roman" w:cs="Times New Roman"/>
          <w:b/>
          <w:sz w:val="28"/>
          <w:szCs w:val="28"/>
        </w:rPr>
        <w:t>Место прохождения экзамена</w:t>
      </w:r>
      <w:r w:rsidR="004C21CA" w:rsidRPr="00B8406B">
        <w:rPr>
          <w:rFonts w:ascii="Times New Roman" w:hAnsi="Times New Roman" w:cs="Times New Roman"/>
          <w:b/>
          <w:sz w:val="28"/>
          <w:szCs w:val="28"/>
        </w:rPr>
        <w:t xml:space="preserve"> теоретической части: </w:t>
      </w:r>
      <w:r w:rsidR="004C21CA" w:rsidRPr="00B8406B">
        <w:rPr>
          <w:rFonts w:ascii="Times New Roman" w:hAnsi="Times New Roman" w:cs="Times New Roman"/>
          <w:sz w:val="28"/>
          <w:szCs w:val="28"/>
        </w:rPr>
        <w:t>кабинет спец дисциплин</w:t>
      </w:r>
      <w:r w:rsidR="00851408" w:rsidRPr="00B8406B">
        <w:rPr>
          <w:rFonts w:ascii="Times New Roman" w:hAnsi="Times New Roman" w:cs="Times New Roman"/>
          <w:sz w:val="28"/>
          <w:szCs w:val="28"/>
        </w:rPr>
        <w:t xml:space="preserve"> №14</w:t>
      </w:r>
      <w:r w:rsidR="002E3F46" w:rsidRPr="00B8406B">
        <w:rPr>
          <w:rFonts w:ascii="Times New Roman" w:hAnsi="Times New Roman" w:cs="Times New Roman"/>
          <w:sz w:val="28"/>
          <w:szCs w:val="28"/>
        </w:rPr>
        <w:t>.</w:t>
      </w:r>
    </w:p>
    <w:p w:rsidR="00851408" w:rsidRPr="00B8406B" w:rsidRDefault="00851408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06B">
        <w:rPr>
          <w:rFonts w:ascii="Times New Roman" w:hAnsi="Times New Roman" w:cs="Times New Roman"/>
          <w:b/>
          <w:sz w:val="28"/>
          <w:szCs w:val="28"/>
        </w:rPr>
        <w:t xml:space="preserve">Место прохождения экзамена практической части: </w:t>
      </w:r>
      <w:r w:rsidRPr="00B8406B">
        <w:rPr>
          <w:rFonts w:ascii="Times New Roman" w:hAnsi="Times New Roman" w:cs="Times New Roman"/>
          <w:sz w:val="28"/>
          <w:szCs w:val="28"/>
        </w:rPr>
        <w:t>лаборатория, гараж, учебный лесной участок.</w:t>
      </w:r>
    </w:p>
    <w:p w:rsidR="00BA54B1" w:rsidRPr="00B8406B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406B">
        <w:rPr>
          <w:rFonts w:ascii="Times New Roman" w:hAnsi="Times New Roman" w:cs="Times New Roman"/>
          <w:b/>
          <w:sz w:val="28"/>
          <w:szCs w:val="28"/>
        </w:rPr>
        <w:t>Используемое оборудование и инвентарь</w:t>
      </w:r>
      <w:r w:rsidR="002E3F46" w:rsidRPr="00B8406B">
        <w:rPr>
          <w:rFonts w:ascii="Times New Roman" w:hAnsi="Times New Roman" w:cs="Times New Roman"/>
          <w:sz w:val="28"/>
          <w:szCs w:val="28"/>
        </w:rPr>
        <w:t>: мерная вилка, буссоль,</w:t>
      </w:r>
      <w:r w:rsidR="00EC46DB">
        <w:rPr>
          <w:rFonts w:ascii="Times New Roman" w:hAnsi="Times New Roman" w:cs="Times New Roman"/>
          <w:sz w:val="28"/>
          <w:szCs w:val="28"/>
        </w:rPr>
        <w:t xml:space="preserve"> то</w:t>
      </w:r>
      <w:r w:rsidR="00851408" w:rsidRPr="00B8406B">
        <w:rPr>
          <w:rFonts w:ascii="Times New Roman" w:hAnsi="Times New Roman" w:cs="Times New Roman"/>
          <w:sz w:val="28"/>
          <w:szCs w:val="28"/>
        </w:rPr>
        <w:t>пор,</w:t>
      </w:r>
      <w:r w:rsidR="002E3F46" w:rsidRPr="00B8406B">
        <w:rPr>
          <w:rFonts w:ascii="Times New Roman" w:hAnsi="Times New Roman" w:cs="Times New Roman"/>
          <w:sz w:val="28"/>
          <w:szCs w:val="28"/>
        </w:rPr>
        <w:t xml:space="preserve"> транспортир, ИКТ, калькулятор,</w:t>
      </w:r>
      <w:r w:rsidR="00851408" w:rsidRPr="00B8406B">
        <w:rPr>
          <w:rFonts w:ascii="Times New Roman" w:hAnsi="Times New Roman" w:cs="Times New Roman"/>
          <w:sz w:val="28"/>
          <w:szCs w:val="28"/>
        </w:rPr>
        <w:t xml:space="preserve"> карандаши, мел,</w:t>
      </w:r>
      <w:r w:rsidR="002E3F46" w:rsidRPr="00B8406B">
        <w:rPr>
          <w:rFonts w:ascii="Times New Roman" w:hAnsi="Times New Roman" w:cs="Times New Roman"/>
          <w:sz w:val="28"/>
          <w:szCs w:val="28"/>
        </w:rPr>
        <w:t xml:space="preserve"> рулетка, таблицы объёмов, </w:t>
      </w:r>
      <w:proofErr w:type="spellStart"/>
      <w:r w:rsidR="002E3F46" w:rsidRPr="00B8406B">
        <w:rPr>
          <w:rFonts w:ascii="Times New Roman" w:hAnsi="Times New Roman" w:cs="Times New Roman"/>
          <w:sz w:val="28"/>
          <w:szCs w:val="28"/>
        </w:rPr>
        <w:t>точковочная</w:t>
      </w:r>
      <w:proofErr w:type="spellEnd"/>
      <w:r w:rsidR="002E3F46" w:rsidRPr="00B8406B">
        <w:rPr>
          <w:rFonts w:ascii="Times New Roman" w:hAnsi="Times New Roman" w:cs="Times New Roman"/>
          <w:sz w:val="28"/>
          <w:szCs w:val="28"/>
        </w:rPr>
        <w:t xml:space="preserve"> ведомость</w:t>
      </w:r>
      <w:r w:rsidR="00851408" w:rsidRPr="00B8406B">
        <w:rPr>
          <w:rFonts w:ascii="Times New Roman" w:hAnsi="Times New Roman" w:cs="Times New Roman"/>
          <w:sz w:val="28"/>
          <w:szCs w:val="28"/>
        </w:rPr>
        <w:t>, план задание.</w:t>
      </w:r>
    </w:p>
    <w:p w:rsidR="00BA54B1" w:rsidRPr="00064D8A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54B1" w:rsidRPr="00064D8A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D8A">
        <w:rPr>
          <w:rFonts w:ascii="Times New Roman" w:hAnsi="Times New Roman" w:cs="Times New Roman"/>
          <w:b/>
          <w:sz w:val="28"/>
          <w:szCs w:val="28"/>
        </w:rPr>
        <w:t>Инструкции экзаменатора</w:t>
      </w:r>
    </w:p>
    <w:p w:rsidR="00BA54B1" w:rsidRPr="00064D8A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D8A">
        <w:rPr>
          <w:rFonts w:ascii="Times New Roman" w:hAnsi="Times New Roman" w:cs="Times New Roman"/>
          <w:sz w:val="28"/>
          <w:szCs w:val="28"/>
        </w:rPr>
        <w:t>1.Проверить рабочее с</w:t>
      </w:r>
      <w:r w:rsidR="00851408">
        <w:rPr>
          <w:rFonts w:ascii="Times New Roman" w:hAnsi="Times New Roman" w:cs="Times New Roman"/>
          <w:sz w:val="28"/>
          <w:szCs w:val="28"/>
        </w:rPr>
        <w:t>остояние оборудования ( калькулятор, буссоль)</w:t>
      </w:r>
    </w:p>
    <w:p w:rsidR="00BA54B1" w:rsidRPr="00064D8A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4D8A">
        <w:rPr>
          <w:rFonts w:ascii="Times New Roman" w:hAnsi="Times New Roman" w:cs="Times New Roman"/>
          <w:sz w:val="28"/>
          <w:szCs w:val="28"/>
        </w:rPr>
        <w:t>2.Пр</w:t>
      </w:r>
      <w:r w:rsidR="00851408">
        <w:rPr>
          <w:rFonts w:ascii="Times New Roman" w:hAnsi="Times New Roman" w:cs="Times New Roman"/>
          <w:sz w:val="28"/>
          <w:szCs w:val="28"/>
        </w:rPr>
        <w:t>иготовить рабочий инвентарь</w:t>
      </w:r>
      <w:r w:rsidRPr="00064D8A">
        <w:rPr>
          <w:rFonts w:ascii="Times New Roman" w:hAnsi="Times New Roman" w:cs="Times New Roman"/>
          <w:sz w:val="28"/>
          <w:szCs w:val="28"/>
        </w:rPr>
        <w:t>.</w:t>
      </w:r>
      <w:r w:rsidR="00851408">
        <w:rPr>
          <w:rFonts w:ascii="Times New Roman" w:hAnsi="Times New Roman" w:cs="Times New Roman"/>
          <w:sz w:val="28"/>
          <w:szCs w:val="28"/>
        </w:rPr>
        <w:t>( мерная вилка, рулетка, топор)</w:t>
      </w:r>
    </w:p>
    <w:p w:rsidR="00851408" w:rsidRDefault="00851408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BA54B1" w:rsidRPr="00064D8A">
        <w:rPr>
          <w:rFonts w:ascii="Times New Roman" w:hAnsi="Times New Roman" w:cs="Times New Roman"/>
          <w:sz w:val="28"/>
          <w:szCs w:val="28"/>
        </w:rPr>
        <w:t xml:space="preserve">.Обеспечить </w:t>
      </w:r>
      <w:r>
        <w:rPr>
          <w:rFonts w:ascii="Times New Roman" w:hAnsi="Times New Roman" w:cs="Times New Roman"/>
          <w:sz w:val="28"/>
          <w:szCs w:val="28"/>
        </w:rPr>
        <w:t>необходимые документы.</w:t>
      </w:r>
    </w:p>
    <w:p w:rsidR="00BA54B1" w:rsidRPr="00064D8A" w:rsidRDefault="00851408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BA54B1" w:rsidRPr="00064D8A">
        <w:rPr>
          <w:rFonts w:ascii="Times New Roman" w:hAnsi="Times New Roman" w:cs="Times New Roman"/>
          <w:sz w:val="28"/>
          <w:szCs w:val="28"/>
        </w:rPr>
        <w:t xml:space="preserve">.Обеспечить наличие необходимой документации для проведения экзамена </w:t>
      </w:r>
    </w:p>
    <w:p w:rsidR="00BA54B1" w:rsidRPr="00970B44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70B44">
        <w:rPr>
          <w:rFonts w:ascii="Times New Roman" w:hAnsi="Times New Roman" w:cs="Times New Roman"/>
          <w:sz w:val="28"/>
          <w:szCs w:val="28"/>
        </w:rPr>
        <w:t>(протокол, инструкции обучающимся и др.)</w:t>
      </w:r>
    </w:p>
    <w:p w:rsidR="00BA54B1" w:rsidRPr="00064D8A" w:rsidRDefault="00BA54B1" w:rsidP="00970B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4D8A">
        <w:rPr>
          <w:rFonts w:ascii="Times New Roman" w:hAnsi="Times New Roman" w:cs="Times New Roman"/>
          <w:b/>
          <w:sz w:val="28"/>
          <w:szCs w:val="28"/>
        </w:rPr>
        <w:t>Эталоны ответов (на усмотрение преподавателя)</w:t>
      </w:r>
    </w:p>
    <w:p w:rsidR="00DF0F18" w:rsidRDefault="00DF0F18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</w:p>
    <w:p w:rsidR="00DF0F18" w:rsidRPr="00EA6B06" w:rsidRDefault="00DE43B3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 xml:space="preserve">4.4.3. </w:t>
      </w:r>
      <w:r w:rsidR="00DF0F18" w:rsidRPr="00EA6B06">
        <w:rPr>
          <w:rFonts w:ascii="Times New Roman" w:eastAsia="Times New Roman" w:hAnsi="Times New Roman" w:cs="Times New Roman"/>
          <w:b/>
          <w:sz w:val="28"/>
          <w:szCs w:val="28"/>
          <w:lang w:eastAsia="ko-KR"/>
        </w:rPr>
        <w:t>ОЦЕНКА РЕЗУЛЬТАТОВ ГОСУДАРСТВЕННОЙ ИТОГОВОЙ АТТЕСТАЦИИ</w:t>
      </w:r>
    </w:p>
    <w:p w:rsidR="00DF0F18" w:rsidRPr="00DF0F18" w:rsidRDefault="00DF0F18" w:rsidP="00DF0F18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A6B06">
        <w:rPr>
          <w:rFonts w:ascii="Times New Roman" w:eastAsia="Times New Roman" w:hAnsi="Times New Roman" w:cs="Times New Roman"/>
          <w:b/>
          <w:sz w:val="28"/>
          <w:szCs w:val="28"/>
        </w:rPr>
        <w:t xml:space="preserve"> Критерии оценки ПЭР</w:t>
      </w:r>
      <w:r w:rsidRPr="00EA6B06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Защита письменной экзаменационной работы оценивается государственной экзаменационной комиссией в баллах: отлично (5), хорошо (4), удовлетворительно (3), неудовлетворительно(2).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В критерии оценки уровня подготовки выпускника входят: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- полнота выполнения письменной экзаменационной работы в соответствии с заданием;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- обоснованность, логическая последовательность, техническая грамотность, четкость, краткость доклада выпускника при защите письменной экзаменационной работы;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- обоснованность, логичность, четкость, краткость изложения ответов на дополнительные вопросы государственной экзаменационной комиссии;</w:t>
      </w:r>
    </w:p>
    <w:p w:rsidR="00DF0F18" w:rsidRPr="00DF0F18" w:rsidRDefault="00DF0F18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- отзыв руководителя на письменную экзаменационную работу.</w:t>
      </w:r>
    </w:p>
    <w:p w:rsidR="00DF0F18" w:rsidRPr="00DF0F18" w:rsidRDefault="00DF0F18" w:rsidP="00DF0F18">
      <w:pPr>
        <w:autoSpaceDE w:val="0"/>
        <w:autoSpaceDN w:val="0"/>
        <w:adjustRightInd w:val="0"/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Оценка «5»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ставится если: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тема раскрыта полностью в соответствие с заданием; доклад выпускника изложен в логической последовательности; речь технически грамотная; 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lastRenderedPageBreak/>
        <w:t>письменная экзаменационная работа оформлена в соответствие с требованиями стандартов; ответы на вопросы членов экзаменационной комиссии четкие, краткие, правильные.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Оценка «4»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ставится если: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тема раскрыта; доклад выпускника характеризуется связанностью; имеются небольшие неточности в оформлении письменной экзаменационной работы; ответы на вопросы членов экзаменационной комиссии правильные, но технически не грамотные.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Оценка «3»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ставится если: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тема раскрыта недостаточно точно полно; в докладе выпускника нет четкости, последовательности изложения мысли.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Оценка «2»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ставится если: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обнаружено значительное непонимание темы; основная мысль не выражена; в ответе учащегося нет смыслового единства, связанности, материал излагается бессистемно; графическая часть имеет ряд грубых ошибок.</w:t>
      </w:r>
    </w:p>
    <w:p w:rsidR="00DF0F18" w:rsidRPr="00DF0F18" w:rsidRDefault="00DF0F18" w:rsidP="00DF0F18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 xml:space="preserve"> Критерии оценки ВПКР: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>Выполненная выпускная практическая квалификационная работа оценивается в баллах: "отлично"; "хорошо"; "удовлетворительно"; "неудовлетворительно";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"отлично"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- аттестуемый уверенно и точно владеет приемами работ практического задания, соблюдает требования к качеству производимой работы, умело пользуется оборудованием, инструментами, рационально организует рабочее место, соблюдает требования безопасности труда;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"хорошо"-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владеет приемами работ практического задания, но возможны отдельные несущественные ошибки, исправляемые самим аттестуемым, правильно организует рабочее место, соблюдает требования безопасности труда;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"удовлетворительно"-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 ставится при недостаточном владении приемами работ практического задания, наличии ошибок, исправляемых с помощью мастера, отдельных несущественных ошибок в организации рабочего места и соблюдении требований безопасности труда;</w:t>
      </w:r>
    </w:p>
    <w:p w:rsidR="00DF0F18" w:rsidRPr="00DF0F18" w:rsidRDefault="00DF0F18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0F18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DF0F18">
        <w:rPr>
          <w:rFonts w:ascii="Times New Roman" w:eastAsia="Times New Roman" w:hAnsi="Times New Roman" w:cs="Times New Roman"/>
          <w:b/>
          <w:sz w:val="28"/>
          <w:szCs w:val="28"/>
        </w:rPr>
        <w:t>"неудовлетворительно"–</w:t>
      </w:r>
      <w:r w:rsidRPr="00DF0F18">
        <w:rPr>
          <w:rFonts w:ascii="Times New Roman" w:eastAsia="Times New Roman" w:hAnsi="Times New Roman" w:cs="Times New Roman"/>
          <w:sz w:val="28"/>
          <w:szCs w:val="28"/>
        </w:rPr>
        <w:t>аттестуемый не умеет выполнять приемы работ практического задания, допускает серьезные ошибки в организации рабочего места, требования безопасности труда не соблюдаются.</w:t>
      </w:r>
    </w:p>
    <w:p w:rsidR="00DF0F18" w:rsidRPr="00DF0F18" w:rsidRDefault="00DF0F18" w:rsidP="00DF0F18">
      <w:pPr>
        <w:autoSpaceDE w:val="0"/>
        <w:autoSpaceDN w:val="0"/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F0F18" w:rsidRPr="00DF0F18" w:rsidRDefault="00DF0F18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F0F18">
        <w:rPr>
          <w:rFonts w:ascii="Times New Roman" w:eastAsia="Times New Roman" w:hAnsi="Times New Roman" w:cs="Times New Roman"/>
          <w:b/>
          <w:bCs/>
          <w:color w:val="365F91"/>
          <w:sz w:val="28"/>
          <w:szCs w:val="28"/>
          <w:lang w:eastAsia="en-US"/>
        </w:rPr>
        <w:tab/>
      </w:r>
    </w:p>
    <w:p w:rsidR="00DF0F18" w:rsidRPr="00DF0F18" w:rsidRDefault="00DF0F18" w:rsidP="00DF0F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F0F18" w:rsidRPr="00DF0F18" w:rsidRDefault="00DF0F18" w:rsidP="00DF0F18">
      <w:pPr>
        <w:spacing w:after="0" w:line="360" w:lineRule="auto"/>
        <w:jc w:val="both"/>
        <w:rPr>
          <w:rFonts w:ascii="Calibri" w:eastAsia="Times New Roman" w:hAnsi="Calibri" w:cs="Times New Roman"/>
        </w:rPr>
      </w:pPr>
    </w:p>
    <w:p w:rsidR="00BA54B1" w:rsidRDefault="00BA54B1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Pr="005C4A3B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870F7" w:rsidRPr="005C4A3B" w:rsidRDefault="005C4A3B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C4A3B">
        <w:rPr>
          <w:rFonts w:ascii="Times New Roman" w:hAnsi="Times New Roman" w:cs="Times New Roman"/>
          <w:b/>
          <w:sz w:val="28"/>
          <w:szCs w:val="28"/>
        </w:rPr>
        <w:t>БИБЛИОГРАФИЧЕСКИЙ СПИСОК ЛИТЕРАТУРЫ</w:t>
      </w: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8375F6" w:rsidRDefault="008375F6" w:rsidP="008375F6">
      <w:pPr>
        <w:spacing w:before="120" w:after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8375F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Информационное обеспечение обучения.</w:t>
      </w:r>
    </w:p>
    <w:p w:rsidR="00E4000C" w:rsidRPr="005C4A3B" w:rsidRDefault="005C4A3B" w:rsidP="005C4A3B">
      <w:pPr>
        <w:keepNext/>
        <w:keepLines/>
        <w:shd w:val="clear" w:color="auto" w:fill="FFFFFF"/>
        <w:spacing w:after="0"/>
        <w:jc w:val="both"/>
        <w:outlineLvl w:val="0"/>
        <w:rPr>
          <w:rFonts w:ascii="Times New Roman" w:eastAsia="Times New Roman" w:hAnsi="Times New Roman"/>
          <w:bCs/>
          <w:kern w:val="36"/>
          <w:sz w:val="24"/>
          <w:szCs w:val="24"/>
        </w:rPr>
      </w:pPr>
      <w:r>
        <w:rPr>
          <w:rFonts w:ascii="Times New Roman" w:eastAsia="Times New Roman" w:hAnsi="Times New Roman"/>
          <w:bCs/>
          <w:kern w:val="36"/>
          <w:sz w:val="24"/>
          <w:szCs w:val="24"/>
        </w:rPr>
        <w:t>1.</w:t>
      </w:r>
      <w:r w:rsidR="00E4000C" w:rsidRPr="005C4A3B">
        <w:rPr>
          <w:rFonts w:ascii="Times New Roman" w:eastAsia="Times New Roman" w:hAnsi="Times New Roman"/>
          <w:bCs/>
          <w:kern w:val="36"/>
          <w:sz w:val="24"/>
          <w:szCs w:val="24"/>
        </w:rPr>
        <w:t>Федеральный Закон Российской Федерации от 29 декабря 2012 года</w:t>
      </w:r>
    </w:p>
    <w:p w:rsidR="00E4000C" w:rsidRDefault="00E4000C" w:rsidP="00E4000C">
      <w:pPr>
        <w:widowControl w:val="0"/>
        <w:tabs>
          <w:tab w:val="left" w:pos="486"/>
          <w:tab w:val="left" w:pos="851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E4000C">
        <w:rPr>
          <w:rFonts w:ascii="Times New Roman" w:eastAsia="Times New Roman" w:hAnsi="Times New Roman" w:cs="Times New Roman"/>
          <w:kern w:val="36"/>
          <w:sz w:val="24"/>
          <w:szCs w:val="24"/>
        </w:rPr>
        <w:t>№</w:t>
      </w:r>
      <w:r w:rsidRPr="00E4000C">
        <w:rPr>
          <w:rFonts w:ascii="Times New Roman" w:eastAsia="Times New Roman" w:hAnsi="Times New Roman" w:cs="Times New Roman"/>
          <w:kern w:val="36"/>
          <w:sz w:val="24"/>
          <w:szCs w:val="24"/>
        </w:rPr>
        <w:tab/>
        <w:t xml:space="preserve">273-ФЗ «Об образовании в Российской </w:t>
      </w:r>
      <w:proofErr w:type="spellStart"/>
      <w:r w:rsidRPr="00E4000C">
        <w:rPr>
          <w:rFonts w:ascii="Times New Roman" w:eastAsia="Times New Roman" w:hAnsi="Times New Roman" w:cs="Times New Roman"/>
          <w:kern w:val="36"/>
          <w:sz w:val="24"/>
          <w:szCs w:val="24"/>
        </w:rPr>
        <w:t>Федерации»;</w:t>
      </w:r>
      <w:r w:rsidRPr="00E4000C">
        <w:rPr>
          <w:rFonts w:ascii="Times New Roman" w:eastAsia="Times New Roman" w:hAnsi="Times New Roman" w:cs="Times New Roman"/>
          <w:sz w:val="24"/>
          <w:szCs w:val="24"/>
          <w:lang w:eastAsia="en-US"/>
        </w:rPr>
        <w:t>Федеральный</w:t>
      </w:r>
      <w:proofErr w:type="spellEnd"/>
      <w:r w:rsidRPr="00E4000C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государственный образовательный стандарт СПО</w:t>
      </w:r>
    </w:p>
    <w:p w:rsidR="005C4A3B" w:rsidRPr="00E4000C" w:rsidRDefault="005C4A3B" w:rsidP="00E4000C">
      <w:pPr>
        <w:widowControl w:val="0"/>
        <w:tabs>
          <w:tab w:val="left" w:pos="486"/>
          <w:tab w:val="left" w:pos="851"/>
        </w:tabs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2.Федеральный государственный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образоватльный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стандарт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срднего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профессионального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>обраования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по профессии 35.01.01 Мастер по лесному хозяйству.</w:t>
      </w:r>
    </w:p>
    <w:p w:rsidR="008375F6" w:rsidRPr="008375F6" w:rsidRDefault="005C4A3B" w:rsidP="005C4A3B">
      <w:pPr>
        <w:widowControl w:val="0"/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.Редько Г.И.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Мерзленко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 М.Д. Бабич Н.А. « Лесные культуры</w:t>
      </w:r>
      <w:r w:rsidR="00E4000C" w:rsidRPr="005C4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»в</w:t>
      </w:r>
      <w:r w:rsidR="00E4000C" w:rsidRPr="005C4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2ч.учебник для академического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балакавриата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/-2-е изд., исп. И доп.-М. : Издательство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Юрайт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, 2019.-260с.</w:t>
      </w:r>
    </w:p>
    <w:p w:rsidR="008375F6" w:rsidRPr="008375F6" w:rsidRDefault="005C4A3B" w:rsidP="005C4A3B">
      <w:pPr>
        <w:widowControl w:val="0"/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Сеннов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 С.Н. Лесоведение и лесоводство. - М.: Издательский центр «Академия»,</w:t>
      </w:r>
      <w:r w:rsidR="008375F6"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2008. – 256 с.</w:t>
      </w:r>
    </w:p>
    <w:p w:rsidR="008375F6" w:rsidRPr="008375F6" w:rsidRDefault="005C4A3B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Щербакова Л.Н. Защита растений: Учеб пособие для студ.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учр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средн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проф.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обр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 – я. /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Л.Н.Щербакова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Н.Н.Карпун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./ - М.: Издательский центр «Академия»,</w:t>
      </w:r>
      <w:r w:rsidR="008375F6"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2008.- 272 с.</w:t>
      </w:r>
    </w:p>
    <w:p w:rsidR="008375F6" w:rsidRPr="008375F6" w:rsidRDefault="005C4A3B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Шаталов В.Г. Технология и механизация лесохозяйственных работ: Учебник для нач. проф. образования./ В.Ф. Зинин, В.И. Казаков, О.Г. Климов; Под ред.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В.Г.Шаталова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. – М.: Издательский центр «Академия» , -2010 .- 336 с.</w:t>
      </w:r>
    </w:p>
    <w:p w:rsidR="008375F6" w:rsidRPr="008375F6" w:rsidRDefault="008375F6" w:rsidP="008375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375F6" w:rsidRPr="008375F6" w:rsidRDefault="008375F6" w:rsidP="008375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375F6">
        <w:rPr>
          <w:rFonts w:ascii="Times New Roman" w:eastAsia="Times New Roman" w:hAnsi="Times New Roman" w:cs="Times New Roman"/>
          <w:b/>
          <w:sz w:val="28"/>
          <w:szCs w:val="28"/>
        </w:rPr>
        <w:t>Дополнительные источники:</w:t>
      </w:r>
    </w:p>
    <w:p w:rsidR="008375F6" w:rsidRPr="008375F6" w:rsidRDefault="008375F6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>1</w:t>
      </w:r>
      <w:r w:rsidR="005C4A3B" w:rsidRPr="005C4A3B">
        <w:rPr>
          <w:rFonts w:ascii="Times New Roman" w:eastAsia="Times New Roman" w:hAnsi="Times New Roman" w:cs="Times New Roman"/>
          <w:bCs/>
          <w:sz w:val="24"/>
          <w:szCs w:val="24"/>
        </w:rPr>
        <w:t>.</w:t>
      </w:r>
      <w:r w:rsidR="005C4A3B" w:rsidRPr="005C4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Абаимов</w:t>
      </w:r>
      <w:proofErr w:type="spellEnd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 xml:space="preserve"> В.Ф. Дендрология: Учеб. пособие для студентов высших учебных заведений. – 3-е изд., </w:t>
      </w:r>
      <w:proofErr w:type="spellStart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перераб</w:t>
      </w:r>
      <w:proofErr w:type="spellEnd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. –М.: Издательский центр «</w:t>
      </w:r>
      <w:r w:rsidR="005C4A3B"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Академия»,</w:t>
      </w:r>
      <w:r w:rsidR="005C4A3B"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 </w:t>
      </w:r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2009.- 368 с.</w:t>
      </w:r>
    </w:p>
    <w:p w:rsidR="000E4ECD" w:rsidRDefault="008375F6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 xml:space="preserve">Ботаника: Учебник / А.С. Родионова , В.Б. </w:t>
      </w:r>
      <w:proofErr w:type="spellStart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>Скупченко</w:t>
      </w:r>
      <w:proofErr w:type="spellEnd"/>
      <w:r w:rsidR="005C4A3B" w:rsidRPr="008375F6">
        <w:rPr>
          <w:rFonts w:ascii="Times New Roman" w:eastAsia="Times New Roman" w:hAnsi="Times New Roman" w:cs="Times New Roman"/>
          <w:sz w:val="24"/>
          <w:szCs w:val="24"/>
        </w:rPr>
        <w:t xml:space="preserve"> , О.Н. Малышева и др.-  2 –е изд., стер.- М.: Издательский центр «Академия»,  2009. – 288 с.</w:t>
      </w:r>
      <w:r w:rsidR="005C4A3B" w:rsidRPr="005C4A3B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</w:p>
    <w:p w:rsidR="008375F6" w:rsidRPr="008375F6" w:rsidRDefault="005C4A3B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4A3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3. Киселев М.И. Геодезия: Учебник для студ.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средн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проф. образования. /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М.И.Киселев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Д.Ш.Михелев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. /- М.: Издательский центр «Академия»,</w:t>
      </w:r>
      <w:r w:rsidR="008375F6"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2009.- 384 с.</w:t>
      </w:r>
    </w:p>
    <w:p w:rsidR="00E52228" w:rsidRDefault="008375F6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4.  Лесные культуры и защитное лесоразведение: Учебник для студ. вузов./ </w:t>
      </w:r>
      <w:proofErr w:type="spellStart"/>
      <w:r w:rsidRPr="008375F6">
        <w:rPr>
          <w:rFonts w:ascii="Times New Roman" w:eastAsia="Times New Roman" w:hAnsi="Times New Roman" w:cs="Times New Roman"/>
          <w:sz w:val="24"/>
          <w:szCs w:val="24"/>
        </w:rPr>
        <w:t>Г.И.Редько</w:t>
      </w:r>
      <w:proofErr w:type="spellEnd"/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, М. Д. </w:t>
      </w:r>
      <w:proofErr w:type="spellStart"/>
      <w:r w:rsidRPr="008375F6">
        <w:rPr>
          <w:rFonts w:ascii="Times New Roman" w:eastAsia="Times New Roman" w:hAnsi="Times New Roman" w:cs="Times New Roman"/>
          <w:sz w:val="24"/>
          <w:szCs w:val="24"/>
        </w:rPr>
        <w:t>Мерзленко</w:t>
      </w:r>
      <w:proofErr w:type="spellEnd"/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375F6">
        <w:rPr>
          <w:rFonts w:ascii="Times New Roman" w:eastAsia="Times New Roman" w:hAnsi="Times New Roman" w:cs="Times New Roman"/>
          <w:sz w:val="24"/>
          <w:szCs w:val="24"/>
        </w:rPr>
        <w:t>Н.А.Бабич</w:t>
      </w:r>
      <w:proofErr w:type="spellEnd"/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375F6">
        <w:rPr>
          <w:rFonts w:ascii="Times New Roman" w:eastAsia="Times New Roman" w:hAnsi="Times New Roman" w:cs="Times New Roman"/>
          <w:sz w:val="24"/>
          <w:szCs w:val="24"/>
        </w:rPr>
        <w:t>Ю.Н.Данилов</w:t>
      </w:r>
      <w:proofErr w:type="spellEnd"/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/, под ред. </w:t>
      </w:r>
      <w:proofErr w:type="spellStart"/>
      <w:r w:rsidRPr="008375F6">
        <w:rPr>
          <w:rFonts w:ascii="Times New Roman" w:eastAsia="Times New Roman" w:hAnsi="Times New Roman" w:cs="Times New Roman"/>
          <w:sz w:val="24"/>
          <w:szCs w:val="24"/>
        </w:rPr>
        <w:t>Г.И.Редько</w:t>
      </w:r>
      <w:proofErr w:type="spellEnd"/>
      <w:r w:rsidRPr="008375F6">
        <w:rPr>
          <w:rFonts w:ascii="Times New Roman" w:eastAsia="Times New Roman" w:hAnsi="Times New Roman" w:cs="Times New Roman"/>
          <w:sz w:val="24"/>
          <w:szCs w:val="24"/>
        </w:rPr>
        <w:t>.  - М. Издательский центр « Академия»,</w:t>
      </w:r>
      <w:r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 w:rsidRPr="008375F6">
        <w:rPr>
          <w:rFonts w:ascii="Times New Roman" w:eastAsia="Times New Roman" w:hAnsi="Times New Roman" w:cs="Times New Roman"/>
          <w:sz w:val="24"/>
          <w:szCs w:val="24"/>
        </w:rPr>
        <w:t>2008.- 400 с.</w:t>
      </w:r>
      <w:r w:rsidR="005C4A3B" w:rsidRPr="005C4A3B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</w:t>
      </w:r>
    </w:p>
    <w:p w:rsidR="008375F6" w:rsidRPr="008375F6" w:rsidRDefault="005C4A3B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4A3B">
        <w:rPr>
          <w:rFonts w:ascii="Times New Roman" w:eastAsia="Times New Roman" w:hAnsi="Times New Roman" w:cs="Times New Roman"/>
          <w:bCs/>
          <w:sz w:val="24"/>
          <w:szCs w:val="24"/>
        </w:rPr>
        <w:t>5</w:t>
      </w:r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Мозолевская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 Е.Г. Лесная энтомология: Учебник./ Е.Г.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Мозолевская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 , А.В.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Селиховкин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 ,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А.А.Захаров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. -  М.: Издательский центр «Академия», 2009.-448с.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375F6" w:rsidRPr="005C4A3B" w:rsidRDefault="005C4A3B" w:rsidP="005C4A3B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5C4A3B">
        <w:rPr>
          <w:rFonts w:ascii="Times New Roman" w:eastAsia="Times New Roman" w:hAnsi="Times New Roman" w:cs="Times New Roman"/>
          <w:sz w:val="24"/>
          <w:szCs w:val="24"/>
        </w:rPr>
        <w:t>6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Минеев В.Н., Леонтьев Л.Л.,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Ковязин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 xml:space="preserve"> В.Ф. Таксация леса: Учебное пособие /.Под ред. </w:t>
      </w:r>
      <w:proofErr w:type="spellStart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В.Ф.Ковязина</w:t>
      </w:r>
      <w:proofErr w:type="spellEnd"/>
      <w:r w:rsidR="008375F6" w:rsidRPr="005C4A3B">
        <w:rPr>
          <w:rFonts w:ascii="Times New Roman" w:eastAsia="Times New Roman" w:hAnsi="Times New Roman" w:cs="Times New Roman"/>
          <w:bCs/>
          <w:sz w:val="24"/>
          <w:szCs w:val="24"/>
        </w:rPr>
        <w:t>/. – СПб.: изд-во «Лань», 2010. – 240 с.</w:t>
      </w:r>
    </w:p>
    <w:p w:rsidR="008375F6" w:rsidRPr="008375F6" w:rsidRDefault="005C4A3B" w:rsidP="008375F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C4A3B">
        <w:rPr>
          <w:rFonts w:ascii="Times New Roman" w:eastAsia="Times New Roman" w:hAnsi="Times New Roman" w:cs="Times New Roman"/>
          <w:sz w:val="24"/>
          <w:szCs w:val="24"/>
        </w:rPr>
        <w:t>7</w:t>
      </w:r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.</w:t>
      </w:r>
      <w:hyperlink r:id="rId35" w:history="1">
        <w:r w:rsidR="008375F6" w:rsidRPr="005C4A3B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Уголев Б.Н</w:t>
        </w:r>
        <w:r w:rsidR="008375F6" w:rsidRPr="005C4A3B">
          <w:rPr>
            <w:rFonts w:ascii="Times New Roman" w:eastAsia="Times New Roman" w:hAnsi="Times New Roman" w:cs="Times New Roman"/>
            <w:color w:val="000000"/>
            <w:sz w:val="24"/>
            <w:szCs w:val="24"/>
            <w:u w:val="single"/>
          </w:rPr>
          <w:t>.</w:t>
        </w:r>
      </w:hyperlink>
      <w:r w:rsidR="008375F6" w:rsidRPr="008375F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>Древесиноведение</w:t>
      </w:r>
      <w:proofErr w:type="spellEnd"/>
      <w:r w:rsidR="008375F6" w:rsidRPr="008375F6">
        <w:rPr>
          <w:rFonts w:ascii="Times New Roman" w:eastAsia="Times New Roman" w:hAnsi="Times New Roman" w:cs="Times New Roman"/>
          <w:sz w:val="24"/>
          <w:szCs w:val="24"/>
        </w:rPr>
        <w:t xml:space="preserve"> и лесное товароведение: Учебник.- 2-е изд., стер. -  М.: Издательский центр «Академия», 2009.-272с. 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375F6" w:rsidRPr="008375F6" w:rsidRDefault="008375F6" w:rsidP="00837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375F6" w:rsidRPr="008375F6" w:rsidRDefault="008375F6" w:rsidP="00837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 xml:space="preserve">Периодические издания (отечественные журналы и газеты): 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>1. «Лесная новь»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>2. «Лесная промышленность»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>3. «</w:t>
      </w:r>
      <w:r w:rsidRPr="008375F6">
        <w:rPr>
          <w:rFonts w:ascii="Times New Roman" w:eastAsia="Times New Roman" w:hAnsi="Times New Roman" w:cs="Times New Roman"/>
          <w:sz w:val="24"/>
          <w:szCs w:val="24"/>
        </w:rPr>
        <w:t>Лесоведение»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sz w:val="24"/>
          <w:szCs w:val="24"/>
        </w:rPr>
        <w:t>4. «Растениеводство»</w:t>
      </w:r>
    </w:p>
    <w:p w:rsidR="008375F6" w:rsidRPr="008375F6" w:rsidRDefault="008375F6" w:rsidP="008375F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sz w:val="24"/>
          <w:szCs w:val="24"/>
        </w:rPr>
        <w:t>5.  «Лесная газета»</w:t>
      </w:r>
    </w:p>
    <w:p w:rsidR="008375F6" w:rsidRPr="008375F6" w:rsidRDefault="008375F6" w:rsidP="008375F6">
      <w:pPr>
        <w:shd w:val="clear" w:color="auto" w:fill="FFFFFF"/>
        <w:tabs>
          <w:tab w:val="left" w:pos="8280"/>
        </w:tabs>
        <w:spacing w:after="0" w:line="240" w:lineRule="auto"/>
        <w:ind w:right="3005" w:firstLine="709"/>
        <w:jc w:val="both"/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</w:pPr>
    </w:p>
    <w:p w:rsidR="008375F6" w:rsidRPr="008375F6" w:rsidRDefault="008375F6" w:rsidP="008375F6">
      <w:pPr>
        <w:shd w:val="clear" w:color="auto" w:fill="FFFFFF"/>
        <w:tabs>
          <w:tab w:val="left" w:pos="8280"/>
        </w:tabs>
        <w:spacing w:after="0" w:line="240" w:lineRule="auto"/>
        <w:ind w:right="3005" w:firstLine="709"/>
        <w:jc w:val="both"/>
        <w:rPr>
          <w:rFonts w:ascii="Times New Roman" w:eastAsia="Times New Roman" w:hAnsi="Times New Roman" w:cs="Times New Roman"/>
          <w:b/>
          <w:color w:val="000000"/>
          <w:spacing w:val="-10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b/>
          <w:color w:val="000000"/>
          <w:spacing w:val="-10"/>
          <w:sz w:val="24"/>
          <w:szCs w:val="24"/>
        </w:rPr>
        <w:t xml:space="preserve">Интернет ресурсы: </w:t>
      </w:r>
    </w:p>
    <w:p w:rsidR="008375F6" w:rsidRPr="008375F6" w:rsidRDefault="008375F6" w:rsidP="00837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375F6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Информационный портал  «Л</w:t>
      </w:r>
      <w:r w:rsidRPr="008375F6">
        <w:rPr>
          <w:rFonts w:ascii="Times New Roman" w:eastAsia="Times New Roman" w:hAnsi="Times New Roman" w:cs="Times New Roman"/>
          <w:bCs/>
          <w:sz w:val="24"/>
          <w:szCs w:val="24"/>
        </w:rPr>
        <w:t xml:space="preserve">есной форум Гринпис России»   </w:t>
      </w:r>
      <w:r w:rsidRPr="008375F6">
        <w:rPr>
          <w:rFonts w:ascii="Times New Roman" w:eastAsia="Times New Roman" w:hAnsi="Times New Roman" w:cs="Times New Roman"/>
          <w:sz w:val="24"/>
          <w:szCs w:val="24"/>
        </w:rPr>
        <w:t xml:space="preserve">[Электронный ресурс]. – Режим доступа:  </w:t>
      </w:r>
      <w:hyperlink r:id="rId36" w:history="1">
        <w:r w:rsidRPr="005C4A3B">
          <w:rPr>
            <w:rFonts w:ascii="Times New Roman" w:eastAsia="Times New Roman" w:hAnsi="Times New Roman" w:cs="Times New Roman"/>
            <w:caps/>
            <w:color w:val="0000FF"/>
            <w:sz w:val="24"/>
            <w:szCs w:val="24"/>
            <w:u w:val="single"/>
          </w:rPr>
          <w:t>http://www.forestforum.ru</w:t>
        </w:r>
      </w:hyperlink>
      <w:r w:rsidRPr="008375F6">
        <w:rPr>
          <w:rFonts w:ascii="Times New Roman" w:eastAsia="Times New Roman" w:hAnsi="Times New Roman" w:cs="Times New Roman"/>
          <w:sz w:val="24"/>
          <w:szCs w:val="24"/>
        </w:rPr>
        <w:t>, свободный. – Заглавие с экрана.</w:t>
      </w:r>
    </w:p>
    <w:p w:rsidR="008375F6" w:rsidRPr="008375F6" w:rsidRDefault="008375F6" w:rsidP="008375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870F7" w:rsidRPr="005C4A3B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2870F7" w:rsidRPr="005C4A3B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2870F7" w:rsidRPr="005C4A3B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2870F7" w:rsidRPr="005C4A3B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2870F7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2870F7" w:rsidRPr="002E7EE6" w:rsidRDefault="002870F7" w:rsidP="004F251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2870F7" w:rsidRPr="002E7EE6" w:rsidSect="00F25254">
      <w:footerReference w:type="default" r:id="rId37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7A42" w:rsidRDefault="00977A42" w:rsidP="00A2764E">
      <w:pPr>
        <w:spacing w:after="0" w:line="240" w:lineRule="auto"/>
      </w:pPr>
      <w:r>
        <w:separator/>
      </w:r>
    </w:p>
  </w:endnote>
  <w:endnote w:type="continuationSeparator" w:id="0">
    <w:p w:rsidR="00977A42" w:rsidRDefault="00977A42" w:rsidP="00A27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Baltica C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03094572"/>
      <w:docPartObj>
        <w:docPartGallery w:val="Page Numbers (Bottom of Page)"/>
        <w:docPartUnique/>
      </w:docPartObj>
    </w:sdtPr>
    <w:sdtEndPr/>
    <w:sdtContent>
      <w:p w:rsidR="00272A73" w:rsidRDefault="00272A73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3845">
          <w:rPr>
            <w:noProof/>
          </w:rPr>
          <w:t>4</w:t>
        </w:r>
        <w:r>
          <w:fldChar w:fldCharType="end"/>
        </w:r>
      </w:p>
    </w:sdtContent>
  </w:sdt>
  <w:p w:rsidR="00272A73" w:rsidRDefault="00272A73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7A42" w:rsidRDefault="00977A42" w:rsidP="00A2764E">
      <w:pPr>
        <w:spacing w:after="0" w:line="240" w:lineRule="auto"/>
      </w:pPr>
      <w:r>
        <w:separator/>
      </w:r>
    </w:p>
  </w:footnote>
  <w:footnote w:type="continuationSeparator" w:id="0">
    <w:p w:rsidR="00977A42" w:rsidRDefault="00977A42" w:rsidP="00A276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cs="Times New Roman"/>
      </w:rPr>
    </w:lvl>
  </w:abstractNum>
  <w:abstractNum w:abstractNumId="1">
    <w:nsid w:val="0000000E"/>
    <w:multiLevelType w:val="singleLevel"/>
    <w:tmpl w:val="0000000E"/>
    <w:name w:val="WW8Num14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2">
    <w:nsid w:val="00000010"/>
    <w:multiLevelType w:val="singleLevel"/>
    <w:tmpl w:val="00000010"/>
    <w:name w:val="WW8Num16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3">
    <w:nsid w:val="00000012"/>
    <w:multiLevelType w:val="singleLevel"/>
    <w:tmpl w:val="00000012"/>
    <w:name w:val="WW8Num1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4">
    <w:nsid w:val="0000001B"/>
    <w:multiLevelType w:val="singleLevel"/>
    <w:tmpl w:val="0000001B"/>
    <w:name w:val="WW8Num27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5">
    <w:nsid w:val="00000022"/>
    <w:multiLevelType w:val="multilevel"/>
    <w:tmpl w:val="00000022"/>
    <w:name w:val="WW8Num34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6">
    <w:nsid w:val="00000028"/>
    <w:multiLevelType w:val="singleLevel"/>
    <w:tmpl w:val="00000028"/>
    <w:name w:val="WW8Num40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7">
    <w:nsid w:val="0000002B"/>
    <w:multiLevelType w:val="singleLevel"/>
    <w:tmpl w:val="0000002B"/>
    <w:name w:val="WW8Num43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8">
    <w:nsid w:val="0000003A"/>
    <w:multiLevelType w:val="singleLevel"/>
    <w:tmpl w:val="0000003A"/>
    <w:name w:val="WW8Num5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9">
    <w:nsid w:val="0000003D"/>
    <w:multiLevelType w:val="singleLevel"/>
    <w:tmpl w:val="0000003D"/>
    <w:name w:val="WW8Num61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0">
    <w:nsid w:val="00000042"/>
    <w:multiLevelType w:val="singleLevel"/>
    <w:tmpl w:val="00000042"/>
    <w:name w:val="WW8Num66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1">
    <w:nsid w:val="00000045"/>
    <w:multiLevelType w:val="singleLevel"/>
    <w:tmpl w:val="00000045"/>
    <w:name w:val="WW8Num69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2">
    <w:nsid w:val="0000004D"/>
    <w:multiLevelType w:val="singleLevel"/>
    <w:tmpl w:val="0000004D"/>
    <w:name w:val="WW8Num77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3">
    <w:nsid w:val="00000057"/>
    <w:multiLevelType w:val="singleLevel"/>
    <w:tmpl w:val="00000057"/>
    <w:name w:val="WW8Num87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4">
    <w:nsid w:val="0000005F"/>
    <w:multiLevelType w:val="singleLevel"/>
    <w:tmpl w:val="0000005F"/>
    <w:name w:val="WW8Num95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5">
    <w:nsid w:val="0000006C"/>
    <w:multiLevelType w:val="singleLevel"/>
    <w:tmpl w:val="0000006C"/>
    <w:name w:val="WW8Num10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6">
    <w:nsid w:val="0000006D"/>
    <w:multiLevelType w:val="singleLevel"/>
    <w:tmpl w:val="0000006D"/>
    <w:name w:val="WW8Num109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7">
    <w:nsid w:val="0000007E"/>
    <w:multiLevelType w:val="singleLevel"/>
    <w:tmpl w:val="0000007E"/>
    <w:name w:val="WW8Num126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8">
    <w:nsid w:val="0000007F"/>
    <w:multiLevelType w:val="singleLevel"/>
    <w:tmpl w:val="0000007F"/>
    <w:name w:val="WW8Num127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9">
    <w:nsid w:val="00000089"/>
    <w:multiLevelType w:val="singleLevel"/>
    <w:tmpl w:val="00000089"/>
    <w:name w:val="WW8Num137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20">
    <w:nsid w:val="00000093"/>
    <w:multiLevelType w:val="singleLevel"/>
    <w:tmpl w:val="00000093"/>
    <w:name w:val="WW8Num147"/>
    <w:lvl w:ilvl="0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cs="Times New Roman"/>
      </w:rPr>
    </w:lvl>
  </w:abstractNum>
  <w:abstractNum w:abstractNumId="21">
    <w:nsid w:val="00000094"/>
    <w:multiLevelType w:val="singleLevel"/>
    <w:tmpl w:val="00000094"/>
    <w:name w:val="WW8Num14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22">
    <w:nsid w:val="0912373F"/>
    <w:multiLevelType w:val="multilevel"/>
    <w:tmpl w:val="59E64E9E"/>
    <w:lvl w:ilvl="0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3">
    <w:nsid w:val="09A063D3"/>
    <w:multiLevelType w:val="hybridMultilevel"/>
    <w:tmpl w:val="80CA2942"/>
    <w:lvl w:ilvl="0" w:tplc="F6803CE4">
      <w:start w:val="1"/>
      <w:numFmt w:val="upperRoman"/>
      <w:lvlText w:val="%1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4">
    <w:nsid w:val="0C3E6164"/>
    <w:multiLevelType w:val="hybridMultilevel"/>
    <w:tmpl w:val="A134C924"/>
    <w:lvl w:ilvl="0" w:tplc="73E468FA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25">
    <w:nsid w:val="111F7628"/>
    <w:multiLevelType w:val="hybridMultilevel"/>
    <w:tmpl w:val="18503976"/>
    <w:lvl w:ilvl="0" w:tplc="B18A9DDA">
      <w:start w:val="2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hint="default"/>
        <w:lang w:val="en-US"/>
      </w:rPr>
    </w:lvl>
    <w:lvl w:ilvl="1" w:tplc="ACA4BA1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146F2DDA"/>
    <w:multiLevelType w:val="hybridMultilevel"/>
    <w:tmpl w:val="5C2EEBF8"/>
    <w:lvl w:ilvl="0" w:tplc="7F765118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27">
    <w:nsid w:val="198417C2"/>
    <w:multiLevelType w:val="hybridMultilevel"/>
    <w:tmpl w:val="204200D8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A96292F"/>
    <w:multiLevelType w:val="hybridMultilevel"/>
    <w:tmpl w:val="235CDF0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1AF26BE2"/>
    <w:multiLevelType w:val="hybridMultilevel"/>
    <w:tmpl w:val="8F9003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5BED32C">
      <w:start w:val="3"/>
      <w:numFmt w:val="upperRoman"/>
      <w:lvlText w:val="%2."/>
      <w:lvlJc w:val="right"/>
      <w:pPr>
        <w:tabs>
          <w:tab w:val="num" w:pos="1260"/>
        </w:tabs>
        <w:ind w:left="1260" w:hanging="180"/>
      </w:pPr>
      <w:rPr>
        <w:rFonts w:hint="default"/>
      </w:rPr>
    </w:lvl>
    <w:lvl w:ilvl="2" w:tplc="EA1E2B40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1E7D667F"/>
    <w:multiLevelType w:val="hybridMultilevel"/>
    <w:tmpl w:val="90C08D94"/>
    <w:lvl w:ilvl="0" w:tplc="41A2506C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31">
    <w:nsid w:val="25E0459E"/>
    <w:multiLevelType w:val="multilevel"/>
    <w:tmpl w:val="FEBE4CA6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  <w:b/>
        <w:i w:val="0"/>
      </w:rPr>
    </w:lvl>
    <w:lvl w:ilvl="1">
      <w:start w:val="4"/>
      <w:numFmt w:val="decimal"/>
      <w:lvlText w:val="%1.%2"/>
      <w:lvlJc w:val="left"/>
      <w:pPr>
        <w:ind w:left="1095" w:hanging="375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/>
        <w:i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  <w:i w:val="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/>
        <w:i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  <w:i w:val="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/>
        <w:i w:val="0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/>
        <w:i w:val="0"/>
      </w:rPr>
    </w:lvl>
  </w:abstractNum>
  <w:abstractNum w:abstractNumId="32">
    <w:nsid w:val="29A96FEE"/>
    <w:multiLevelType w:val="hybridMultilevel"/>
    <w:tmpl w:val="288286B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2C0F6E46"/>
    <w:multiLevelType w:val="hybridMultilevel"/>
    <w:tmpl w:val="6A3AB35E"/>
    <w:lvl w:ilvl="0" w:tplc="9E0CD410">
      <w:start w:val="1"/>
      <w:numFmt w:val="bullet"/>
      <w:lvlText w:val="-"/>
      <w:lvlJc w:val="left"/>
      <w:pPr>
        <w:ind w:left="102" w:hanging="141"/>
      </w:pPr>
      <w:rPr>
        <w:rFonts w:ascii="Times New Roman" w:eastAsia="Times New Roman" w:hAnsi="Times New Roman" w:hint="default"/>
        <w:sz w:val="24"/>
      </w:rPr>
    </w:lvl>
    <w:lvl w:ilvl="1" w:tplc="0A68744E">
      <w:start w:val="1"/>
      <w:numFmt w:val="bullet"/>
      <w:lvlText w:val="•"/>
      <w:lvlJc w:val="left"/>
      <w:pPr>
        <w:ind w:left="467" w:hanging="141"/>
      </w:pPr>
      <w:rPr>
        <w:rFonts w:hint="default"/>
      </w:rPr>
    </w:lvl>
    <w:lvl w:ilvl="2" w:tplc="5B148040">
      <w:start w:val="1"/>
      <w:numFmt w:val="bullet"/>
      <w:lvlText w:val="•"/>
      <w:lvlJc w:val="left"/>
      <w:pPr>
        <w:ind w:left="831" w:hanging="141"/>
      </w:pPr>
      <w:rPr>
        <w:rFonts w:hint="default"/>
      </w:rPr>
    </w:lvl>
    <w:lvl w:ilvl="3" w:tplc="93B4D206">
      <w:start w:val="1"/>
      <w:numFmt w:val="bullet"/>
      <w:lvlText w:val="•"/>
      <w:lvlJc w:val="left"/>
      <w:pPr>
        <w:ind w:left="1196" w:hanging="141"/>
      </w:pPr>
      <w:rPr>
        <w:rFonts w:hint="default"/>
      </w:rPr>
    </w:lvl>
    <w:lvl w:ilvl="4" w:tplc="F1307366">
      <w:start w:val="1"/>
      <w:numFmt w:val="bullet"/>
      <w:lvlText w:val="•"/>
      <w:lvlJc w:val="left"/>
      <w:pPr>
        <w:ind w:left="1561" w:hanging="141"/>
      </w:pPr>
      <w:rPr>
        <w:rFonts w:hint="default"/>
      </w:rPr>
    </w:lvl>
    <w:lvl w:ilvl="5" w:tplc="B46AE99A">
      <w:start w:val="1"/>
      <w:numFmt w:val="bullet"/>
      <w:lvlText w:val="•"/>
      <w:lvlJc w:val="left"/>
      <w:pPr>
        <w:ind w:left="1926" w:hanging="141"/>
      </w:pPr>
      <w:rPr>
        <w:rFonts w:hint="default"/>
      </w:rPr>
    </w:lvl>
    <w:lvl w:ilvl="6" w:tplc="70A003B0">
      <w:start w:val="1"/>
      <w:numFmt w:val="bullet"/>
      <w:lvlText w:val="•"/>
      <w:lvlJc w:val="left"/>
      <w:pPr>
        <w:ind w:left="2291" w:hanging="141"/>
      </w:pPr>
      <w:rPr>
        <w:rFonts w:hint="default"/>
      </w:rPr>
    </w:lvl>
    <w:lvl w:ilvl="7" w:tplc="E346B874">
      <w:start w:val="1"/>
      <w:numFmt w:val="bullet"/>
      <w:lvlText w:val="•"/>
      <w:lvlJc w:val="left"/>
      <w:pPr>
        <w:ind w:left="2655" w:hanging="141"/>
      </w:pPr>
      <w:rPr>
        <w:rFonts w:hint="default"/>
      </w:rPr>
    </w:lvl>
    <w:lvl w:ilvl="8" w:tplc="B8064D0A">
      <w:start w:val="1"/>
      <w:numFmt w:val="bullet"/>
      <w:lvlText w:val="•"/>
      <w:lvlJc w:val="left"/>
      <w:pPr>
        <w:ind w:left="3020" w:hanging="141"/>
      </w:pPr>
      <w:rPr>
        <w:rFonts w:hint="default"/>
      </w:rPr>
    </w:lvl>
  </w:abstractNum>
  <w:abstractNum w:abstractNumId="34">
    <w:nsid w:val="2EBD34C5"/>
    <w:multiLevelType w:val="hybridMultilevel"/>
    <w:tmpl w:val="08DC3BF0"/>
    <w:lvl w:ilvl="0" w:tplc="52E8298A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35">
    <w:nsid w:val="33BC6788"/>
    <w:multiLevelType w:val="hybridMultilevel"/>
    <w:tmpl w:val="062AC65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3B51449A"/>
    <w:multiLevelType w:val="hybridMultilevel"/>
    <w:tmpl w:val="0A3AAA96"/>
    <w:lvl w:ilvl="0" w:tplc="B71AE278">
      <w:start w:val="1"/>
      <w:numFmt w:val="bullet"/>
      <w:lvlText w:val="-"/>
      <w:lvlJc w:val="left"/>
      <w:pPr>
        <w:ind w:left="102" w:hanging="206"/>
      </w:pPr>
      <w:rPr>
        <w:rFonts w:ascii="Times New Roman" w:eastAsia="Times New Roman" w:hAnsi="Times New Roman" w:hint="default"/>
        <w:sz w:val="24"/>
      </w:rPr>
    </w:lvl>
    <w:lvl w:ilvl="1" w:tplc="ADA883FC">
      <w:start w:val="1"/>
      <w:numFmt w:val="bullet"/>
      <w:lvlText w:val="•"/>
      <w:lvlJc w:val="left"/>
      <w:pPr>
        <w:ind w:left="467" w:hanging="206"/>
      </w:pPr>
      <w:rPr>
        <w:rFonts w:hint="default"/>
      </w:rPr>
    </w:lvl>
    <w:lvl w:ilvl="2" w:tplc="E6469E2E">
      <w:start w:val="1"/>
      <w:numFmt w:val="bullet"/>
      <w:lvlText w:val="•"/>
      <w:lvlJc w:val="left"/>
      <w:pPr>
        <w:ind w:left="831" w:hanging="206"/>
      </w:pPr>
      <w:rPr>
        <w:rFonts w:hint="default"/>
      </w:rPr>
    </w:lvl>
    <w:lvl w:ilvl="3" w:tplc="B9F6951C">
      <w:start w:val="1"/>
      <w:numFmt w:val="bullet"/>
      <w:lvlText w:val="•"/>
      <w:lvlJc w:val="left"/>
      <w:pPr>
        <w:ind w:left="1196" w:hanging="206"/>
      </w:pPr>
      <w:rPr>
        <w:rFonts w:hint="default"/>
      </w:rPr>
    </w:lvl>
    <w:lvl w:ilvl="4" w:tplc="D4AEAF4E">
      <w:start w:val="1"/>
      <w:numFmt w:val="bullet"/>
      <w:lvlText w:val="•"/>
      <w:lvlJc w:val="left"/>
      <w:pPr>
        <w:ind w:left="1561" w:hanging="206"/>
      </w:pPr>
      <w:rPr>
        <w:rFonts w:hint="default"/>
      </w:rPr>
    </w:lvl>
    <w:lvl w:ilvl="5" w:tplc="F44CC8EC">
      <w:start w:val="1"/>
      <w:numFmt w:val="bullet"/>
      <w:lvlText w:val="•"/>
      <w:lvlJc w:val="left"/>
      <w:pPr>
        <w:ind w:left="1926" w:hanging="206"/>
      </w:pPr>
      <w:rPr>
        <w:rFonts w:hint="default"/>
      </w:rPr>
    </w:lvl>
    <w:lvl w:ilvl="6" w:tplc="C076F134">
      <w:start w:val="1"/>
      <w:numFmt w:val="bullet"/>
      <w:lvlText w:val="•"/>
      <w:lvlJc w:val="left"/>
      <w:pPr>
        <w:ind w:left="2291" w:hanging="206"/>
      </w:pPr>
      <w:rPr>
        <w:rFonts w:hint="default"/>
      </w:rPr>
    </w:lvl>
    <w:lvl w:ilvl="7" w:tplc="F97E0456">
      <w:start w:val="1"/>
      <w:numFmt w:val="bullet"/>
      <w:lvlText w:val="•"/>
      <w:lvlJc w:val="left"/>
      <w:pPr>
        <w:ind w:left="2655" w:hanging="206"/>
      </w:pPr>
      <w:rPr>
        <w:rFonts w:hint="default"/>
      </w:rPr>
    </w:lvl>
    <w:lvl w:ilvl="8" w:tplc="D88AA732">
      <w:start w:val="1"/>
      <w:numFmt w:val="bullet"/>
      <w:lvlText w:val="•"/>
      <w:lvlJc w:val="left"/>
      <w:pPr>
        <w:ind w:left="3020" w:hanging="206"/>
      </w:pPr>
      <w:rPr>
        <w:rFonts w:hint="default"/>
      </w:rPr>
    </w:lvl>
  </w:abstractNum>
  <w:abstractNum w:abstractNumId="37">
    <w:nsid w:val="3B6728F2"/>
    <w:multiLevelType w:val="hybridMultilevel"/>
    <w:tmpl w:val="F18894F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242152B"/>
    <w:multiLevelType w:val="multilevel"/>
    <w:tmpl w:val="8B084B10"/>
    <w:lvl w:ilvl="0">
      <w:start w:val="1"/>
      <w:numFmt w:val="decimal"/>
      <w:pStyle w:val="Style10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39">
    <w:nsid w:val="45B868E6"/>
    <w:multiLevelType w:val="hybridMultilevel"/>
    <w:tmpl w:val="FA9E22BA"/>
    <w:lvl w:ilvl="0" w:tplc="824284D0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4BEA1A1F"/>
    <w:multiLevelType w:val="hybridMultilevel"/>
    <w:tmpl w:val="AA2E3D36"/>
    <w:lvl w:ilvl="0" w:tplc="9F9A7770">
      <w:start w:val="1"/>
      <w:numFmt w:val="bullet"/>
      <w:lvlText w:val=""/>
      <w:lvlJc w:val="left"/>
      <w:pPr>
        <w:ind w:left="102" w:hanging="252"/>
      </w:pPr>
      <w:rPr>
        <w:rFonts w:ascii="Symbol" w:eastAsia="Times New Roman" w:hAnsi="Symbol" w:hint="default"/>
        <w:sz w:val="24"/>
      </w:rPr>
    </w:lvl>
    <w:lvl w:ilvl="1" w:tplc="A9DE2B7E">
      <w:start w:val="1"/>
      <w:numFmt w:val="bullet"/>
      <w:lvlText w:val="•"/>
      <w:lvlJc w:val="left"/>
      <w:pPr>
        <w:ind w:left="467" w:hanging="252"/>
      </w:pPr>
      <w:rPr>
        <w:rFonts w:hint="default"/>
      </w:rPr>
    </w:lvl>
    <w:lvl w:ilvl="2" w:tplc="FC4EFAB4">
      <w:start w:val="1"/>
      <w:numFmt w:val="bullet"/>
      <w:lvlText w:val="•"/>
      <w:lvlJc w:val="left"/>
      <w:pPr>
        <w:ind w:left="831" w:hanging="252"/>
      </w:pPr>
      <w:rPr>
        <w:rFonts w:hint="default"/>
      </w:rPr>
    </w:lvl>
    <w:lvl w:ilvl="3" w:tplc="74B849D4">
      <w:start w:val="1"/>
      <w:numFmt w:val="bullet"/>
      <w:lvlText w:val="•"/>
      <w:lvlJc w:val="left"/>
      <w:pPr>
        <w:ind w:left="1196" w:hanging="252"/>
      </w:pPr>
      <w:rPr>
        <w:rFonts w:hint="default"/>
      </w:rPr>
    </w:lvl>
    <w:lvl w:ilvl="4" w:tplc="9892852E">
      <w:start w:val="1"/>
      <w:numFmt w:val="bullet"/>
      <w:lvlText w:val="•"/>
      <w:lvlJc w:val="left"/>
      <w:pPr>
        <w:ind w:left="1561" w:hanging="252"/>
      </w:pPr>
      <w:rPr>
        <w:rFonts w:hint="default"/>
      </w:rPr>
    </w:lvl>
    <w:lvl w:ilvl="5" w:tplc="9E328EDA">
      <w:start w:val="1"/>
      <w:numFmt w:val="bullet"/>
      <w:lvlText w:val="•"/>
      <w:lvlJc w:val="left"/>
      <w:pPr>
        <w:ind w:left="1926" w:hanging="252"/>
      </w:pPr>
      <w:rPr>
        <w:rFonts w:hint="default"/>
      </w:rPr>
    </w:lvl>
    <w:lvl w:ilvl="6" w:tplc="E4541DD0">
      <w:start w:val="1"/>
      <w:numFmt w:val="bullet"/>
      <w:lvlText w:val="•"/>
      <w:lvlJc w:val="left"/>
      <w:pPr>
        <w:ind w:left="2291" w:hanging="252"/>
      </w:pPr>
      <w:rPr>
        <w:rFonts w:hint="default"/>
      </w:rPr>
    </w:lvl>
    <w:lvl w:ilvl="7" w:tplc="32126D4E">
      <w:start w:val="1"/>
      <w:numFmt w:val="bullet"/>
      <w:lvlText w:val="•"/>
      <w:lvlJc w:val="left"/>
      <w:pPr>
        <w:ind w:left="2655" w:hanging="252"/>
      </w:pPr>
      <w:rPr>
        <w:rFonts w:hint="default"/>
      </w:rPr>
    </w:lvl>
    <w:lvl w:ilvl="8" w:tplc="B7224112">
      <w:start w:val="1"/>
      <w:numFmt w:val="bullet"/>
      <w:lvlText w:val="•"/>
      <w:lvlJc w:val="left"/>
      <w:pPr>
        <w:ind w:left="3020" w:hanging="252"/>
      </w:pPr>
      <w:rPr>
        <w:rFonts w:hint="default"/>
      </w:rPr>
    </w:lvl>
  </w:abstractNum>
  <w:abstractNum w:abstractNumId="41">
    <w:nsid w:val="4CBF76E5"/>
    <w:multiLevelType w:val="hybridMultilevel"/>
    <w:tmpl w:val="1A047FFE"/>
    <w:lvl w:ilvl="0" w:tplc="990A7B86">
      <w:start w:val="1"/>
      <w:numFmt w:val="bullet"/>
      <w:lvlText w:val=""/>
      <w:lvlJc w:val="left"/>
      <w:pPr>
        <w:ind w:left="102" w:hanging="252"/>
      </w:pPr>
      <w:rPr>
        <w:rFonts w:ascii="Symbol" w:eastAsia="Times New Roman" w:hAnsi="Symbol" w:hint="default"/>
        <w:sz w:val="24"/>
      </w:rPr>
    </w:lvl>
    <w:lvl w:ilvl="1" w:tplc="4D9E207A">
      <w:start w:val="1"/>
      <w:numFmt w:val="bullet"/>
      <w:lvlText w:val="•"/>
      <w:lvlJc w:val="left"/>
      <w:pPr>
        <w:ind w:left="467" w:hanging="252"/>
      </w:pPr>
      <w:rPr>
        <w:rFonts w:hint="default"/>
      </w:rPr>
    </w:lvl>
    <w:lvl w:ilvl="2" w:tplc="6F3239F0">
      <w:start w:val="1"/>
      <w:numFmt w:val="bullet"/>
      <w:lvlText w:val="•"/>
      <w:lvlJc w:val="left"/>
      <w:pPr>
        <w:ind w:left="831" w:hanging="252"/>
      </w:pPr>
      <w:rPr>
        <w:rFonts w:hint="default"/>
      </w:rPr>
    </w:lvl>
    <w:lvl w:ilvl="3" w:tplc="1E4E15DC">
      <w:start w:val="1"/>
      <w:numFmt w:val="bullet"/>
      <w:lvlText w:val="•"/>
      <w:lvlJc w:val="left"/>
      <w:pPr>
        <w:ind w:left="1196" w:hanging="252"/>
      </w:pPr>
      <w:rPr>
        <w:rFonts w:hint="default"/>
      </w:rPr>
    </w:lvl>
    <w:lvl w:ilvl="4" w:tplc="1AFC7ED4">
      <w:start w:val="1"/>
      <w:numFmt w:val="bullet"/>
      <w:lvlText w:val="•"/>
      <w:lvlJc w:val="left"/>
      <w:pPr>
        <w:ind w:left="1561" w:hanging="252"/>
      </w:pPr>
      <w:rPr>
        <w:rFonts w:hint="default"/>
      </w:rPr>
    </w:lvl>
    <w:lvl w:ilvl="5" w:tplc="1D7A180C">
      <w:start w:val="1"/>
      <w:numFmt w:val="bullet"/>
      <w:lvlText w:val="•"/>
      <w:lvlJc w:val="left"/>
      <w:pPr>
        <w:ind w:left="1926" w:hanging="252"/>
      </w:pPr>
      <w:rPr>
        <w:rFonts w:hint="default"/>
      </w:rPr>
    </w:lvl>
    <w:lvl w:ilvl="6" w:tplc="C5C0E832">
      <w:start w:val="1"/>
      <w:numFmt w:val="bullet"/>
      <w:lvlText w:val="•"/>
      <w:lvlJc w:val="left"/>
      <w:pPr>
        <w:ind w:left="2291" w:hanging="252"/>
      </w:pPr>
      <w:rPr>
        <w:rFonts w:hint="default"/>
      </w:rPr>
    </w:lvl>
    <w:lvl w:ilvl="7" w:tplc="8BB4D898">
      <w:start w:val="1"/>
      <w:numFmt w:val="bullet"/>
      <w:lvlText w:val="•"/>
      <w:lvlJc w:val="left"/>
      <w:pPr>
        <w:ind w:left="2655" w:hanging="252"/>
      </w:pPr>
      <w:rPr>
        <w:rFonts w:hint="default"/>
      </w:rPr>
    </w:lvl>
    <w:lvl w:ilvl="8" w:tplc="E9AAE34C">
      <w:start w:val="1"/>
      <w:numFmt w:val="bullet"/>
      <w:lvlText w:val="•"/>
      <w:lvlJc w:val="left"/>
      <w:pPr>
        <w:ind w:left="3020" w:hanging="252"/>
      </w:pPr>
      <w:rPr>
        <w:rFonts w:hint="default"/>
      </w:rPr>
    </w:lvl>
  </w:abstractNum>
  <w:abstractNum w:abstractNumId="42">
    <w:nsid w:val="5100220A"/>
    <w:multiLevelType w:val="hybridMultilevel"/>
    <w:tmpl w:val="6AE2C12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54E64F35"/>
    <w:multiLevelType w:val="hybridMultilevel"/>
    <w:tmpl w:val="E3F01A24"/>
    <w:lvl w:ilvl="0" w:tplc="4ABCA182">
      <w:start w:val="1"/>
      <w:numFmt w:val="bullet"/>
      <w:lvlText w:val="-"/>
      <w:lvlJc w:val="left"/>
      <w:pPr>
        <w:ind w:left="102" w:hanging="485"/>
      </w:pPr>
      <w:rPr>
        <w:rFonts w:ascii="Times New Roman" w:eastAsia="Times New Roman" w:hAnsi="Times New Roman" w:hint="default"/>
        <w:sz w:val="24"/>
      </w:rPr>
    </w:lvl>
    <w:lvl w:ilvl="1" w:tplc="86A4A4DC">
      <w:start w:val="1"/>
      <w:numFmt w:val="bullet"/>
      <w:lvlText w:val="•"/>
      <w:lvlJc w:val="left"/>
      <w:pPr>
        <w:ind w:left="467" w:hanging="485"/>
      </w:pPr>
      <w:rPr>
        <w:rFonts w:hint="default"/>
      </w:rPr>
    </w:lvl>
    <w:lvl w:ilvl="2" w:tplc="30E8A8B6">
      <w:start w:val="1"/>
      <w:numFmt w:val="bullet"/>
      <w:lvlText w:val="•"/>
      <w:lvlJc w:val="left"/>
      <w:pPr>
        <w:ind w:left="831" w:hanging="485"/>
      </w:pPr>
      <w:rPr>
        <w:rFonts w:hint="default"/>
      </w:rPr>
    </w:lvl>
    <w:lvl w:ilvl="3" w:tplc="F05201A0">
      <w:start w:val="1"/>
      <w:numFmt w:val="bullet"/>
      <w:lvlText w:val="•"/>
      <w:lvlJc w:val="left"/>
      <w:pPr>
        <w:ind w:left="1196" w:hanging="485"/>
      </w:pPr>
      <w:rPr>
        <w:rFonts w:hint="default"/>
      </w:rPr>
    </w:lvl>
    <w:lvl w:ilvl="4" w:tplc="9ACC329E">
      <w:start w:val="1"/>
      <w:numFmt w:val="bullet"/>
      <w:lvlText w:val="•"/>
      <w:lvlJc w:val="left"/>
      <w:pPr>
        <w:ind w:left="1561" w:hanging="485"/>
      </w:pPr>
      <w:rPr>
        <w:rFonts w:hint="default"/>
      </w:rPr>
    </w:lvl>
    <w:lvl w:ilvl="5" w:tplc="3B8E3616">
      <w:start w:val="1"/>
      <w:numFmt w:val="bullet"/>
      <w:lvlText w:val="•"/>
      <w:lvlJc w:val="left"/>
      <w:pPr>
        <w:ind w:left="1926" w:hanging="485"/>
      </w:pPr>
      <w:rPr>
        <w:rFonts w:hint="default"/>
      </w:rPr>
    </w:lvl>
    <w:lvl w:ilvl="6" w:tplc="4DB0AABE">
      <w:start w:val="1"/>
      <w:numFmt w:val="bullet"/>
      <w:lvlText w:val="•"/>
      <w:lvlJc w:val="left"/>
      <w:pPr>
        <w:ind w:left="2291" w:hanging="485"/>
      </w:pPr>
      <w:rPr>
        <w:rFonts w:hint="default"/>
      </w:rPr>
    </w:lvl>
    <w:lvl w:ilvl="7" w:tplc="CDA2618A">
      <w:start w:val="1"/>
      <w:numFmt w:val="bullet"/>
      <w:lvlText w:val="•"/>
      <w:lvlJc w:val="left"/>
      <w:pPr>
        <w:ind w:left="2655" w:hanging="485"/>
      </w:pPr>
      <w:rPr>
        <w:rFonts w:hint="default"/>
      </w:rPr>
    </w:lvl>
    <w:lvl w:ilvl="8" w:tplc="4BF8E99A">
      <w:start w:val="1"/>
      <w:numFmt w:val="bullet"/>
      <w:lvlText w:val="•"/>
      <w:lvlJc w:val="left"/>
      <w:pPr>
        <w:ind w:left="3020" w:hanging="485"/>
      </w:pPr>
      <w:rPr>
        <w:rFonts w:hint="default"/>
      </w:rPr>
    </w:lvl>
  </w:abstractNum>
  <w:abstractNum w:abstractNumId="44">
    <w:nsid w:val="5A997AAE"/>
    <w:multiLevelType w:val="hybridMultilevel"/>
    <w:tmpl w:val="0CE2936C"/>
    <w:lvl w:ilvl="0" w:tplc="0346D056">
      <w:start w:val="1"/>
      <w:numFmt w:val="decimal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45">
    <w:nsid w:val="5CAF6531"/>
    <w:multiLevelType w:val="hybridMultilevel"/>
    <w:tmpl w:val="F8A8F180"/>
    <w:lvl w:ilvl="0" w:tplc="5726B128">
      <w:start w:val="1"/>
      <w:numFmt w:val="decimal"/>
      <w:lvlText w:val="%1)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46">
    <w:nsid w:val="5F1E48A0"/>
    <w:multiLevelType w:val="hybridMultilevel"/>
    <w:tmpl w:val="2CF29FC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5FA92854"/>
    <w:multiLevelType w:val="hybridMultilevel"/>
    <w:tmpl w:val="8FCE37EA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73AC19CE">
      <w:start w:val="2"/>
      <w:numFmt w:val="upperRoman"/>
      <w:lvlText w:val="%2."/>
      <w:lvlJc w:val="right"/>
      <w:pPr>
        <w:tabs>
          <w:tab w:val="num" w:pos="1260"/>
        </w:tabs>
        <w:ind w:left="1260" w:hanging="180"/>
      </w:pPr>
      <w:rPr>
        <w:rFonts w:hint="default"/>
      </w:rPr>
    </w:lvl>
    <w:lvl w:ilvl="2" w:tplc="9BD49CC4">
      <w:start w:val="7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8F5AF56C">
      <w:start w:val="1"/>
      <w:numFmt w:val="decimal"/>
      <w:lvlText w:val="%4-"/>
      <w:lvlJc w:val="left"/>
      <w:pPr>
        <w:ind w:left="3196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60E33D43"/>
    <w:multiLevelType w:val="multilevel"/>
    <w:tmpl w:val="52FAC3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0"/>
      <w:numFmt w:val="decimal"/>
      <w:isLgl/>
      <w:lvlText w:val="%1.%2."/>
      <w:lvlJc w:val="left"/>
      <w:pPr>
        <w:tabs>
          <w:tab w:val="num" w:pos="1140"/>
        </w:tabs>
        <w:ind w:left="1140" w:hanging="7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140"/>
        </w:tabs>
        <w:ind w:left="1140" w:hanging="7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49">
    <w:nsid w:val="618E5E92"/>
    <w:multiLevelType w:val="hybridMultilevel"/>
    <w:tmpl w:val="893C6620"/>
    <w:lvl w:ilvl="0" w:tplc="62D059E2">
      <w:start w:val="1"/>
      <w:numFmt w:val="bullet"/>
      <w:lvlText w:val=""/>
      <w:lvlJc w:val="left"/>
      <w:pPr>
        <w:ind w:left="102" w:hanging="252"/>
      </w:pPr>
      <w:rPr>
        <w:rFonts w:ascii="Symbol" w:eastAsia="Times New Roman" w:hAnsi="Symbol" w:hint="default"/>
        <w:sz w:val="24"/>
      </w:rPr>
    </w:lvl>
    <w:lvl w:ilvl="1" w:tplc="CBA29D62">
      <w:start w:val="1"/>
      <w:numFmt w:val="bullet"/>
      <w:lvlText w:val="•"/>
      <w:lvlJc w:val="left"/>
      <w:pPr>
        <w:ind w:left="467" w:hanging="252"/>
      </w:pPr>
      <w:rPr>
        <w:rFonts w:hint="default"/>
      </w:rPr>
    </w:lvl>
    <w:lvl w:ilvl="2" w:tplc="438E1CEA">
      <w:start w:val="1"/>
      <w:numFmt w:val="bullet"/>
      <w:lvlText w:val="•"/>
      <w:lvlJc w:val="left"/>
      <w:pPr>
        <w:ind w:left="831" w:hanging="252"/>
      </w:pPr>
      <w:rPr>
        <w:rFonts w:hint="default"/>
      </w:rPr>
    </w:lvl>
    <w:lvl w:ilvl="3" w:tplc="82AC9B28">
      <w:start w:val="1"/>
      <w:numFmt w:val="bullet"/>
      <w:lvlText w:val="•"/>
      <w:lvlJc w:val="left"/>
      <w:pPr>
        <w:ind w:left="1196" w:hanging="252"/>
      </w:pPr>
      <w:rPr>
        <w:rFonts w:hint="default"/>
      </w:rPr>
    </w:lvl>
    <w:lvl w:ilvl="4" w:tplc="DD3608A4">
      <w:start w:val="1"/>
      <w:numFmt w:val="bullet"/>
      <w:lvlText w:val="•"/>
      <w:lvlJc w:val="left"/>
      <w:pPr>
        <w:ind w:left="1561" w:hanging="252"/>
      </w:pPr>
      <w:rPr>
        <w:rFonts w:hint="default"/>
      </w:rPr>
    </w:lvl>
    <w:lvl w:ilvl="5" w:tplc="DAEE8D02">
      <w:start w:val="1"/>
      <w:numFmt w:val="bullet"/>
      <w:lvlText w:val="•"/>
      <w:lvlJc w:val="left"/>
      <w:pPr>
        <w:ind w:left="1926" w:hanging="252"/>
      </w:pPr>
      <w:rPr>
        <w:rFonts w:hint="default"/>
      </w:rPr>
    </w:lvl>
    <w:lvl w:ilvl="6" w:tplc="10747FFC">
      <w:start w:val="1"/>
      <w:numFmt w:val="bullet"/>
      <w:lvlText w:val="•"/>
      <w:lvlJc w:val="left"/>
      <w:pPr>
        <w:ind w:left="2291" w:hanging="252"/>
      </w:pPr>
      <w:rPr>
        <w:rFonts w:hint="default"/>
      </w:rPr>
    </w:lvl>
    <w:lvl w:ilvl="7" w:tplc="840405BE">
      <w:start w:val="1"/>
      <w:numFmt w:val="bullet"/>
      <w:lvlText w:val="•"/>
      <w:lvlJc w:val="left"/>
      <w:pPr>
        <w:ind w:left="2655" w:hanging="252"/>
      </w:pPr>
      <w:rPr>
        <w:rFonts w:hint="default"/>
      </w:rPr>
    </w:lvl>
    <w:lvl w:ilvl="8" w:tplc="A4F0FCEC">
      <w:start w:val="1"/>
      <w:numFmt w:val="bullet"/>
      <w:lvlText w:val="•"/>
      <w:lvlJc w:val="left"/>
      <w:pPr>
        <w:ind w:left="3020" w:hanging="252"/>
      </w:pPr>
      <w:rPr>
        <w:rFonts w:hint="default"/>
      </w:rPr>
    </w:lvl>
  </w:abstractNum>
  <w:abstractNum w:abstractNumId="50">
    <w:nsid w:val="62D01065"/>
    <w:multiLevelType w:val="hybridMultilevel"/>
    <w:tmpl w:val="D94CBCEC"/>
    <w:lvl w:ilvl="0" w:tplc="46D4C67A">
      <w:start w:val="1"/>
      <w:numFmt w:val="decimal"/>
      <w:lvlText w:val="%1)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51">
    <w:nsid w:val="6AE1193C"/>
    <w:multiLevelType w:val="hybridMultilevel"/>
    <w:tmpl w:val="CDA003B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746942E7"/>
    <w:multiLevelType w:val="hybridMultilevel"/>
    <w:tmpl w:val="80CA2942"/>
    <w:lvl w:ilvl="0" w:tplc="F6803CE4">
      <w:start w:val="1"/>
      <w:numFmt w:val="upperRoman"/>
      <w:lvlText w:val="%1.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53">
    <w:nsid w:val="7AB37473"/>
    <w:multiLevelType w:val="hybridMultilevel"/>
    <w:tmpl w:val="4C441F36"/>
    <w:lvl w:ilvl="0" w:tplc="D1287D40">
      <w:start w:val="1"/>
      <w:numFmt w:val="bullet"/>
      <w:lvlText w:val="-"/>
      <w:lvlJc w:val="left"/>
      <w:pPr>
        <w:ind w:left="102" w:hanging="291"/>
      </w:pPr>
      <w:rPr>
        <w:rFonts w:ascii="Times New Roman" w:eastAsia="Times New Roman" w:hAnsi="Times New Roman" w:hint="default"/>
        <w:sz w:val="24"/>
      </w:rPr>
    </w:lvl>
    <w:lvl w:ilvl="1" w:tplc="7CBCAA6C">
      <w:start w:val="1"/>
      <w:numFmt w:val="bullet"/>
      <w:lvlText w:val="•"/>
      <w:lvlJc w:val="left"/>
      <w:pPr>
        <w:ind w:left="467" w:hanging="291"/>
      </w:pPr>
      <w:rPr>
        <w:rFonts w:hint="default"/>
      </w:rPr>
    </w:lvl>
    <w:lvl w:ilvl="2" w:tplc="6C0EB128">
      <w:start w:val="1"/>
      <w:numFmt w:val="bullet"/>
      <w:lvlText w:val="•"/>
      <w:lvlJc w:val="left"/>
      <w:pPr>
        <w:ind w:left="831" w:hanging="291"/>
      </w:pPr>
      <w:rPr>
        <w:rFonts w:hint="default"/>
      </w:rPr>
    </w:lvl>
    <w:lvl w:ilvl="3" w:tplc="BD62D628">
      <w:start w:val="1"/>
      <w:numFmt w:val="bullet"/>
      <w:lvlText w:val="•"/>
      <w:lvlJc w:val="left"/>
      <w:pPr>
        <w:ind w:left="1196" w:hanging="291"/>
      </w:pPr>
      <w:rPr>
        <w:rFonts w:hint="default"/>
      </w:rPr>
    </w:lvl>
    <w:lvl w:ilvl="4" w:tplc="5016F662">
      <w:start w:val="1"/>
      <w:numFmt w:val="bullet"/>
      <w:lvlText w:val="•"/>
      <w:lvlJc w:val="left"/>
      <w:pPr>
        <w:ind w:left="1561" w:hanging="291"/>
      </w:pPr>
      <w:rPr>
        <w:rFonts w:hint="default"/>
      </w:rPr>
    </w:lvl>
    <w:lvl w:ilvl="5" w:tplc="AD3EB0D4">
      <w:start w:val="1"/>
      <w:numFmt w:val="bullet"/>
      <w:lvlText w:val="•"/>
      <w:lvlJc w:val="left"/>
      <w:pPr>
        <w:ind w:left="1926" w:hanging="291"/>
      </w:pPr>
      <w:rPr>
        <w:rFonts w:hint="default"/>
      </w:rPr>
    </w:lvl>
    <w:lvl w:ilvl="6" w:tplc="4F421DA8">
      <w:start w:val="1"/>
      <w:numFmt w:val="bullet"/>
      <w:lvlText w:val="•"/>
      <w:lvlJc w:val="left"/>
      <w:pPr>
        <w:ind w:left="2291" w:hanging="291"/>
      </w:pPr>
      <w:rPr>
        <w:rFonts w:hint="default"/>
      </w:rPr>
    </w:lvl>
    <w:lvl w:ilvl="7" w:tplc="2EAA753C">
      <w:start w:val="1"/>
      <w:numFmt w:val="bullet"/>
      <w:lvlText w:val="•"/>
      <w:lvlJc w:val="left"/>
      <w:pPr>
        <w:ind w:left="2655" w:hanging="291"/>
      </w:pPr>
      <w:rPr>
        <w:rFonts w:hint="default"/>
      </w:rPr>
    </w:lvl>
    <w:lvl w:ilvl="8" w:tplc="19D8C322">
      <w:start w:val="1"/>
      <w:numFmt w:val="bullet"/>
      <w:lvlText w:val="•"/>
      <w:lvlJc w:val="left"/>
      <w:pPr>
        <w:ind w:left="3020" w:hanging="291"/>
      </w:pPr>
      <w:rPr>
        <w:rFonts w:hint="default"/>
      </w:rPr>
    </w:lvl>
  </w:abstractNum>
  <w:abstractNum w:abstractNumId="54">
    <w:nsid w:val="7C481DAE"/>
    <w:multiLevelType w:val="multilevel"/>
    <w:tmpl w:val="EBA6FB4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b/>
      </w:rPr>
    </w:lvl>
    <w:lvl w:ilvl="2">
      <w:start w:val="2"/>
      <w:numFmt w:val="decimal"/>
      <w:isLgl/>
      <w:lvlText w:val="%1.%2.%3."/>
      <w:lvlJc w:val="left"/>
      <w:pPr>
        <w:ind w:left="1146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  <w:b/>
      </w:rPr>
    </w:lvl>
  </w:abstractNum>
  <w:abstractNum w:abstractNumId="55">
    <w:nsid w:val="7E5C6EA0"/>
    <w:multiLevelType w:val="multilevel"/>
    <w:tmpl w:val="9C087468"/>
    <w:lvl w:ilvl="0">
      <w:start w:val="1"/>
      <w:numFmt w:val="decimal"/>
      <w:pStyle w:val="a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num w:numId="1">
    <w:abstractNumId w:val="55"/>
  </w:num>
  <w:num w:numId="2">
    <w:abstractNumId w:val="38"/>
  </w:num>
  <w:num w:numId="3">
    <w:abstractNumId w:val="54"/>
  </w:num>
  <w:num w:numId="4">
    <w:abstractNumId w:val="22"/>
  </w:num>
  <w:num w:numId="5">
    <w:abstractNumId w:val="23"/>
  </w:num>
  <w:num w:numId="6">
    <w:abstractNumId w:val="25"/>
  </w:num>
  <w:num w:numId="7">
    <w:abstractNumId w:val="27"/>
  </w:num>
  <w:num w:numId="8">
    <w:abstractNumId w:val="37"/>
  </w:num>
  <w:num w:numId="9">
    <w:abstractNumId w:val="28"/>
  </w:num>
  <w:num w:numId="10">
    <w:abstractNumId w:val="39"/>
  </w:num>
  <w:num w:numId="11">
    <w:abstractNumId w:val="47"/>
  </w:num>
  <w:num w:numId="12">
    <w:abstractNumId w:val="29"/>
  </w:num>
  <w:num w:numId="13">
    <w:abstractNumId w:val="50"/>
  </w:num>
  <w:num w:numId="14">
    <w:abstractNumId w:val="44"/>
  </w:num>
  <w:num w:numId="15">
    <w:abstractNumId w:val="41"/>
  </w:num>
  <w:num w:numId="16">
    <w:abstractNumId w:val="40"/>
  </w:num>
  <w:num w:numId="17">
    <w:abstractNumId w:val="49"/>
  </w:num>
  <w:num w:numId="18">
    <w:abstractNumId w:val="36"/>
  </w:num>
  <w:num w:numId="19">
    <w:abstractNumId w:val="43"/>
  </w:num>
  <w:num w:numId="20">
    <w:abstractNumId w:val="33"/>
  </w:num>
  <w:num w:numId="21">
    <w:abstractNumId w:val="53"/>
  </w:num>
  <w:num w:numId="22">
    <w:abstractNumId w:val="52"/>
  </w:num>
  <w:num w:numId="23">
    <w:abstractNumId w:val="34"/>
  </w:num>
  <w:num w:numId="24">
    <w:abstractNumId w:val="45"/>
  </w:num>
  <w:num w:numId="25">
    <w:abstractNumId w:val="35"/>
  </w:num>
  <w:num w:numId="26">
    <w:abstractNumId w:val="32"/>
  </w:num>
  <w:num w:numId="27">
    <w:abstractNumId w:val="26"/>
  </w:num>
  <w:num w:numId="28">
    <w:abstractNumId w:val="30"/>
  </w:num>
  <w:num w:numId="29">
    <w:abstractNumId w:val="51"/>
  </w:num>
  <w:num w:numId="30">
    <w:abstractNumId w:val="42"/>
  </w:num>
  <w:num w:numId="31">
    <w:abstractNumId w:val="46"/>
  </w:num>
  <w:num w:numId="32">
    <w:abstractNumId w:val="24"/>
  </w:num>
  <w:num w:numId="33">
    <w:abstractNumId w:val="48"/>
  </w:num>
  <w:num w:numId="34">
    <w:abstractNumId w:val="3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A86868"/>
    <w:rsid w:val="000030A5"/>
    <w:rsid w:val="00003480"/>
    <w:rsid w:val="00006405"/>
    <w:rsid w:val="00013BB2"/>
    <w:rsid w:val="00014BA0"/>
    <w:rsid w:val="00021986"/>
    <w:rsid w:val="00031F8A"/>
    <w:rsid w:val="00032E97"/>
    <w:rsid w:val="000334F4"/>
    <w:rsid w:val="0003552C"/>
    <w:rsid w:val="00037200"/>
    <w:rsid w:val="00042299"/>
    <w:rsid w:val="00042C73"/>
    <w:rsid w:val="00043358"/>
    <w:rsid w:val="00043AD2"/>
    <w:rsid w:val="00045058"/>
    <w:rsid w:val="00052CFB"/>
    <w:rsid w:val="00056466"/>
    <w:rsid w:val="00056B46"/>
    <w:rsid w:val="000626E5"/>
    <w:rsid w:val="00062A56"/>
    <w:rsid w:val="00063F89"/>
    <w:rsid w:val="000648E0"/>
    <w:rsid w:val="00064D8A"/>
    <w:rsid w:val="0007226A"/>
    <w:rsid w:val="000765FC"/>
    <w:rsid w:val="00076E8D"/>
    <w:rsid w:val="00077AEC"/>
    <w:rsid w:val="00082CDF"/>
    <w:rsid w:val="000858EE"/>
    <w:rsid w:val="00086BFD"/>
    <w:rsid w:val="0009277C"/>
    <w:rsid w:val="00092EAB"/>
    <w:rsid w:val="00095A7F"/>
    <w:rsid w:val="000A22D4"/>
    <w:rsid w:val="000A2AFA"/>
    <w:rsid w:val="000B06A0"/>
    <w:rsid w:val="000B251B"/>
    <w:rsid w:val="000C1FD2"/>
    <w:rsid w:val="000C6E4C"/>
    <w:rsid w:val="000D6318"/>
    <w:rsid w:val="000D69FD"/>
    <w:rsid w:val="000E2014"/>
    <w:rsid w:val="000E4ECD"/>
    <w:rsid w:val="000E70F3"/>
    <w:rsid w:val="000F056A"/>
    <w:rsid w:val="000F33A7"/>
    <w:rsid w:val="000F4410"/>
    <w:rsid w:val="000F49B4"/>
    <w:rsid w:val="001011F8"/>
    <w:rsid w:val="00104F43"/>
    <w:rsid w:val="0011147A"/>
    <w:rsid w:val="00113F0A"/>
    <w:rsid w:val="001171CC"/>
    <w:rsid w:val="001231C4"/>
    <w:rsid w:val="00123B75"/>
    <w:rsid w:val="00126954"/>
    <w:rsid w:val="001342E5"/>
    <w:rsid w:val="001356A8"/>
    <w:rsid w:val="001469A1"/>
    <w:rsid w:val="001520E7"/>
    <w:rsid w:val="00153453"/>
    <w:rsid w:val="001610A0"/>
    <w:rsid w:val="00163CEB"/>
    <w:rsid w:val="001642A7"/>
    <w:rsid w:val="00166CF7"/>
    <w:rsid w:val="00172880"/>
    <w:rsid w:val="001764C3"/>
    <w:rsid w:val="00177B4C"/>
    <w:rsid w:val="00180803"/>
    <w:rsid w:val="00196934"/>
    <w:rsid w:val="00196B8D"/>
    <w:rsid w:val="001A633B"/>
    <w:rsid w:val="001A6C35"/>
    <w:rsid w:val="001B2098"/>
    <w:rsid w:val="001B34DD"/>
    <w:rsid w:val="001B6BC3"/>
    <w:rsid w:val="001C4A5B"/>
    <w:rsid w:val="001D5C7C"/>
    <w:rsid w:val="001E139E"/>
    <w:rsid w:val="001E1889"/>
    <w:rsid w:val="001E2F89"/>
    <w:rsid w:val="001E405E"/>
    <w:rsid w:val="001E54FF"/>
    <w:rsid w:val="001F0C18"/>
    <w:rsid w:val="001F2A74"/>
    <w:rsid w:val="001F2CA9"/>
    <w:rsid w:val="00204C28"/>
    <w:rsid w:val="0021060D"/>
    <w:rsid w:val="00213128"/>
    <w:rsid w:val="002202C2"/>
    <w:rsid w:val="002247FF"/>
    <w:rsid w:val="0023481D"/>
    <w:rsid w:val="0023551F"/>
    <w:rsid w:val="00235B08"/>
    <w:rsid w:val="0025010D"/>
    <w:rsid w:val="00255054"/>
    <w:rsid w:val="00255C2E"/>
    <w:rsid w:val="002611DF"/>
    <w:rsid w:val="00270539"/>
    <w:rsid w:val="00270A0E"/>
    <w:rsid w:val="00272A73"/>
    <w:rsid w:val="00273CA5"/>
    <w:rsid w:val="00280D3C"/>
    <w:rsid w:val="00283C35"/>
    <w:rsid w:val="00285349"/>
    <w:rsid w:val="00286855"/>
    <w:rsid w:val="002870F7"/>
    <w:rsid w:val="002877CF"/>
    <w:rsid w:val="00296C46"/>
    <w:rsid w:val="002A1327"/>
    <w:rsid w:val="002A7F22"/>
    <w:rsid w:val="002B35DE"/>
    <w:rsid w:val="002B5B68"/>
    <w:rsid w:val="002C4C1B"/>
    <w:rsid w:val="002C6330"/>
    <w:rsid w:val="002D12A1"/>
    <w:rsid w:val="002D5C6F"/>
    <w:rsid w:val="002D7466"/>
    <w:rsid w:val="002E1DF5"/>
    <w:rsid w:val="002E3F46"/>
    <w:rsid w:val="002E7EE6"/>
    <w:rsid w:val="002F21F3"/>
    <w:rsid w:val="002F2D60"/>
    <w:rsid w:val="002F5F9C"/>
    <w:rsid w:val="002F78D3"/>
    <w:rsid w:val="003111C3"/>
    <w:rsid w:val="00317003"/>
    <w:rsid w:val="00335A7D"/>
    <w:rsid w:val="00364636"/>
    <w:rsid w:val="00367658"/>
    <w:rsid w:val="00372D09"/>
    <w:rsid w:val="00375D07"/>
    <w:rsid w:val="00387194"/>
    <w:rsid w:val="003942FD"/>
    <w:rsid w:val="003A0402"/>
    <w:rsid w:val="003B039E"/>
    <w:rsid w:val="003C117E"/>
    <w:rsid w:val="003C1BBF"/>
    <w:rsid w:val="003C2547"/>
    <w:rsid w:val="003C3122"/>
    <w:rsid w:val="003C3613"/>
    <w:rsid w:val="003C6A5E"/>
    <w:rsid w:val="003D11B6"/>
    <w:rsid w:val="003D2F72"/>
    <w:rsid w:val="003D5749"/>
    <w:rsid w:val="003E1238"/>
    <w:rsid w:val="003E1F4A"/>
    <w:rsid w:val="003E4C21"/>
    <w:rsid w:val="003F12AD"/>
    <w:rsid w:val="003F4071"/>
    <w:rsid w:val="003F63CC"/>
    <w:rsid w:val="003F7616"/>
    <w:rsid w:val="003F7B30"/>
    <w:rsid w:val="00401E0B"/>
    <w:rsid w:val="00401E43"/>
    <w:rsid w:val="00403D04"/>
    <w:rsid w:val="00404CAC"/>
    <w:rsid w:val="004074F1"/>
    <w:rsid w:val="00407FDE"/>
    <w:rsid w:val="004171FE"/>
    <w:rsid w:val="00421108"/>
    <w:rsid w:val="0045203F"/>
    <w:rsid w:val="00461E35"/>
    <w:rsid w:val="00472ADC"/>
    <w:rsid w:val="00476998"/>
    <w:rsid w:val="00482E9E"/>
    <w:rsid w:val="00484DE0"/>
    <w:rsid w:val="00487B0C"/>
    <w:rsid w:val="00494330"/>
    <w:rsid w:val="004A57BA"/>
    <w:rsid w:val="004A7793"/>
    <w:rsid w:val="004C21CA"/>
    <w:rsid w:val="004C24F0"/>
    <w:rsid w:val="004C47DD"/>
    <w:rsid w:val="004C5CE6"/>
    <w:rsid w:val="004C77E7"/>
    <w:rsid w:val="004D1970"/>
    <w:rsid w:val="004D53E0"/>
    <w:rsid w:val="004E19F6"/>
    <w:rsid w:val="004E5513"/>
    <w:rsid w:val="004E5848"/>
    <w:rsid w:val="004E586B"/>
    <w:rsid w:val="004F1822"/>
    <w:rsid w:val="004F2510"/>
    <w:rsid w:val="004F5AD2"/>
    <w:rsid w:val="00504687"/>
    <w:rsid w:val="005133A4"/>
    <w:rsid w:val="00513DD8"/>
    <w:rsid w:val="00514362"/>
    <w:rsid w:val="00520628"/>
    <w:rsid w:val="00523DBA"/>
    <w:rsid w:val="00524F8C"/>
    <w:rsid w:val="00525C0A"/>
    <w:rsid w:val="00527DE8"/>
    <w:rsid w:val="00530610"/>
    <w:rsid w:val="005357B3"/>
    <w:rsid w:val="00536E55"/>
    <w:rsid w:val="0054187A"/>
    <w:rsid w:val="005452F2"/>
    <w:rsid w:val="005506FB"/>
    <w:rsid w:val="0057013D"/>
    <w:rsid w:val="00572FD2"/>
    <w:rsid w:val="005769CF"/>
    <w:rsid w:val="005821DD"/>
    <w:rsid w:val="005823CD"/>
    <w:rsid w:val="00593E91"/>
    <w:rsid w:val="005948B0"/>
    <w:rsid w:val="00597671"/>
    <w:rsid w:val="005A2035"/>
    <w:rsid w:val="005A2C09"/>
    <w:rsid w:val="005A2C94"/>
    <w:rsid w:val="005A71F2"/>
    <w:rsid w:val="005C22E7"/>
    <w:rsid w:val="005C34B3"/>
    <w:rsid w:val="005C4A3B"/>
    <w:rsid w:val="005C7332"/>
    <w:rsid w:val="005D6730"/>
    <w:rsid w:val="005D7F49"/>
    <w:rsid w:val="005E4389"/>
    <w:rsid w:val="005E5E08"/>
    <w:rsid w:val="005E7561"/>
    <w:rsid w:val="005F200B"/>
    <w:rsid w:val="005F498D"/>
    <w:rsid w:val="00601A25"/>
    <w:rsid w:val="006038ED"/>
    <w:rsid w:val="00604472"/>
    <w:rsid w:val="00610E73"/>
    <w:rsid w:val="00610F84"/>
    <w:rsid w:val="0061344D"/>
    <w:rsid w:val="0061373A"/>
    <w:rsid w:val="00620D7C"/>
    <w:rsid w:val="0062368F"/>
    <w:rsid w:val="00624263"/>
    <w:rsid w:val="006342EB"/>
    <w:rsid w:val="00636204"/>
    <w:rsid w:val="00636737"/>
    <w:rsid w:val="00645234"/>
    <w:rsid w:val="00654568"/>
    <w:rsid w:val="00662F64"/>
    <w:rsid w:val="006747C5"/>
    <w:rsid w:val="00684093"/>
    <w:rsid w:val="0068470D"/>
    <w:rsid w:val="0069119E"/>
    <w:rsid w:val="00697435"/>
    <w:rsid w:val="006A0A26"/>
    <w:rsid w:val="006A0ECF"/>
    <w:rsid w:val="006A5415"/>
    <w:rsid w:val="006A6216"/>
    <w:rsid w:val="006A7CCE"/>
    <w:rsid w:val="006B0869"/>
    <w:rsid w:val="006B5D28"/>
    <w:rsid w:val="006D0E41"/>
    <w:rsid w:val="006F5E60"/>
    <w:rsid w:val="006F6E59"/>
    <w:rsid w:val="00700924"/>
    <w:rsid w:val="00713B10"/>
    <w:rsid w:val="00714A62"/>
    <w:rsid w:val="007264E3"/>
    <w:rsid w:val="007267FF"/>
    <w:rsid w:val="00726AF8"/>
    <w:rsid w:val="0073246D"/>
    <w:rsid w:val="00732BEB"/>
    <w:rsid w:val="00742E50"/>
    <w:rsid w:val="007502B1"/>
    <w:rsid w:val="00750C0B"/>
    <w:rsid w:val="0075203B"/>
    <w:rsid w:val="0075381D"/>
    <w:rsid w:val="00755EB3"/>
    <w:rsid w:val="00756F26"/>
    <w:rsid w:val="00757285"/>
    <w:rsid w:val="007600FD"/>
    <w:rsid w:val="0076556D"/>
    <w:rsid w:val="007658A2"/>
    <w:rsid w:val="00773FAE"/>
    <w:rsid w:val="00776351"/>
    <w:rsid w:val="0078642E"/>
    <w:rsid w:val="0078765B"/>
    <w:rsid w:val="007A7B83"/>
    <w:rsid w:val="007B2A65"/>
    <w:rsid w:val="007B3F6E"/>
    <w:rsid w:val="007B4D65"/>
    <w:rsid w:val="007B6EE3"/>
    <w:rsid w:val="007B7881"/>
    <w:rsid w:val="007C0AD5"/>
    <w:rsid w:val="007C0B66"/>
    <w:rsid w:val="007C30AE"/>
    <w:rsid w:val="007D2513"/>
    <w:rsid w:val="007D5639"/>
    <w:rsid w:val="007D7F81"/>
    <w:rsid w:val="007F48C9"/>
    <w:rsid w:val="007F692A"/>
    <w:rsid w:val="007F6B40"/>
    <w:rsid w:val="007F6E78"/>
    <w:rsid w:val="00802224"/>
    <w:rsid w:val="00802603"/>
    <w:rsid w:val="00802BF3"/>
    <w:rsid w:val="008036E3"/>
    <w:rsid w:val="00803A36"/>
    <w:rsid w:val="00813A47"/>
    <w:rsid w:val="00813E4C"/>
    <w:rsid w:val="00816B21"/>
    <w:rsid w:val="00830EAA"/>
    <w:rsid w:val="00832E76"/>
    <w:rsid w:val="008346B3"/>
    <w:rsid w:val="008375F6"/>
    <w:rsid w:val="00845199"/>
    <w:rsid w:val="0085028F"/>
    <w:rsid w:val="00851408"/>
    <w:rsid w:val="00853666"/>
    <w:rsid w:val="00857086"/>
    <w:rsid w:val="00857343"/>
    <w:rsid w:val="00860DF5"/>
    <w:rsid w:val="00862061"/>
    <w:rsid w:val="00863A49"/>
    <w:rsid w:val="00866E80"/>
    <w:rsid w:val="00867AC8"/>
    <w:rsid w:val="008707DD"/>
    <w:rsid w:val="00870A83"/>
    <w:rsid w:val="00872715"/>
    <w:rsid w:val="00891948"/>
    <w:rsid w:val="00892AB8"/>
    <w:rsid w:val="008A1906"/>
    <w:rsid w:val="008A31CF"/>
    <w:rsid w:val="008B10F5"/>
    <w:rsid w:val="008B72BA"/>
    <w:rsid w:val="008D07AB"/>
    <w:rsid w:val="008D45E0"/>
    <w:rsid w:val="008E1AFA"/>
    <w:rsid w:val="008F2195"/>
    <w:rsid w:val="008F42E0"/>
    <w:rsid w:val="008F505D"/>
    <w:rsid w:val="008F7A66"/>
    <w:rsid w:val="009000D0"/>
    <w:rsid w:val="009007F8"/>
    <w:rsid w:val="00902F80"/>
    <w:rsid w:val="00904823"/>
    <w:rsid w:val="00931387"/>
    <w:rsid w:val="009334A7"/>
    <w:rsid w:val="00934859"/>
    <w:rsid w:val="009348C5"/>
    <w:rsid w:val="00935D77"/>
    <w:rsid w:val="00937749"/>
    <w:rsid w:val="00937E98"/>
    <w:rsid w:val="00951010"/>
    <w:rsid w:val="00951689"/>
    <w:rsid w:val="00955107"/>
    <w:rsid w:val="00966385"/>
    <w:rsid w:val="0096691A"/>
    <w:rsid w:val="00970B44"/>
    <w:rsid w:val="00977A42"/>
    <w:rsid w:val="009831A7"/>
    <w:rsid w:val="00985AAB"/>
    <w:rsid w:val="009A0261"/>
    <w:rsid w:val="009A0C8E"/>
    <w:rsid w:val="009A0E58"/>
    <w:rsid w:val="009A19C4"/>
    <w:rsid w:val="009A1AE6"/>
    <w:rsid w:val="009A2DE1"/>
    <w:rsid w:val="009A3E3B"/>
    <w:rsid w:val="009B08AB"/>
    <w:rsid w:val="009B401E"/>
    <w:rsid w:val="009B588E"/>
    <w:rsid w:val="009B6E5F"/>
    <w:rsid w:val="009B70D9"/>
    <w:rsid w:val="009B72EF"/>
    <w:rsid w:val="009C0256"/>
    <w:rsid w:val="009C29B4"/>
    <w:rsid w:val="009D0F2C"/>
    <w:rsid w:val="009D1DA6"/>
    <w:rsid w:val="009D57D8"/>
    <w:rsid w:val="009E0002"/>
    <w:rsid w:val="009E13C8"/>
    <w:rsid w:val="00A12D44"/>
    <w:rsid w:val="00A13B31"/>
    <w:rsid w:val="00A14C05"/>
    <w:rsid w:val="00A16098"/>
    <w:rsid w:val="00A17A45"/>
    <w:rsid w:val="00A25C30"/>
    <w:rsid w:val="00A2764E"/>
    <w:rsid w:val="00A30F91"/>
    <w:rsid w:val="00A40828"/>
    <w:rsid w:val="00A4490D"/>
    <w:rsid w:val="00A456F6"/>
    <w:rsid w:val="00A45E0F"/>
    <w:rsid w:val="00A46E52"/>
    <w:rsid w:val="00A5172D"/>
    <w:rsid w:val="00A51B59"/>
    <w:rsid w:val="00A53BF9"/>
    <w:rsid w:val="00A54448"/>
    <w:rsid w:val="00A804AB"/>
    <w:rsid w:val="00A84D87"/>
    <w:rsid w:val="00A8613B"/>
    <w:rsid w:val="00A86868"/>
    <w:rsid w:val="00A90B54"/>
    <w:rsid w:val="00A91096"/>
    <w:rsid w:val="00A921F5"/>
    <w:rsid w:val="00A95DDA"/>
    <w:rsid w:val="00A96422"/>
    <w:rsid w:val="00A97DEE"/>
    <w:rsid w:val="00AA1691"/>
    <w:rsid w:val="00AB36A3"/>
    <w:rsid w:val="00AB76FE"/>
    <w:rsid w:val="00AC24C5"/>
    <w:rsid w:val="00AC6042"/>
    <w:rsid w:val="00AC6463"/>
    <w:rsid w:val="00AD296E"/>
    <w:rsid w:val="00AF10C0"/>
    <w:rsid w:val="00AF5394"/>
    <w:rsid w:val="00AF7E74"/>
    <w:rsid w:val="00B12FE5"/>
    <w:rsid w:val="00B13D13"/>
    <w:rsid w:val="00B1723F"/>
    <w:rsid w:val="00B25572"/>
    <w:rsid w:val="00B26015"/>
    <w:rsid w:val="00B44DC1"/>
    <w:rsid w:val="00B45F61"/>
    <w:rsid w:val="00B4679D"/>
    <w:rsid w:val="00B507BF"/>
    <w:rsid w:val="00B52AC8"/>
    <w:rsid w:val="00B62C8F"/>
    <w:rsid w:val="00B6524C"/>
    <w:rsid w:val="00B75CE6"/>
    <w:rsid w:val="00B7764A"/>
    <w:rsid w:val="00B80310"/>
    <w:rsid w:val="00B8406B"/>
    <w:rsid w:val="00B8781B"/>
    <w:rsid w:val="00B90934"/>
    <w:rsid w:val="00B9197D"/>
    <w:rsid w:val="00B94DCF"/>
    <w:rsid w:val="00BA4685"/>
    <w:rsid w:val="00BA54B1"/>
    <w:rsid w:val="00BA5E23"/>
    <w:rsid w:val="00BB08BF"/>
    <w:rsid w:val="00BB425B"/>
    <w:rsid w:val="00BB4AC9"/>
    <w:rsid w:val="00BB4AD2"/>
    <w:rsid w:val="00BE2E33"/>
    <w:rsid w:val="00BE5EEC"/>
    <w:rsid w:val="00BE6AE1"/>
    <w:rsid w:val="00C03EE7"/>
    <w:rsid w:val="00C06DD5"/>
    <w:rsid w:val="00C078F0"/>
    <w:rsid w:val="00C11A79"/>
    <w:rsid w:val="00C12A7F"/>
    <w:rsid w:val="00C242A8"/>
    <w:rsid w:val="00C2459D"/>
    <w:rsid w:val="00C27C39"/>
    <w:rsid w:val="00C30238"/>
    <w:rsid w:val="00C314F7"/>
    <w:rsid w:val="00C315F5"/>
    <w:rsid w:val="00C327DD"/>
    <w:rsid w:val="00C344A2"/>
    <w:rsid w:val="00C4045E"/>
    <w:rsid w:val="00C4431A"/>
    <w:rsid w:val="00C536FF"/>
    <w:rsid w:val="00C60D30"/>
    <w:rsid w:val="00C6181E"/>
    <w:rsid w:val="00C65139"/>
    <w:rsid w:val="00C7337F"/>
    <w:rsid w:val="00C7718E"/>
    <w:rsid w:val="00C86189"/>
    <w:rsid w:val="00C90786"/>
    <w:rsid w:val="00C91094"/>
    <w:rsid w:val="00C93561"/>
    <w:rsid w:val="00C95B7C"/>
    <w:rsid w:val="00CA1725"/>
    <w:rsid w:val="00CC4730"/>
    <w:rsid w:val="00CC7F6A"/>
    <w:rsid w:val="00CD3E8A"/>
    <w:rsid w:val="00CD4C57"/>
    <w:rsid w:val="00CD511F"/>
    <w:rsid w:val="00CF0B56"/>
    <w:rsid w:val="00CF3C2F"/>
    <w:rsid w:val="00CF41B9"/>
    <w:rsid w:val="00D020E8"/>
    <w:rsid w:val="00D050AA"/>
    <w:rsid w:val="00D078C1"/>
    <w:rsid w:val="00D07F35"/>
    <w:rsid w:val="00D20A03"/>
    <w:rsid w:val="00D2165F"/>
    <w:rsid w:val="00D242C5"/>
    <w:rsid w:val="00D2445A"/>
    <w:rsid w:val="00D248BF"/>
    <w:rsid w:val="00D25A37"/>
    <w:rsid w:val="00D31A3C"/>
    <w:rsid w:val="00D43845"/>
    <w:rsid w:val="00D5309C"/>
    <w:rsid w:val="00D556B7"/>
    <w:rsid w:val="00D7228A"/>
    <w:rsid w:val="00D73F20"/>
    <w:rsid w:val="00D76D9B"/>
    <w:rsid w:val="00D84EFB"/>
    <w:rsid w:val="00D9436A"/>
    <w:rsid w:val="00DA1BAC"/>
    <w:rsid w:val="00DA619F"/>
    <w:rsid w:val="00DB0DB3"/>
    <w:rsid w:val="00DB6EC0"/>
    <w:rsid w:val="00DC052D"/>
    <w:rsid w:val="00DC06D1"/>
    <w:rsid w:val="00DC11A9"/>
    <w:rsid w:val="00DD1E73"/>
    <w:rsid w:val="00DD1FAA"/>
    <w:rsid w:val="00DD3521"/>
    <w:rsid w:val="00DD65EC"/>
    <w:rsid w:val="00DE098A"/>
    <w:rsid w:val="00DE39BD"/>
    <w:rsid w:val="00DE43B3"/>
    <w:rsid w:val="00DE582A"/>
    <w:rsid w:val="00DF0F18"/>
    <w:rsid w:val="00DF61FE"/>
    <w:rsid w:val="00DF67EA"/>
    <w:rsid w:val="00DF6A99"/>
    <w:rsid w:val="00E0276D"/>
    <w:rsid w:val="00E10F6C"/>
    <w:rsid w:val="00E14D8A"/>
    <w:rsid w:val="00E15CC3"/>
    <w:rsid w:val="00E16BC6"/>
    <w:rsid w:val="00E16D8E"/>
    <w:rsid w:val="00E240C7"/>
    <w:rsid w:val="00E4000C"/>
    <w:rsid w:val="00E4403B"/>
    <w:rsid w:val="00E462B4"/>
    <w:rsid w:val="00E4640C"/>
    <w:rsid w:val="00E52228"/>
    <w:rsid w:val="00E62367"/>
    <w:rsid w:val="00E64F16"/>
    <w:rsid w:val="00E6501E"/>
    <w:rsid w:val="00E663F9"/>
    <w:rsid w:val="00E734EE"/>
    <w:rsid w:val="00E7438C"/>
    <w:rsid w:val="00E86625"/>
    <w:rsid w:val="00E96CBF"/>
    <w:rsid w:val="00EA1A82"/>
    <w:rsid w:val="00EA6B06"/>
    <w:rsid w:val="00EB10DA"/>
    <w:rsid w:val="00EB6AD3"/>
    <w:rsid w:val="00EC19F3"/>
    <w:rsid w:val="00EC3C8F"/>
    <w:rsid w:val="00EC46DB"/>
    <w:rsid w:val="00EC7F90"/>
    <w:rsid w:val="00ED726E"/>
    <w:rsid w:val="00EE2443"/>
    <w:rsid w:val="00EE79C0"/>
    <w:rsid w:val="00EF13AC"/>
    <w:rsid w:val="00EF5054"/>
    <w:rsid w:val="00F003BD"/>
    <w:rsid w:val="00F0266B"/>
    <w:rsid w:val="00F075AB"/>
    <w:rsid w:val="00F07C58"/>
    <w:rsid w:val="00F151CE"/>
    <w:rsid w:val="00F16089"/>
    <w:rsid w:val="00F25254"/>
    <w:rsid w:val="00F3370E"/>
    <w:rsid w:val="00F3704A"/>
    <w:rsid w:val="00F5220F"/>
    <w:rsid w:val="00F542EF"/>
    <w:rsid w:val="00F555A2"/>
    <w:rsid w:val="00F60AFB"/>
    <w:rsid w:val="00F67F62"/>
    <w:rsid w:val="00F701B3"/>
    <w:rsid w:val="00F702B5"/>
    <w:rsid w:val="00F7373D"/>
    <w:rsid w:val="00F82D02"/>
    <w:rsid w:val="00F839F3"/>
    <w:rsid w:val="00F84D99"/>
    <w:rsid w:val="00F87F64"/>
    <w:rsid w:val="00F906D1"/>
    <w:rsid w:val="00F908B9"/>
    <w:rsid w:val="00F910D1"/>
    <w:rsid w:val="00F92658"/>
    <w:rsid w:val="00F95D1A"/>
    <w:rsid w:val="00F973AC"/>
    <w:rsid w:val="00FA2F79"/>
    <w:rsid w:val="00FB1077"/>
    <w:rsid w:val="00FB1365"/>
    <w:rsid w:val="00FB5554"/>
    <w:rsid w:val="00FB687B"/>
    <w:rsid w:val="00FB7D1F"/>
    <w:rsid w:val="00FC32BC"/>
    <w:rsid w:val="00FC37F2"/>
    <w:rsid w:val="00FC4AAB"/>
    <w:rsid w:val="00FC572B"/>
    <w:rsid w:val="00FD2133"/>
    <w:rsid w:val="00FD57C2"/>
    <w:rsid w:val="00FD698D"/>
    <w:rsid w:val="00FD6FF4"/>
    <w:rsid w:val="00FD7D0A"/>
    <w:rsid w:val="00FE1B77"/>
    <w:rsid w:val="00FE226D"/>
    <w:rsid w:val="00FF41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Table Grid 1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7013D"/>
  </w:style>
  <w:style w:type="paragraph" w:styleId="1">
    <w:name w:val="heading 1"/>
    <w:basedOn w:val="a0"/>
    <w:next w:val="a0"/>
    <w:link w:val="10"/>
    <w:uiPriority w:val="99"/>
    <w:qFormat/>
    <w:rsid w:val="00A8686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A86868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9"/>
    <w:unhideWhenUsed/>
    <w:qFormat/>
    <w:rsid w:val="00A86868"/>
    <w:pPr>
      <w:keepNext/>
      <w:keepLines/>
      <w:spacing w:before="200" w:after="0" w:line="240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0"/>
      <w:szCs w:val="20"/>
    </w:rPr>
  </w:style>
  <w:style w:type="paragraph" w:styleId="4">
    <w:name w:val="heading 4"/>
    <w:basedOn w:val="a0"/>
    <w:next w:val="a0"/>
    <w:link w:val="40"/>
    <w:uiPriority w:val="9"/>
    <w:unhideWhenUsed/>
    <w:qFormat/>
    <w:rsid w:val="00A8686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link w:val="50"/>
    <w:uiPriority w:val="9"/>
    <w:qFormat/>
    <w:rsid w:val="00A86868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7">
    <w:name w:val="heading 7"/>
    <w:basedOn w:val="a0"/>
    <w:next w:val="a0"/>
    <w:link w:val="70"/>
    <w:semiHidden/>
    <w:unhideWhenUsed/>
    <w:qFormat/>
    <w:rsid w:val="00A86868"/>
    <w:pPr>
      <w:spacing w:before="240" w:after="60" w:line="240" w:lineRule="auto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A86868"/>
    <w:pPr>
      <w:spacing w:before="240" w:after="60" w:line="240" w:lineRule="auto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A86868"/>
    <w:pPr>
      <w:spacing w:before="240" w:after="60" w:line="240" w:lineRule="auto"/>
      <w:outlineLvl w:val="8"/>
    </w:pPr>
    <w:rPr>
      <w:rFonts w:ascii="Cambria" w:eastAsia="Times New Roman" w:hAnsi="Cambria" w:cs="Times New Roman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List Paragraph"/>
    <w:basedOn w:val="a0"/>
    <w:uiPriority w:val="34"/>
    <w:qFormat/>
    <w:rsid w:val="00A86868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rmal (Web)"/>
    <w:basedOn w:val="a0"/>
    <w:uiPriority w:val="99"/>
    <w:rsid w:val="00A86868"/>
    <w:pPr>
      <w:spacing w:before="100" w:beforeAutospacing="1" w:after="100" w:afterAutospacing="1" w:line="240" w:lineRule="auto"/>
    </w:pPr>
    <w:rPr>
      <w:rFonts w:ascii="Arial Unicode MS" w:eastAsia="Arial Unicode MS" w:hAnsi="Arial" w:cs="Arial Unicode MS"/>
      <w:sz w:val="24"/>
      <w:szCs w:val="24"/>
    </w:rPr>
  </w:style>
  <w:style w:type="character" w:customStyle="1" w:styleId="10">
    <w:name w:val="Заголовок 1 Знак"/>
    <w:basedOn w:val="a1"/>
    <w:link w:val="1"/>
    <w:uiPriority w:val="99"/>
    <w:rsid w:val="00A86868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rsid w:val="00A8686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9"/>
    <w:rsid w:val="00A86868"/>
    <w:rPr>
      <w:rFonts w:asciiTheme="majorHAnsi" w:eastAsiaTheme="majorEastAsia" w:hAnsiTheme="majorHAnsi" w:cstheme="majorBidi"/>
      <w:b/>
      <w:bCs/>
      <w:color w:val="4F81BD" w:themeColor="accent1"/>
      <w:sz w:val="20"/>
      <w:szCs w:val="20"/>
    </w:rPr>
  </w:style>
  <w:style w:type="character" w:customStyle="1" w:styleId="40">
    <w:name w:val="Заголовок 4 Знак"/>
    <w:basedOn w:val="a1"/>
    <w:link w:val="4"/>
    <w:uiPriority w:val="9"/>
    <w:rsid w:val="00A8686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rsid w:val="00A86868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70">
    <w:name w:val="Заголовок 7 Знак"/>
    <w:basedOn w:val="a1"/>
    <w:link w:val="7"/>
    <w:semiHidden/>
    <w:rsid w:val="00A86868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1"/>
    <w:link w:val="8"/>
    <w:uiPriority w:val="9"/>
    <w:semiHidden/>
    <w:rsid w:val="00A86868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uiPriority w:val="9"/>
    <w:semiHidden/>
    <w:rsid w:val="00A86868"/>
    <w:rPr>
      <w:rFonts w:ascii="Cambria" w:eastAsia="Times New Roman" w:hAnsi="Cambria" w:cs="Times New Roman"/>
    </w:rPr>
  </w:style>
  <w:style w:type="paragraph" w:styleId="a6">
    <w:name w:val="footnote text"/>
    <w:basedOn w:val="a0"/>
    <w:link w:val="a7"/>
    <w:uiPriority w:val="99"/>
    <w:unhideWhenUsed/>
    <w:rsid w:val="00A868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Текст сноски Знак"/>
    <w:basedOn w:val="a1"/>
    <w:link w:val="a6"/>
    <w:uiPriority w:val="99"/>
    <w:rsid w:val="00A86868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No Spacing"/>
    <w:link w:val="a9"/>
    <w:uiPriority w:val="1"/>
    <w:qFormat/>
    <w:rsid w:val="00A86868"/>
    <w:pPr>
      <w:spacing w:after="0" w:line="240" w:lineRule="auto"/>
    </w:pPr>
    <w:rPr>
      <w:rFonts w:ascii="Times New Roman" w:eastAsia="Times New Roman" w:hAnsi="Times New Roman" w:cs="Times New Roman"/>
      <w:color w:val="000000"/>
      <w:w w:val="90"/>
      <w:sz w:val="28"/>
      <w:szCs w:val="28"/>
    </w:rPr>
  </w:style>
  <w:style w:type="paragraph" w:styleId="aa">
    <w:name w:val="Plain Text"/>
    <w:basedOn w:val="a0"/>
    <w:link w:val="ab"/>
    <w:unhideWhenUsed/>
    <w:rsid w:val="00A86868"/>
    <w:pPr>
      <w:spacing w:after="0" w:line="240" w:lineRule="auto"/>
    </w:pPr>
    <w:rPr>
      <w:rFonts w:ascii="Courier New" w:eastAsia="Calibri" w:hAnsi="Courier New" w:cs="Times New Roman"/>
      <w:sz w:val="20"/>
      <w:szCs w:val="20"/>
    </w:rPr>
  </w:style>
  <w:style w:type="character" w:customStyle="1" w:styleId="ab">
    <w:name w:val="Текст Знак"/>
    <w:basedOn w:val="a1"/>
    <w:link w:val="aa"/>
    <w:rsid w:val="00A86868"/>
    <w:rPr>
      <w:rFonts w:ascii="Courier New" w:eastAsia="Calibri" w:hAnsi="Courier New" w:cs="Times New Roman"/>
      <w:sz w:val="20"/>
      <w:szCs w:val="20"/>
    </w:rPr>
  </w:style>
  <w:style w:type="character" w:customStyle="1" w:styleId="apple-style-span">
    <w:name w:val="apple-style-span"/>
    <w:basedOn w:val="a1"/>
    <w:rsid w:val="00A86868"/>
  </w:style>
  <w:style w:type="character" w:styleId="ac">
    <w:name w:val="Hyperlink"/>
    <w:uiPriority w:val="99"/>
    <w:unhideWhenUsed/>
    <w:rsid w:val="00A86868"/>
    <w:rPr>
      <w:color w:val="0000FF"/>
      <w:u w:val="single"/>
    </w:rPr>
  </w:style>
  <w:style w:type="character" w:customStyle="1" w:styleId="apple-converted-space">
    <w:name w:val="apple-converted-space"/>
    <w:basedOn w:val="a1"/>
    <w:rsid w:val="00A86868"/>
  </w:style>
  <w:style w:type="paragraph" w:styleId="ad">
    <w:name w:val="header"/>
    <w:basedOn w:val="a0"/>
    <w:link w:val="ae"/>
    <w:uiPriority w:val="99"/>
    <w:unhideWhenUsed/>
    <w:rsid w:val="00A8686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Верхний колонтитул Знак"/>
    <w:basedOn w:val="a1"/>
    <w:link w:val="ad"/>
    <w:uiPriority w:val="99"/>
    <w:rsid w:val="00A86868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footer"/>
    <w:basedOn w:val="a0"/>
    <w:link w:val="af0"/>
    <w:uiPriority w:val="99"/>
    <w:unhideWhenUsed/>
    <w:rsid w:val="00A86868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Нижний колонтитул Знак"/>
    <w:basedOn w:val="a1"/>
    <w:link w:val="af"/>
    <w:uiPriority w:val="99"/>
    <w:rsid w:val="00A86868"/>
    <w:rPr>
      <w:rFonts w:ascii="Times New Roman" w:eastAsia="Times New Roman" w:hAnsi="Times New Roman" w:cs="Times New Roman"/>
      <w:sz w:val="20"/>
      <w:szCs w:val="20"/>
    </w:rPr>
  </w:style>
  <w:style w:type="table" w:styleId="af1">
    <w:name w:val="Table Grid"/>
    <w:basedOn w:val="a2"/>
    <w:uiPriority w:val="39"/>
    <w:rsid w:val="00A86868"/>
    <w:pPr>
      <w:spacing w:after="0" w:line="240" w:lineRule="auto"/>
    </w:pPr>
    <w:rPr>
      <w:rFonts w:ascii="Times New Roman" w:eastAsiaTheme="minorHAnsi" w:hAnsi="Times New Roman" w:cs="Times New Roman"/>
      <w:color w:val="000000" w:themeColor="text1"/>
      <w:sz w:val="28"/>
      <w:szCs w:val="28"/>
      <w:u w:val="single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SpacingChar">
    <w:name w:val="No Spacing Char"/>
    <w:basedOn w:val="a1"/>
    <w:link w:val="11"/>
    <w:locked/>
    <w:rsid w:val="00A86868"/>
    <w:rPr>
      <w:rFonts w:ascii="Calibri" w:hAnsi="Calibri"/>
    </w:rPr>
  </w:style>
  <w:style w:type="paragraph" w:customStyle="1" w:styleId="11">
    <w:name w:val="Без интервала1"/>
    <w:link w:val="NoSpacingChar"/>
    <w:rsid w:val="00A86868"/>
    <w:pPr>
      <w:spacing w:after="0" w:line="240" w:lineRule="auto"/>
    </w:pPr>
    <w:rPr>
      <w:rFonts w:ascii="Calibri" w:hAnsi="Calibri"/>
    </w:rPr>
  </w:style>
  <w:style w:type="character" w:styleId="af2">
    <w:name w:val="FollowedHyperlink"/>
    <w:basedOn w:val="a1"/>
    <w:uiPriority w:val="99"/>
    <w:semiHidden/>
    <w:unhideWhenUsed/>
    <w:rsid w:val="00A86868"/>
    <w:rPr>
      <w:color w:val="800080" w:themeColor="followedHyperlink"/>
      <w:u w:val="single"/>
    </w:rPr>
  </w:style>
  <w:style w:type="paragraph" w:styleId="21">
    <w:name w:val="List 2"/>
    <w:basedOn w:val="a0"/>
    <w:rsid w:val="00A86868"/>
    <w:pPr>
      <w:spacing w:after="0" w:line="240" w:lineRule="auto"/>
      <w:ind w:left="566" w:hanging="283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Без интервала Знак"/>
    <w:link w:val="a8"/>
    <w:uiPriority w:val="1"/>
    <w:rsid w:val="00A86868"/>
    <w:rPr>
      <w:rFonts w:ascii="Times New Roman" w:eastAsia="Times New Roman" w:hAnsi="Times New Roman" w:cs="Times New Roman"/>
      <w:color w:val="000000"/>
      <w:w w:val="90"/>
      <w:sz w:val="28"/>
      <w:szCs w:val="28"/>
    </w:rPr>
  </w:style>
  <w:style w:type="character" w:styleId="af3">
    <w:name w:val="footnote reference"/>
    <w:unhideWhenUsed/>
    <w:rsid w:val="00A86868"/>
    <w:rPr>
      <w:vertAlign w:val="superscript"/>
    </w:rPr>
  </w:style>
  <w:style w:type="character" w:styleId="af4">
    <w:name w:val="Strong"/>
    <w:qFormat/>
    <w:rsid w:val="00A86868"/>
    <w:rPr>
      <w:b/>
      <w:bCs/>
    </w:rPr>
  </w:style>
  <w:style w:type="paragraph" w:customStyle="1" w:styleId="12">
    <w:name w:val="Абзац списка1"/>
    <w:basedOn w:val="a0"/>
    <w:rsid w:val="00A86868"/>
    <w:pPr>
      <w:ind w:left="720"/>
    </w:pPr>
    <w:rPr>
      <w:rFonts w:ascii="Calibri" w:eastAsia="Times New Roman" w:hAnsi="Calibri" w:cs="Times New Roman"/>
      <w:lang w:eastAsia="en-US"/>
    </w:rPr>
  </w:style>
  <w:style w:type="paragraph" w:customStyle="1" w:styleId="22">
    <w:name w:val="Без интервала2"/>
    <w:rsid w:val="00A86868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9">
    <w:name w:val="Style9"/>
    <w:basedOn w:val="a0"/>
    <w:rsid w:val="00A86868"/>
    <w:pPr>
      <w:widowControl w:val="0"/>
      <w:autoSpaceDE w:val="0"/>
      <w:autoSpaceDN w:val="0"/>
      <w:adjustRightInd w:val="0"/>
      <w:spacing w:after="0" w:line="322" w:lineRule="exact"/>
      <w:ind w:firstLine="73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8">
    <w:name w:val="Font Style38"/>
    <w:basedOn w:val="a1"/>
    <w:rsid w:val="00A86868"/>
    <w:rPr>
      <w:rFonts w:ascii="Times New Roman" w:hAnsi="Times New Roman" w:cs="Times New Roman"/>
      <w:color w:val="000000"/>
      <w:sz w:val="28"/>
      <w:szCs w:val="28"/>
    </w:rPr>
  </w:style>
  <w:style w:type="character" w:customStyle="1" w:styleId="af5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basedOn w:val="a1"/>
    <w:link w:val="af6"/>
    <w:locked/>
    <w:rsid w:val="00A86868"/>
    <w:rPr>
      <w:sz w:val="24"/>
      <w:szCs w:val="24"/>
    </w:rPr>
  </w:style>
  <w:style w:type="paragraph" w:styleId="af6">
    <w:name w:val="Body Text Indent"/>
    <w:aliases w:val="текст,Основной текст 1,Основной текст 1 Знак Знак Знак,Основной текст 1 Знак"/>
    <w:basedOn w:val="a0"/>
    <w:link w:val="af5"/>
    <w:rsid w:val="00A86868"/>
    <w:pPr>
      <w:spacing w:after="120" w:line="240" w:lineRule="auto"/>
      <w:ind w:left="283"/>
    </w:pPr>
    <w:rPr>
      <w:sz w:val="24"/>
      <w:szCs w:val="24"/>
    </w:rPr>
  </w:style>
  <w:style w:type="character" w:customStyle="1" w:styleId="13">
    <w:name w:val="Основной текст с отступом Знак1"/>
    <w:aliases w:val="текст Знак1,Основной текст 1 Знак2,Основной текст 1 Знак Знак Знак Знак1,Основной текст 1 Знак Знак1"/>
    <w:basedOn w:val="a1"/>
    <w:uiPriority w:val="99"/>
    <w:semiHidden/>
    <w:rsid w:val="00A86868"/>
  </w:style>
  <w:style w:type="character" w:styleId="af7">
    <w:name w:val="page number"/>
    <w:basedOn w:val="a1"/>
    <w:rsid w:val="00A86868"/>
  </w:style>
  <w:style w:type="paragraph" w:customStyle="1" w:styleId="Default">
    <w:name w:val="Default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</w:rPr>
  </w:style>
  <w:style w:type="paragraph" w:styleId="af8">
    <w:name w:val="Revision"/>
    <w:hidden/>
    <w:uiPriority w:val="99"/>
    <w:semiHidden/>
    <w:rsid w:val="00A868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A86868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етка таблицы1"/>
    <w:basedOn w:val="a2"/>
    <w:next w:val="af1"/>
    <w:rsid w:val="00A8686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15">
    <w:name w:val="toc 1"/>
    <w:basedOn w:val="a0"/>
    <w:next w:val="a0"/>
    <w:autoRedefine/>
    <w:uiPriority w:val="39"/>
    <w:rsid w:val="00196B8D"/>
    <w:pPr>
      <w:tabs>
        <w:tab w:val="right" w:leader="dot" w:pos="9269"/>
      </w:tabs>
      <w:spacing w:after="0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23">
    <w:name w:val="toc 2"/>
    <w:basedOn w:val="a0"/>
    <w:next w:val="a0"/>
    <w:autoRedefine/>
    <w:uiPriority w:val="39"/>
    <w:rsid w:val="00A86868"/>
    <w:pPr>
      <w:tabs>
        <w:tab w:val="right" w:leader="dot" w:pos="9269"/>
      </w:tabs>
      <w:spacing w:after="0" w:line="360" w:lineRule="auto"/>
    </w:pPr>
    <w:rPr>
      <w:rFonts w:ascii="Times New Roman" w:eastAsia="Times New Roman" w:hAnsi="Times New Roman" w:cs="Times New Roman"/>
      <w:noProof/>
      <w:sz w:val="28"/>
      <w:szCs w:val="28"/>
    </w:rPr>
  </w:style>
  <w:style w:type="paragraph" w:styleId="31">
    <w:name w:val="toc 3"/>
    <w:basedOn w:val="a0"/>
    <w:next w:val="a0"/>
    <w:autoRedefine/>
    <w:uiPriority w:val="39"/>
    <w:rsid w:val="00A86868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4">
    <w:name w:val="Font Style44"/>
    <w:rsid w:val="00A86868"/>
    <w:rPr>
      <w:rFonts w:ascii="Times New Roman" w:hAnsi="Times New Roman" w:cs="Times New Roman"/>
      <w:sz w:val="26"/>
      <w:szCs w:val="26"/>
    </w:rPr>
  </w:style>
  <w:style w:type="character" w:customStyle="1" w:styleId="af9">
    <w:name w:val="Основной текст_"/>
    <w:link w:val="32"/>
    <w:rsid w:val="00A86868"/>
    <w:rPr>
      <w:sz w:val="27"/>
      <w:szCs w:val="27"/>
      <w:shd w:val="clear" w:color="auto" w:fill="FFFFFF"/>
    </w:rPr>
  </w:style>
  <w:style w:type="paragraph" w:customStyle="1" w:styleId="32">
    <w:name w:val="Основной текст3"/>
    <w:basedOn w:val="a0"/>
    <w:link w:val="af9"/>
    <w:rsid w:val="00A86868"/>
    <w:pPr>
      <w:widowControl w:val="0"/>
      <w:shd w:val="clear" w:color="auto" w:fill="FFFFFF"/>
      <w:spacing w:before="6360" w:after="0" w:line="0" w:lineRule="atLeast"/>
      <w:jc w:val="center"/>
    </w:pPr>
    <w:rPr>
      <w:sz w:val="27"/>
      <w:szCs w:val="27"/>
    </w:rPr>
  </w:style>
  <w:style w:type="paragraph" w:styleId="afa">
    <w:name w:val="List"/>
    <w:basedOn w:val="a0"/>
    <w:rsid w:val="00A86868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8">
    <w:name w:val="Style18"/>
    <w:basedOn w:val="a0"/>
    <w:uiPriority w:val="99"/>
    <w:rsid w:val="00A86868"/>
    <w:pPr>
      <w:widowControl w:val="0"/>
      <w:autoSpaceDE w:val="0"/>
      <w:autoSpaceDN w:val="0"/>
      <w:adjustRightInd w:val="0"/>
      <w:spacing w:after="0" w:line="276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5">
    <w:name w:val="Font Style45"/>
    <w:basedOn w:val="a1"/>
    <w:rsid w:val="00A86868"/>
    <w:rPr>
      <w:rFonts w:ascii="Times New Roman" w:hAnsi="Times New Roman" w:cs="Times New Roman"/>
      <w:b/>
      <w:bCs/>
      <w:sz w:val="22"/>
      <w:szCs w:val="22"/>
    </w:rPr>
  </w:style>
  <w:style w:type="paragraph" w:styleId="afb">
    <w:name w:val="Subtitle"/>
    <w:basedOn w:val="a0"/>
    <w:next w:val="a0"/>
    <w:link w:val="afc"/>
    <w:qFormat/>
    <w:rsid w:val="00A86868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c">
    <w:name w:val="Подзаголовок Знак"/>
    <w:basedOn w:val="a1"/>
    <w:link w:val="afb"/>
    <w:rsid w:val="00A86868"/>
    <w:rPr>
      <w:rFonts w:ascii="Cambria" w:eastAsia="Times New Roman" w:hAnsi="Cambria" w:cs="Times New Roman"/>
      <w:sz w:val="24"/>
      <w:szCs w:val="24"/>
    </w:rPr>
  </w:style>
  <w:style w:type="character" w:customStyle="1" w:styleId="FontStyle48">
    <w:name w:val="Font Style48"/>
    <w:basedOn w:val="a1"/>
    <w:uiPriority w:val="99"/>
    <w:rsid w:val="00A86868"/>
    <w:rPr>
      <w:rFonts w:ascii="Times New Roman" w:hAnsi="Times New Roman" w:cs="Times New Roman"/>
      <w:sz w:val="22"/>
      <w:szCs w:val="22"/>
    </w:rPr>
  </w:style>
  <w:style w:type="paragraph" w:customStyle="1" w:styleId="24">
    <w:name w:val="Абзац списка2"/>
    <w:basedOn w:val="a0"/>
    <w:rsid w:val="00A86868"/>
    <w:pPr>
      <w:ind w:left="720"/>
    </w:pPr>
    <w:rPr>
      <w:rFonts w:ascii="Calibri" w:eastAsia="Times New Roman" w:hAnsi="Calibri" w:cs="Calibri"/>
      <w:lang w:eastAsia="en-US"/>
    </w:rPr>
  </w:style>
  <w:style w:type="paragraph" w:customStyle="1" w:styleId="33">
    <w:name w:val="Без интервала3"/>
    <w:rsid w:val="00A86868"/>
    <w:pPr>
      <w:spacing w:after="0" w:line="240" w:lineRule="auto"/>
    </w:pPr>
    <w:rPr>
      <w:rFonts w:ascii="Calibri" w:eastAsia="Calibri" w:hAnsi="Calibri" w:cs="Times New Roman"/>
    </w:rPr>
  </w:style>
  <w:style w:type="paragraph" w:styleId="afd">
    <w:name w:val="Balloon Text"/>
    <w:basedOn w:val="a0"/>
    <w:link w:val="afe"/>
    <w:uiPriority w:val="99"/>
    <w:semiHidden/>
    <w:unhideWhenUsed/>
    <w:rsid w:val="00A86868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e">
    <w:name w:val="Текст выноски Знак"/>
    <w:basedOn w:val="a1"/>
    <w:link w:val="afd"/>
    <w:uiPriority w:val="99"/>
    <w:semiHidden/>
    <w:rsid w:val="00A86868"/>
    <w:rPr>
      <w:rFonts w:ascii="Tahoma" w:eastAsia="Times New Roman" w:hAnsi="Tahoma" w:cs="Tahoma"/>
      <w:sz w:val="16"/>
      <w:szCs w:val="16"/>
    </w:rPr>
  </w:style>
  <w:style w:type="character" w:styleId="aff">
    <w:name w:val="Subtle Emphasis"/>
    <w:basedOn w:val="a1"/>
    <w:uiPriority w:val="19"/>
    <w:qFormat/>
    <w:rsid w:val="00A86868"/>
    <w:rPr>
      <w:i/>
      <w:iCs/>
      <w:color w:val="808080" w:themeColor="text1" w:themeTint="7F"/>
    </w:rPr>
  </w:style>
  <w:style w:type="paragraph" w:customStyle="1" w:styleId="34">
    <w:name w:val="Знак3"/>
    <w:basedOn w:val="a0"/>
    <w:rsid w:val="00A86868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aff0">
    <w:name w:val="annotation text"/>
    <w:basedOn w:val="a0"/>
    <w:link w:val="aff1"/>
    <w:uiPriority w:val="99"/>
    <w:unhideWhenUsed/>
    <w:rsid w:val="00A868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rsid w:val="00A86868"/>
    <w:rPr>
      <w:rFonts w:ascii="Times New Roman" w:eastAsia="Times New Roman" w:hAnsi="Times New Roman" w:cs="Times New Roman"/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8686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86868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f4">
    <w:name w:val="Body Text"/>
    <w:basedOn w:val="a0"/>
    <w:link w:val="aff5"/>
    <w:rsid w:val="00A8686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f5">
    <w:name w:val="Основной текст Знак"/>
    <w:basedOn w:val="a1"/>
    <w:link w:val="aff4"/>
    <w:rsid w:val="00A86868"/>
    <w:rPr>
      <w:rFonts w:ascii="Times New Roman" w:eastAsia="Times New Roman" w:hAnsi="Times New Roman" w:cs="Times New Roman"/>
      <w:sz w:val="24"/>
      <w:szCs w:val="24"/>
    </w:rPr>
  </w:style>
  <w:style w:type="character" w:customStyle="1" w:styleId="16">
    <w:name w:val="Верхний колонтитул Знак1"/>
    <w:basedOn w:val="a1"/>
    <w:uiPriority w:val="99"/>
    <w:semiHidden/>
    <w:rsid w:val="00A8686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7">
    <w:name w:val="Нижний колонтитул Знак1"/>
    <w:basedOn w:val="a1"/>
    <w:uiPriority w:val="99"/>
    <w:semiHidden/>
    <w:rsid w:val="00A86868"/>
    <w:rPr>
      <w:rFonts w:eastAsiaTheme="minorEastAsia"/>
      <w:lang w:eastAsia="ru-RU"/>
    </w:rPr>
  </w:style>
  <w:style w:type="paragraph" w:customStyle="1" w:styleId="18">
    <w:name w:val="Обычный1"/>
    <w:rsid w:val="00A86868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styleId="25">
    <w:name w:val="Body Text 2"/>
    <w:basedOn w:val="a0"/>
    <w:link w:val="26"/>
    <w:rsid w:val="00A8686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1"/>
    <w:link w:val="25"/>
    <w:rsid w:val="00A86868"/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80">
    <w:name w:val="Font Style80"/>
    <w:rsid w:val="00A86868"/>
    <w:rPr>
      <w:rFonts w:ascii="Times New Roman" w:hAnsi="Times New Roman" w:cs="Times New Roman"/>
      <w:sz w:val="20"/>
      <w:szCs w:val="20"/>
    </w:rPr>
  </w:style>
  <w:style w:type="character" w:customStyle="1" w:styleId="FontStyle70">
    <w:name w:val="Font Style70"/>
    <w:rsid w:val="00A86868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123">
    <w:name w:val="Font Style123"/>
    <w:rsid w:val="00A86868"/>
    <w:rPr>
      <w:rFonts w:ascii="Times New Roman" w:hAnsi="Times New Roman" w:cs="Times New Roman"/>
      <w:sz w:val="22"/>
      <w:szCs w:val="22"/>
    </w:rPr>
  </w:style>
  <w:style w:type="character" w:customStyle="1" w:styleId="FontStyle84">
    <w:name w:val="Font Style84"/>
    <w:rsid w:val="00A86868"/>
    <w:rPr>
      <w:rFonts w:ascii="Arial Narrow" w:hAnsi="Arial Narrow" w:cs="Arial Narrow"/>
      <w:b/>
      <w:bCs/>
      <w:i/>
      <w:iCs/>
      <w:smallCaps/>
      <w:sz w:val="26"/>
      <w:szCs w:val="26"/>
    </w:rPr>
  </w:style>
  <w:style w:type="character" w:customStyle="1" w:styleId="FontStyle74">
    <w:name w:val="Font Style74"/>
    <w:rsid w:val="00A86868"/>
    <w:rPr>
      <w:rFonts w:ascii="Arial Narrow" w:hAnsi="Arial Narrow" w:cs="Arial Narrow"/>
      <w:sz w:val="18"/>
      <w:szCs w:val="18"/>
    </w:rPr>
  </w:style>
  <w:style w:type="character" w:customStyle="1" w:styleId="FontStyle110">
    <w:name w:val="Font Style110"/>
    <w:rsid w:val="00A86868"/>
    <w:rPr>
      <w:rFonts w:ascii="Times New Roman" w:hAnsi="Times New Roman" w:cs="Times New Roman"/>
      <w:sz w:val="18"/>
      <w:szCs w:val="18"/>
    </w:rPr>
  </w:style>
  <w:style w:type="paragraph" w:customStyle="1" w:styleId="Style91">
    <w:name w:val="Style91"/>
    <w:basedOn w:val="a0"/>
    <w:rsid w:val="00A86868"/>
    <w:pPr>
      <w:widowControl w:val="0"/>
      <w:autoSpaceDE w:val="0"/>
      <w:autoSpaceDN w:val="0"/>
      <w:adjustRightInd w:val="0"/>
      <w:spacing w:after="0" w:line="325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7">
    <w:name w:val="Style7"/>
    <w:basedOn w:val="a0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5">
    <w:name w:val="Font Style65"/>
    <w:basedOn w:val="a1"/>
    <w:rsid w:val="00A8686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8">
    <w:name w:val="Font Style68"/>
    <w:basedOn w:val="a1"/>
    <w:rsid w:val="00A86868"/>
    <w:rPr>
      <w:rFonts w:ascii="Arial" w:hAnsi="Arial" w:cs="Arial"/>
      <w:sz w:val="28"/>
      <w:szCs w:val="28"/>
    </w:rPr>
  </w:style>
  <w:style w:type="paragraph" w:customStyle="1" w:styleId="Style25">
    <w:name w:val="Style25"/>
    <w:basedOn w:val="a0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2">
    <w:name w:val="Style22"/>
    <w:basedOn w:val="a0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0"/>
    <w:rsid w:val="00A86868"/>
    <w:pPr>
      <w:widowControl w:val="0"/>
      <w:autoSpaceDE w:val="0"/>
      <w:autoSpaceDN w:val="0"/>
      <w:adjustRightInd w:val="0"/>
      <w:spacing w:after="0" w:line="336" w:lineRule="exact"/>
      <w:ind w:hanging="355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9">
    <w:name w:val="Нет списка1"/>
    <w:next w:val="a3"/>
    <w:uiPriority w:val="99"/>
    <w:semiHidden/>
    <w:rsid w:val="00A86868"/>
  </w:style>
  <w:style w:type="character" w:styleId="aff6">
    <w:name w:val="Emphasis"/>
    <w:qFormat/>
    <w:rsid w:val="00A86868"/>
    <w:rPr>
      <w:i/>
      <w:iCs/>
    </w:rPr>
  </w:style>
  <w:style w:type="paragraph" w:customStyle="1" w:styleId="aff7">
    <w:name w:val="a"/>
    <w:basedOn w:val="a0"/>
    <w:rsid w:val="00A86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cxspmiddle">
    <w:name w:val="acxspmiddle"/>
    <w:basedOn w:val="a0"/>
    <w:rsid w:val="00A86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cxsplast">
    <w:name w:val="acxsplast"/>
    <w:basedOn w:val="a0"/>
    <w:rsid w:val="00A86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8">
    <w:name w:val="Знак Знак Знак"/>
    <w:basedOn w:val="a0"/>
    <w:rsid w:val="00A86868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aff9">
    <w:name w:val="Document Map"/>
    <w:basedOn w:val="a0"/>
    <w:link w:val="affa"/>
    <w:semiHidden/>
    <w:rsid w:val="00A86868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ffa">
    <w:name w:val="Схема документа Знак"/>
    <w:basedOn w:val="a1"/>
    <w:link w:val="aff9"/>
    <w:semiHidden/>
    <w:rsid w:val="00A86868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Style4">
    <w:name w:val="Style4"/>
    <w:basedOn w:val="a0"/>
    <w:uiPriority w:val="99"/>
    <w:rsid w:val="00A86868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uiPriority w:val="99"/>
    <w:rsid w:val="00A8686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3">
    <w:name w:val="Font Style23"/>
    <w:uiPriority w:val="99"/>
    <w:rsid w:val="00A86868"/>
    <w:rPr>
      <w:rFonts w:ascii="Times New Roman" w:hAnsi="Times New Roman" w:cs="Times New Roman"/>
      <w:sz w:val="26"/>
      <w:szCs w:val="26"/>
    </w:rPr>
  </w:style>
  <w:style w:type="paragraph" w:customStyle="1" w:styleId="Style6">
    <w:name w:val="Style6"/>
    <w:basedOn w:val="a0"/>
    <w:uiPriority w:val="99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 Style21"/>
    <w:uiPriority w:val="99"/>
    <w:rsid w:val="00A86868"/>
    <w:rPr>
      <w:rFonts w:ascii="Times New Roman" w:hAnsi="Times New Roman" w:cs="Times New Roman"/>
      <w:spacing w:val="-10"/>
      <w:sz w:val="34"/>
      <w:szCs w:val="34"/>
    </w:rPr>
  </w:style>
  <w:style w:type="paragraph" w:customStyle="1" w:styleId="Style8">
    <w:name w:val="Style8"/>
    <w:basedOn w:val="a0"/>
    <w:uiPriority w:val="99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">
    <w:name w:val="u"/>
    <w:basedOn w:val="a0"/>
    <w:rsid w:val="00A86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Основной текст2"/>
    <w:basedOn w:val="af9"/>
    <w:rsid w:val="00A86868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affb">
    <w:name w:val="Базовый"/>
    <w:rsid w:val="00A86868"/>
    <w:pPr>
      <w:tabs>
        <w:tab w:val="left" w:pos="708"/>
      </w:tabs>
      <w:suppressAutoHyphens/>
    </w:pPr>
    <w:rPr>
      <w:rFonts w:ascii="Times New Roman" w:eastAsia="Times New Roman" w:hAnsi="Times New Roman" w:cs="Times New Roman"/>
      <w:color w:val="00000A"/>
      <w:sz w:val="20"/>
      <w:szCs w:val="20"/>
    </w:rPr>
  </w:style>
  <w:style w:type="paragraph" w:customStyle="1" w:styleId="affc">
    <w:name w:val="Содержимое таблицы"/>
    <w:basedOn w:val="a0"/>
    <w:rsid w:val="00A86868"/>
    <w:pPr>
      <w:widowControl w:val="0"/>
      <w:suppressLineNumbers/>
      <w:suppressAutoHyphens/>
      <w:autoSpaceDE w:val="0"/>
      <w:spacing w:after="0" w:line="240" w:lineRule="auto"/>
    </w:pPr>
    <w:rPr>
      <w:rFonts w:ascii="Times New Roman" w:eastAsia="Times New Roman" w:hAnsi="Times New Roman" w:cs="Calibri"/>
      <w:sz w:val="20"/>
      <w:szCs w:val="20"/>
      <w:lang w:eastAsia="ar-SA"/>
    </w:rPr>
  </w:style>
  <w:style w:type="paragraph" w:customStyle="1" w:styleId="ConsPlusNormal">
    <w:name w:val="ConsPlusNormal"/>
    <w:rsid w:val="00A8686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msolistparagraph0">
    <w:name w:val="msolistparagraph"/>
    <w:basedOn w:val="a0"/>
    <w:rsid w:val="00A86868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customStyle="1" w:styleId="msonormalbullet2gifbullet2gif">
    <w:name w:val="msonormalbullet2gifbullet2.gif"/>
    <w:basedOn w:val="a0"/>
    <w:rsid w:val="00A868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0">
    <w:name w:val="Font Style50"/>
    <w:basedOn w:val="a1"/>
    <w:rsid w:val="00A86868"/>
    <w:rPr>
      <w:rFonts w:ascii="Times New Roman" w:hAnsi="Times New Roman" w:cs="Times New Roman"/>
      <w:sz w:val="26"/>
      <w:szCs w:val="26"/>
    </w:rPr>
  </w:style>
  <w:style w:type="paragraph" w:styleId="28">
    <w:name w:val="Body Text Indent 2"/>
    <w:basedOn w:val="a0"/>
    <w:link w:val="29"/>
    <w:rsid w:val="00A86868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9">
    <w:name w:val="Основной текст с отступом 2 Знак"/>
    <w:basedOn w:val="a1"/>
    <w:link w:val="28"/>
    <w:rsid w:val="00A86868"/>
    <w:rPr>
      <w:rFonts w:ascii="Times New Roman" w:eastAsia="Times New Roman" w:hAnsi="Times New Roman" w:cs="Times New Roman"/>
      <w:sz w:val="24"/>
      <w:szCs w:val="24"/>
    </w:rPr>
  </w:style>
  <w:style w:type="table" w:styleId="1a">
    <w:name w:val="Table Grid 1"/>
    <w:basedOn w:val="a2"/>
    <w:rsid w:val="00A868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41">
    <w:name w:val="toc 4"/>
    <w:basedOn w:val="a0"/>
    <w:next w:val="a0"/>
    <w:autoRedefine/>
    <w:uiPriority w:val="39"/>
    <w:unhideWhenUsed/>
    <w:rsid w:val="00A86868"/>
    <w:pPr>
      <w:spacing w:after="0" w:line="240" w:lineRule="auto"/>
      <w:ind w:left="720"/>
    </w:pPr>
    <w:rPr>
      <w:rFonts w:ascii="Calibri" w:eastAsia="Times New Roman" w:hAnsi="Calibri" w:cs="Calibri"/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A86868"/>
    <w:pPr>
      <w:spacing w:after="0" w:line="240" w:lineRule="auto"/>
      <w:ind w:left="960"/>
    </w:pPr>
    <w:rPr>
      <w:rFonts w:ascii="Calibri" w:eastAsia="Times New Roman" w:hAnsi="Calibri" w:cs="Calibri"/>
      <w:sz w:val="20"/>
      <w:szCs w:val="20"/>
    </w:rPr>
  </w:style>
  <w:style w:type="paragraph" w:styleId="6">
    <w:name w:val="toc 6"/>
    <w:basedOn w:val="a0"/>
    <w:next w:val="a0"/>
    <w:autoRedefine/>
    <w:uiPriority w:val="39"/>
    <w:unhideWhenUsed/>
    <w:rsid w:val="00A86868"/>
    <w:pPr>
      <w:spacing w:after="0" w:line="240" w:lineRule="auto"/>
      <w:ind w:left="1200"/>
    </w:pPr>
    <w:rPr>
      <w:rFonts w:ascii="Calibri" w:eastAsia="Times New Roman" w:hAnsi="Calibri" w:cs="Calibr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A86868"/>
    <w:pPr>
      <w:spacing w:after="0" w:line="240" w:lineRule="auto"/>
      <w:ind w:left="1440"/>
    </w:pPr>
    <w:rPr>
      <w:rFonts w:ascii="Calibri" w:eastAsia="Times New Roman" w:hAnsi="Calibri" w:cs="Calibr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A86868"/>
    <w:pPr>
      <w:spacing w:after="0" w:line="240" w:lineRule="auto"/>
      <w:ind w:left="1680"/>
    </w:pPr>
    <w:rPr>
      <w:rFonts w:ascii="Calibri" w:eastAsia="Times New Roman" w:hAnsi="Calibri" w:cs="Calibr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A86868"/>
    <w:pPr>
      <w:spacing w:after="0" w:line="240" w:lineRule="auto"/>
      <w:ind w:left="1920"/>
    </w:pPr>
    <w:rPr>
      <w:rFonts w:ascii="Calibri" w:eastAsia="Times New Roman" w:hAnsi="Calibri" w:cs="Calibri"/>
      <w:sz w:val="20"/>
      <w:szCs w:val="20"/>
    </w:rPr>
  </w:style>
  <w:style w:type="character" w:customStyle="1" w:styleId="FontStyle49">
    <w:name w:val="Font Style49"/>
    <w:rsid w:val="00A86868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0">
    <w:name w:val="Style10"/>
    <w:basedOn w:val="a0"/>
    <w:rsid w:val="00A86868"/>
    <w:pPr>
      <w:widowControl w:val="0"/>
      <w:numPr>
        <w:numId w:val="2"/>
      </w:numPr>
      <w:autoSpaceDE w:val="0"/>
      <w:autoSpaceDN w:val="0"/>
      <w:adjustRightInd w:val="0"/>
      <w:spacing w:after="0" w:line="322" w:lineRule="exact"/>
      <w:ind w:left="0" w:firstLine="73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">
    <w:name w:val="Title"/>
    <w:basedOn w:val="1"/>
    <w:next w:val="a0"/>
    <w:link w:val="affd"/>
    <w:autoRedefine/>
    <w:uiPriority w:val="10"/>
    <w:qFormat/>
    <w:rsid w:val="00A86868"/>
    <w:pPr>
      <w:pageBreakBefore/>
      <w:numPr>
        <w:numId w:val="1"/>
      </w:numPr>
      <w:pBdr>
        <w:bottom w:val="single" w:sz="8" w:space="4" w:color="4F81BD"/>
      </w:pBdr>
      <w:tabs>
        <w:tab w:val="left" w:pos="851"/>
      </w:tabs>
      <w:autoSpaceDE w:val="0"/>
      <w:autoSpaceDN w:val="0"/>
      <w:spacing w:before="0" w:after="300"/>
      <w:ind w:left="0" w:firstLine="567"/>
      <w:contextualSpacing/>
      <w:jc w:val="both"/>
    </w:pPr>
    <w:rPr>
      <w:rFonts w:ascii="Times New Roman" w:hAnsi="Times New Roman" w:cs="Times New Roman"/>
      <w:bCs w:val="0"/>
      <w:spacing w:val="5"/>
      <w:kern w:val="28"/>
      <w:sz w:val="28"/>
      <w:szCs w:val="28"/>
    </w:rPr>
  </w:style>
  <w:style w:type="character" w:customStyle="1" w:styleId="affd">
    <w:name w:val="Название Знак"/>
    <w:basedOn w:val="a1"/>
    <w:link w:val="a"/>
    <w:uiPriority w:val="10"/>
    <w:rsid w:val="00A86868"/>
    <w:rPr>
      <w:rFonts w:ascii="Times New Roman" w:eastAsia="Times New Roman" w:hAnsi="Times New Roman" w:cs="Times New Roman"/>
      <w:b/>
      <w:spacing w:val="5"/>
      <w:kern w:val="28"/>
      <w:sz w:val="28"/>
      <w:szCs w:val="28"/>
    </w:rPr>
  </w:style>
  <w:style w:type="character" w:styleId="affe">
    <w:name w:val="annotation reference"/>
    <w:uiPriority w:val="99"/>
    <w:semiHidden/>
    <w:unhideWhenUsed/>
    <w:rsid w:val="00A86868"/>
    <w:rPr>
      <w:sz w:val="16"/>
      <w:szCs w:val="16"/>
    </w:rPr>
  </w:style>
  <w:style w:type="character" w:customStyle="1" w:styleId="1b">
    <w:name w:val="Основной текст Знак1"/>
    <w:uiPriority w:val="99"/>
    <w:semiHidden/>
    <w:rsid w:val="00A86868"/>
    <w:rPr>
      <w:rFonts w:ascii="Times New Roman" w:eastAsia="Times New Roman" w:hAnsi="Times New Roman"/>
      <w:sz w:val="24"/>
      <w:szCs w:val="24"/>
    </w:rPr>
  </w:style>
  <w:style w:type="paragraph" w:customStyle="1" w:styleId="210">
    <w:name w:val="Основной текст с отступом 21"/>
    <w:basedOn w:val="a0"/>
    <w:rsid w:val="00A86868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11">
    <w:name w:val="Основной текст 2 Знак1"/>
    <w:uiPriority w:val="99"/>
    <w:semiHidden/>
    <w:rsid w:val="00A86868"/>
    <w:rPr>
      <w:rFonts w:ascii="Times New Roman" w:eastAsia="Times New Roman" w:hAnsi="Times New Roman"/>
      <w:sz w:val="24"/>
      <w:szCs w:val="24"/>
    </w:rPr>
  </w:style>
  <w:style w:type="character" w:customStyle="1" w:styleId="1c">
    <w:name w:val="Текст выноски Знак1"/>
    <w:uiPriority w:val="99"/>
    <w:semiHidden/>
    <w:rsid w:val="00A86868"/>
    <w:rPr>
      <w:rFonts w:ascii="Tahoma" w:eastAsia="Times New Roman" w:hAnsi="Tahoma" w:cs="Tahoma"/>
      <w:sz w:val="16"/>
      <w:szCs w:val="16"/>
    </w:rPr>
  </w:style>
  <w:style w:type="table" w:customStyle="1" w:styleId="2a">
    <w:name w:val="Сетка таблицы2"/>
    <w:basedOn w:val="a2"/>
    <w:next w:val="af1"/>
    <w:uiPriority w:val="59"/>
    <w:rsid w:val="00A86868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5">
    <w:name w:val="Style15"/>
    <w:basedOn w:val="a0"/>
    <w:rsid w:val="00A86868"/>
    <w:pPr>
      <w:widowControl w:val="0"/>
      <w:autoSpaceDE w:val="0"/>
      <w:autoSpaceDN w:val="0"/>
      <w:adjustRightInd w:val="0"/>
      <w:spacing w:after="0" w:line="274" w:lineRule="exact"/>
      <w:ind w:firstLine="365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0"/>
    <w:rsid w:val="00A86868"/>
    <w:pPr>
      <w:widowControl w:val="0"/>
      <w:autoSpaceDE w:val="0"/>
      <w:autoSpaceDN w:val="0"/>
      <w:adjustRightInd w:val="0"/>
      <w:spacing w:after="0" w:line="28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0"/>
    <w:rsid w:val="00A86868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9">
    <w:name w:val="Font Style99"/>
    <w:rsid w:val="00A86868"/>
    <w:rPr>
      <w:rFonts w:ascii="Times New Roman" w:hAnsi="Times New Roman" w:cs="Times New Roman" w:hint="default"/>
      <w:i/>
      <w:iCs/>
      <w:sz w:val="22"/>
      <w:szCs w:val="22"/>
    </w:rPr>
  </w:style>
  <w:style w:type="character" w:customStyle="1" w:styleId="FontStyle114">
    <w:name w:val="Font Style114"/>
    <w:rsid w:val="00A86868"/>
    <w:rPr>
      <w:rFonts w:ascii="Times New Roman" w:hAnsi="Times New Roman" w:cs="Times New Roman" w:hint="default"/>
      <w:b/>
      <w:bCs/>
      <w:i/>
      <w:iCs/>
      <w:sz w:val="22"/>
      <w:szCs w:val="22"/>
    </w:rPr>
  </w:style>
  <w:style w:type="numbering" w:customStyle="1" w:styleId="2b">
    <w:name w:val="Нет списка2"/>
    <w:next w:val="a3"/>
    <w:uiPriority w:val="99"/>
    <w:semiHidden/>
    <w:unhideWhenUsed/>
    <w:rsid w:val="00A86868"/>
  </w:style>
  <w:style w:type="paragraph" w:customStyle="1" w:styleId="35">
    <w:name w:val="Абзац списка3"/>
    <w:basedOn w:val="a0"/>
    <w:rsid w:val="00A86868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paragraph" w:customStyle="1" w:styleId="42">
    <w:name w:val="Без интервала4"/>
    <w:rsid w:val="00A86868"/>
    <w:pPr>
      <w:spacing w:after="0" w:line="240" w:lineRule="auto"/>
    </w:pPr>
    <w:rPr>
      <w:rFonts w:ascii="Calibri" w:eastAsia="Times New Roman" w:hAnsi="Calibri" w:cs="Calibri"/>
      <w:lang w:eastAsia="en-US"/>
    </w:rPr>
  </w:style>
  <w:style w:type="paragraph" w:customStyle="1" w:styleId="52">
    <w:name w:val="Без интервала5"/>
    <w:link w:val="NoSpacingChar1"/>
    <w:rsid w:val="001F0C18"/>
    <w:pPr>
      <w:spacing w:after="0" w:line="240" w:lineRule="auto"/>
    </w:pPr>
    <w:rPr>
      <w:rFonts w:ascii="Times New Roman" w:eastAsia="Calibri" w:hAnsi="Times New Roman" w:cs="Times New Roman"/>
      <w:color w:val="000000"/>
      <w:w w:val="90"/>
      <w:sz w:val="28"/>
      <w:szCs w:val="28"/>
    </w:rPr>
  </w:style>
  <w:style w:type="character" w:customStyle="1" w:styleId="NoSpacingChar1">
    <w:name w:val="No Spacing Char1"/>
    <w:basedOn w:val="a1"/>
    <w:link w:val="52"/>
    <w:locked/>
    <w:rsid w:val="001F0C18"/>
    <w:rPr>
      <w:rFonts w:ascii="Times New Roman" w:eastAsia="Calibri" w:hAnsi="Times New Roman" w:cs="Times New Roman"/>
      <w:color w:val="000000"/>
      <w:w w:val="90"/>
      <w:sz w:val="28"/>
      <w:szCs w:val="28"/>
    </w:rPr>
  </w:style>
  <w:style w:type="paragraph" w:customStyle="1" w:styleId="c2">
    <w:name w:val="c2"/>
    <w:basedOn w:val="a0"/>
    <w:rsid w:val="00A921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1"/>
    <w:rsid w:val="00A921F5"/>
  </w:style>
  <w:style w:type="table" w:customStyle="1" w:styleId="110">
    <w:name w:val="Сетка таблицы11"/>
    <w:basedOn w:val="a2"/>
    <w:next w:val="af1"/>
    <w:uiPriority w:val="59"/>
    <w:rsid w:val="00530610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2"/>
    <w:uiPriority w:val="59"/>
    <w:rsid w:val="00375D07"/>
    <w:pPr>
      <w:spacing w:after="0" w:line="240" w:lineRule="auto"/>
    </w:pPr>
    <w:rPr>
      <w:rFonts w:ascii="Calibri" w:eastAsia="Times New Roman" w:hAnsi="Calibri" w:cs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basedOn w:val="a2"/>
    <w:uiPriority w:val="59"/>
    <w:rsid w:val="00955107"/>
    <w:pPr>
      <w:spacing w:after="0" w:line="240" w:lineRule="auto"/>
    </w:pPr>
    <w:rPr>
      <w:rFonts w:ascii="Calibri" w:eastAsia="Times New Roman" w:hAnsi="Calibri" w:cs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890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://www.forestforum.ru" TargetMode="External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hyperlink" Target="http://www.bookean.ru/personality/1971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48F77C-760F-4501-92AA-7D26A9E2B5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2862</TotalTime>
  <Pages>99</Pages>
  <Words>23689</Words>
  <Characters>135029</Characters>
  <Application>Microsoft Office Word</Application>
  <DocSecurity>0</DocSecurity>
  <Lines>1125</Lines>
  <Paragraphs>316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158402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Magaz</dc:creator>
  <cp:lastModifiedBy>комп</cp:lastModifiedBy>
  <cp:revision>64</cp:revision>
  <cp:lastPrinted>2022-06-10T00:57:00Z</cp:lastPrinted>
  <dcterms:created xsi:type="dcterms:W3CDTF">2019-11-14T06:32:00Z</dcterms:created>
  <dcterms:modified xsi:type="dcterms:W3CDTF">2023-06-27T06:09:00Z</dcterms:modified>
</cp:coreProperties>
</file>